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E51" w:rsidRPr="00365321" w:rsidRDefault="00882E51" w:rsidP="00882E51">
      <w:pPr>
        <w:jc w:val="center"/>
        <w:rPr>
          <w:b/>
          <w:sz w:val="28"/>
          <w:szCs w:val="28"/>
        </w:rPr>
      </w:pPr>
      <w:r w:rsidRPr="00365321">
        <w:rPr>
          <w:b/>
          <w:sz w:val="28"/>
          <w:szCs w:val="28"/>
        </w:rPr>
        <w:t>Автономная некоммерческая организация высшего образования</w:t>
      </w:r>
    </w:p>
    <w:p w:rsidR="00882E51" w:rsidRPr="00365321" w:rsidRDefault="00882E51" w:rsidP="00882E51">
      <w:pPr>
        <w:jc w:val="center"/>
        <w:rPr>
          <w:b/>
          <w:sz w:val="28"/>
          <w:szCs w:val="28"/>
        </w:rPr>
      </w:pPr>
      <w:r w:rsidRPr="00365321">
        <w:rPr>
          <w:b/>
          <w:sz w:val="28"/>
          <w:szCs w:val="28"/>
        </w:rPr>
        <w:t>«Открытый университет экономики, управления и права»</w:t>
      </w:r>
    </w:p>
    <w:p w:rsidR="00882E51" w:rsidRPr="00365321" w:rsidRDefault="00882E51" w:rsidP="00882E51">
      <w:pPr>
        <w:jc w:val="center"/>
        <w:rPr>
          <w:sz w:val="28"/>
          <w:szCs w:val="28"/>
        </w:rPr>
      </w:pPr>
      <w:r w:rsidRPr="00365321">
        <w:rPr>
          <w:b/>
          <w:sz w:val="28"/>
          <w:szCs w:val="28"/>
        </w:rPr>
        <w:t>(АНО ВО ОУЭП)</w:t>
      </w:r>
    </w:p>
    <w:p w:rsidR="00882E51" w:rsidRPr="00365321" w:rsidRDefault="00882E51" w:rsidP="00882E51">
      <w:pPr>
        <w:tabs>
          <w:tab w:val="left" w:pos="900"/>
          <w:tab w:val="left" w:pos="1080"/>
        </w:tabs>
        <w:suppressAutoHyphens/>
        <w:ind w:firstLine="709"/>
        <w:jc w:val="both"/>
        <w:rPr>
          <w:b/>
          <w:sz w:val="20"/>
          <w:szCs w:val="20"/>
        </w:rPr>
      </w:pPr>
    </w:p>
    <w:p w:rsidR="00882E51" w:rsidRPr="00365321" w:rsidRDefault="00882E51" w:rsidP="00882E51">
      <w:pPr>
        <w:tabs>
          <w:tab w:val="left" w:pos="900"/>
          <w:tab w:val="left" w:pos="1080"/>
        </w:tabs>
        <w:suppressAutoHyphens/>
        <w:ind w:firstLine="709"/>
        <w:jc w:val="both"/>
        <w:rPr>
          <w:b/>
          <w:sz w:val="20"/>
          <w:szCs w:val="20"/>
        </w:rPr>
      </w:pPr>
    </w:p>
    <w:p w:rsidR="00882E51" w:rsidRPr="00365321" w:rsidRDefault="00882E51" w:rsidP="00882E51">
      <w:pPr>
        <w:tabs>
          <w:tab w:val="left" w:pos="900"/>
          <w:tab w:val="left" w:pos="1080"/>
        </w:tabs>
        <w:suppressAutoHyphens/>
        <w:ind w:firstLine="709"/>
        <w:jc w:val="both"/>
        <w:rPr>
          <w:b/>
          <w:sz w:val="20"/>
          <w:szCs w:val="20"/>
        </w:rPr>
      </w:pPr>
    </w:p>
    <w:p w:rsidR="00882E51" w:rsidRPr="00365321" w:rsidRDefault="00882E51" w:rsidP="00882E51">
      <w:pPr>
        <w:tabs>
          <w:tab w:val="left" w:pos="900"/>
          <w:tab w:val="left" w:pos="1080"/>
        </w:tabs>
        <w:suppressAutoHyphens/>
        <w:ind w:firstLine="709"/>
        <w:jc w:val="both"/>
        <w:rPr>
          <w:b/>
          <w:sz w:val="20"/>
          <w:szCs w:val="20"/>
        </w:rPr>
      </w:pPr>
    </w:p>
    <w:p w:rsidR="00882E51" w:rsidRPr="000C11EC" w:rsidRDefault="00882E51" w:rsidP="00882E51">
      <w:pPr>
        <w:tabs>
          <w:tab w:val="left" w:pos="900"/>
          <w:tab w:val="left" w:pos="1080"/>
        </w:tabs>
        <w:suppressAutoHyphens/>
        <w:ind w:firstLine="709"/>
        <w:jc w:val="right"/>
        <w:rPr>
          <w:b/>
          <w:sz w:val="20"/>
          <w:szCs w:val="20"/>
        </w:rPr>
      </w:pPr>
      <w:r w:rsidRPr="000C11EC">
        <w:rPr>
          <w:b/>
          <w:sz w:val="20"/>
          <w:szCs w:val="20"/>
        </w:rPr>
        <w:t>УТВЕРЖДАЮ:</w:t>
      </w:r>
    </w:p>
    <w:p w:rsidR="00882E51" w:rsidRPr="000C11EC" w:rsidRDefault="00882E51" w:rsidP="00882E51">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882E51" w:rsidRPr="000C11EC" w:rsidRDefault="00882E51" w:rsidP="00882E51">
      <w:pPr>
        <w:tabs>
          <w:tab w:val="left" w:pos="900"/>
          <w:tab w:val="left" w:pos="1080"/>
        </w:tabs>
        <w:suppressAutoHyphens/>
        <w:ind w:firstLine="709"/>
        <w:jc w:val="right"/>
        <w:rPr>
          <w:sz w:val="20"/>
          <w:szCs w:val="20"/>
        </w:rPr>
      </w:pPr>
    </w:p>
    <w:p w:rsidR="00882E51" w:rsidRPr="000C11EC" w:rsidRDefault="00882E51" w:rsidP="00882E51">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82E51" w:rsidRPr="000C11EC" w:rsidRDefault="00882E51" w:rsidP="00882E51">
      <w:pPr>
        <w:tabs>
          <w:tab w:val="left" w:pos="900"/>
          <w:tab w:val="left" w:pos="1080"/>
        </w:tabs>
        <w:suppressAutoHyphens/>
        <w:ind w:firstLine="709"/>
        <w:jc w:val="right"/>
        <w:rPr>
          <w:sz w:val="20"/>
          <w:szCs w:val="20"/>
        </w:rPr>
      </w:pPr>
      <w:r w:rsidRPr="000C11EC">
        <w:rPr>
          <w:sz w:val="20"/>
          <w:szCs w:val="20"/>
        </w:rPr>
        <w:t>19 апреля 2023 г.</w:t>
      </w:r>
    </w:p>
    <w:p w:rsidR="00882E51" w:rsidRPr="000C11EC" w:rsidRDefault="00882E51" w:rsidP="00882E51">
      <w:pPr>
        <w:tabs>
          <w:tab w:val="left" w:pos="900"/>
          <w:tab w:val="left" w:pos="1080"/>
        </w:tabs>
        <w:suppressAutoHyphens/>
        <w:ind w:firstLine="709"/>
        <w:jc w:val="right"/>
        <w:rPr>
          <w:sz w:val="20"/>
          <w:szCs w:val="20"/>
        </w:rPr>
      </w:pPr>
    </w:p>
    <w:p w:rsidR="00882E51" w:rsidRPr="000C11EC" w:rsidRDefault="00882E51" w:rsidP="00882E51">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882E51" w:rsidRPr="000C11EC" w:rsidRDefault="00882E51" w:rsidP="00882E51">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CE5667" w:rsidRPr="003D14DD" w:rsidRDefault="00CE5667" w:rsidP="00CE5667">
      <w:pPr>
        <w:jc w:val="center"/>
      </w:pPr>
    </w:p>
    <w:p w:rsidR="00CE5667" w:rsidRPr="003D14DD" w:rsidRDefault="00CE5667" w:rsidP="00CE5667">
      <w:pPr>
        <w:tabs>
          <w:tab w:val="left" w:pos="900"/>
          <w:tab w:val="left" w:pos="1080"/>
        </w:tabs>
        <w:suppressAutoHyphens/>
        <w:jc w:val="center"/>
        <w:rPr>
          <w:b/>
        </w:rPr>
      </w:pPr>
      <w:r w:rsidRPr="003D14DD">
        <w:rPr>
          <w:b/>
        </w:rPr>
        <w:t>РАБОЧАЯ ПРОГРАММА</w:t>
      </w:r>
    </w:p>
    <w:p w:rsidR="00CE5667" w:rsidRPr="003D14DD" w:rsidRDefault="00CE5667" w:rsidP="00CE5667">
      <w:pPr>
        <w:jc w:val="center"/>
      </w:pPr>
    </w:p>
    <w:p w:rsidR="00CE5667" w:rsidRPr="003D14DD" w:rsidRDefault="00CE5667" w:rsidP="00CE5667">
      <w:pPr>
        <w:jc w:val="center"/>
        <w:rPr>
          <w:b/>
        </w:rPr>
      </w:pPr>
      <w:r w:rsidRPr="003D14DD">
        <w:rPr>
          <w:b/>
        </w:rPr>
        <w:t>по дисциплине</w:t>
      </w:r>
    </w:p>
    <w:p w:rsidR="00CE5667" w:rsidRPr="003D14DD" w:rsidRDefault="00CE5667" w:rsidP="00CE5667">
      <w:pPr>
        <w:ind w:firstLine="709"/>
        <w:jc w:val="center"/>
      </w:pPr>
    </w:p>
    <w:p w:rsidR="00CE5667" w:rsidRPr="003D14DD" w:rsidRDefault="00CE5667" w:rsidP="00CE5667">
      <w:pPr>
        <w:tabs>
          <w:tab w:val="left" w:pos="900"/>
          <w:tab w:val="left" w:pos="1080"/>
        </w:tabs>
        <w:suppressAutoHyphens/>
        <w:ind w:firstLine="709"/>
        <w:jc w:val="center"/>
      </w:pPr>
      <w:r w:rsidRPr="003D14DD">
        <w:t>Наименование дисциплины Б1.О.08 Деловой иностранный язык</w:t>
      </w:r>
    </w:p>
    <w:p w:rsidR="00CE5667" w:rsidRPr="003D14DD" w:rsidRDefault="00CE5667" w:rsidP="00CE5667">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CE5667" w:rsidRPr="003D14DD" w:rsidRDefault="00CE5667" w:rsidP="00CE5667">
      <w:pPr>
        <w:ind w:firstLine="709"/>
        <w:jc w:val="both"/>
      </w:pPr>
    </w:p>
    <w:p w:rsidR="00CE5667" w:rsidRPr="003D14DD" w:rsidRDefault="00CE5667" w:rsidP="00CE5667">
      <w:pPr>
        <w:jc w:val="center"/>
      </w:pPr>
    </w:p>
    <w:p w:rsidR="00CE5667" w:rsidRPr="003D14DD" w:rsidRDefault="00CE5667" w:rsidP="00CE5667">
      <w:pPr>
        <w:jc w:val="center"/>
      </w:pPr>
    </w:p>
    <w:p w:rsidR="00CE5667" w:rsidRPr="003D14DD" w:rsidRDefault="00CE5667" w:rsidP="00CE5667">
      <w:pPr>
        <w:jc w:val="center"/>
      </w:pPr>
    </w:p>
    <w:p w:rsidR="00CE5667" w:rsidRPr="003D14DD" w:rsidRDefault="00CE5667" w:rsidP="00CE5667">
      <w:pPr>
        <w:jc w:val="right"/>
        <w:rPr>
          <w:sz w:val="20"/>
          <w:szCs w:val="20"/>
        </w:rPr>
      </w:pPr>
    </w:p>
    <w:p w:rsidR="00CE5667" w:rsidRPr="003D14DD" w:rsidRDefault="00CE5667" w:rsidP="00CE5667">
      <w:pPr>
        <w:jc w:val="right"/>
        <w:rPr>
          <w:sz w:val="20"/>
          <w:szCs w:val="20"/>
        </w:rPr>
      </w:pPr>
    </w:p>
    <w:p w:rsidR="00CE5667" w:rsidRPr="003D14DD" w:rsidRDefault="00882E51" w:rsidP="00CE5667">
      <w:pPr>
        <w:tabs>
          <w:tab w:val="left" w:pos="900"/>
          <w:tab w:val="left" w:pos="1080"/>
        </w:tabs>
        <w:suppressAutoHyphens/>
        <w:ind w:firstLine="709"/>
        <w:jc w:val="right"/>
        <w:rPr>
          <w:sz w:val="20"/>
          <w:szCs w:val="20"/>
        </w:rPr>
      </w:pPr>
      <w:r>
        <w:rPr>
          <w:sz w:val="20"/>
          <w:szCs w:val="20"/>
        </w:rPr>
        <w:t xml:space="preserve"> </w:t>
      </w:r>
    </w:p>
    <w:p w:rsidR="00CE5667" w:rsidRPr="003D14DD" w:rsidRDefault="00CE5667" w:rsidP="00CE5667">
      <w:pPr>
        <w:jc w:val="center"/>
      </w:pPr>
    </w:p>
    <w:p w:rsidR="00CE5667" w:rsidRPr="003D14DD" w:rsidRDefault="00CE5667" w:rsidP="00CE5667">
      <w:pPr>
        <w:tabs>
          <w:tab w:val="left" w:pos="1080"/>
        </w:tabs>
        <w:suppressAutoHyphens/>
        <w:ind w:firstLine="709"/>
        <w:jc w:val="right"/>
      </w:pPr>
    </w:p>
    <w:p w:rsidR="00CE5667" w:rsidRPr="003D14DD" w:rsidRDefault="00CE5667" w:rsidP="00CE5667">
      <w:pPr>
        <w:tabs>
          <w:tab w:val="left" w:pos="1080"/>
        </w:tabs>
        <w:suppressAutoHyphens/>
        <w:ind w:firstLine="709"/>
        <w:jc w:val="right"/>
      </w:pPr>
    </w:p>
    <w:p w:rsidR="00CE5667" w:rsidRPr="003D14DD" w:rsidRDefault="00CE5667" w:rsidP="00CE5667">
      <w:pPr>
        <w:jc w:val="right"/>
      </w:pPr>
    </w:p>
    <w:p w:rsidR="00CE5667" w:rsidRPr="003D14DD" w:rsidRDefault="00CE5667" w:rsidP="00CE5667">
      <w:pPr>
        <w:jc w:val="right"/>
      </w:pPr>
    </w:p>
    <w:p w:rsidR="00CE5667" w:rsidRPr="003D14DD" w:rsidRDefault="00CE5667" w:rsidP="00CE5667">
      <w:pPr>
        <w:jc w:val="right"/>
      </w:pPr>
    </w:p>
    <w:p w:rsidR="00CE5667" w:rsidRPr="003D14DD" w:rsidRDefault="00CE5667" w:rsidP="00CE5667">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CE5667" w:rsidRPr="003D14DD" w:rsidRDefault="00CE5667" w:rsidP="00CE5667">
      <w:pPr>
        <w:tabs>
          <w:tab w:val="left" w:pos="900"/>
          <w:tab w:val="left" w:pos="1080"/>
        </w:tabs>
        <w:suppressAutoHyphens/>
        <w:ind w:firstLine="709"/>
        <w:rPr>
          <w:sz w:val="20"/>
          <w:szCs w:val="20"/>
          <w:u w:val="single"/>
        </w:rPr>
      </w:pPr>
    </w:p>
    <w:p w:rsidR="00CE5667" w:rsidRPr="003D14DD" w:rsidRDefault="00CE5667" w:rsidP="00CE5667">
      <w:pPr>
        <w:tabs>
          <w:tab w:val="left" w:pos="900"/>
          <w:tab w:val="left" w:pos="1080"/>
        </w:tabs>
        <w:suppressAutoHyphens/>
        <w:ind w:firstLine="709"/>
        <w:rPr>
          <w:sz w:val="20"/>
          <w:szCs w:val="20"/>
          <w:u w:val="single"/>
        </w:rPr>
      </w:pPr>
    </w:p>
    <w:p w:rsidR="00CE5667" w:rsidRPr="003D14DD" w:rsidRDefault="00CE5667" w:rsidP="00CE5667">
      <w:pPr>
        <w:tabs>
          <w:tab w:val="left" w:pos="900"/>
          <w:tab w:val="left" w:pos="1080"/>
        </w:tabs>
        <w:suppressAutoHyphens/>
        <w:ind w:firstLine="709"/>
        <w:rPr>
          <w:b/>
          <w:sz w:val="20"/>
          <w:szCs w:val="20"/>
        </w:rPr>
      </w:pPr>
      <w:r w:rsidRPr="003D14DD">
        <w:rPr>
          <w:b/>
          <w:sz w:val="20"/>
          <w:szCs w:val="20"/>
        </w:rPr>
        <w:t xml:space="preserve">Разработчик: </w:t>
      </w:r>
    </w:p>
    <w:p w:rsidR="00CE5667" w:rsidRPr="003D14DD" w:rsidRDefault="00CE5667" w:rsidP="00CE5667">
      <w:pPr>
        <w:tabs>
          <w:tab w:val="left" w:pos="900"/>
          <w:tab w:val="left" w:pos="1080"/>
        </w:tabs>
        <w:suppressAutoHyphens/>
        <w:ind w:firstLine="709"/>
        <w:rPr>
          <w:sz w:val="20"/>
          <w:szCs w:val="20"/>
          <w:u w:val="single"/>
        </w:rPr>
      </w:pPr>
      <w:r w:rsidRPr="003D14DD">
        <w:rPr>
          <w:bCs/>
          <w:sz w:val="20"/>
          <w:szCs w:val="20"/>
        </w:rPr>
        <w:t xml:space="preserve">Базылев В.Н., </w:t>
      </w:r>
      <w:proofErr w:type="spellStart"/>
      <w:r w:rsidRPr="003D14DD">
        <w:rPr>
          <w:bCs/>
          <w:sz w:val="20"/>
          <w:szCs w:val="20"/>
        </w:rPr>
        <w:t>д.фил.н</w:t>
      </w:r>
      <w:proofErr w:type="spellEnd"/>
      <w:r w:rsidRPr="003D14DD">
        <w:rPr>
          <w:bCs/>
          <w:sz w:val="20"/>
          <w:szCs w:val="20"/>
        </w:rPr>
        <w:t>., проф.</w:t>
      </w:r>
    </w:p>
    <w:p w:rsidR="00CE5667" w:rsidRPr="003D14DD" w:rsidRDefault="00CE5667" w:rsidP="00CE5667">
      <w:pPr>
        <w:tabs>
          <w:tab w:val="left" w:pos="900"/>
        </w:tabs>
        <w:suppressAutoHyphens/>
        <w:ind w:firstLine="709"/>
        <w:jc w:val="center"/>
        <w:rPr>
          <w:sz w:val="20"/>
          <w:szCs w:val="20"/>
        </w:rPr>
      </w:pPr>
    </w:p>
    <w:p w:rsidR="00CE5667" w:rsidRPr="003D14DD" w:rsidRDefault="00CE5667" w:rsidP="00CE5667">
      <w:pPr>
        <w:tabs>
          <w:tab w:val="left" w:pos="900"/>
        </w:tabs>
        <w:suppressAutoHyphens/>
        <w:ind w:firstLine="709"/>
        <w:jc w:val="center"/>
        <w:rPr>
          <w:sz w:val="20"/>
          <w:szCs w:val="20"/>
        </w:rPr>
      </w:pPr>
    </w:p>
    <w:p w:rsidR="00CE5667" w:rsidRPr="00D61A78" w:rsidRDefault="00CE5667" w:rsidP="00CE5667">
      <w:pPr>
        <w:tabs>
          <w:tab w:val="left" w:pos="900"/>
        </w:tabs>
        <w:suppressAutoHyphens/>
        <w:rPr>
          <w:sz w:val="20"/>
          <w:szCs w:val="20"/>
        </w:rPr>
      </w:pPr>
    </w:p>
    <w:p w:rsidR="00CE5667" w:rsidRPr="003D14DD" w:rsidRDefault="00CE5667" w:rsidP="00CE5667">
      <w:pPr>
        <w:tabs>
          <w:tab w:val="left" w:pos="900"/>
        </w:tabs>
        <w:suppressAutoHyphens/>
        <w:ind w:firstLine="709"/>
        <w:jc w:val="center"/>
        <w:rPr>
          <w:sz w:val="20"/>
          <w:szCs w:val="20"/>
        </w:rPr>
      </w:pPr>
    </w:p>
    <w:p w:rsidR="00CE5667" w:rsidRPr="003D14DD" w:rsidRDefault="00CE5667" w:rsidP="00CE5667">
      <w:pPr>
        <w:tabs>
          <w:tab w:val="left" w:pos="900"/>
        </w:tabs>
        <w:suppressAutoHyphens/>
        <w:ind w:firstLine="709"/>
        <w:jc w:val="center"/>
        <w:rPr>
          <w:sz w:val="20"/>
          <w:szCs w:val="20"/>
        </w:rPr>
      </w:pPr>
    </w:p>
    <w:p w:rsidR="00CE5667" w:rsidRDefault="00CE5667" w:rsidP="00CE5667">
      <w:pPr>
        <w:ind w:firstLine="709"/>
        <w:jc w:val="center"/>
        <w:rPr>
          <w:sz w:val="20"/>
          <w:szCs w:val="20"/>
        </w:rPr>
      </w:pPr>
      <w:r w:rsidRPr="003D14DD">
        <w:rPr>
          <w:sz w:val="20"/>
          <w:szCs w:val="20"/>
        </w:rPr>
        <w:t>Москва 202</w:t>
      </w:r>
      <w:r w:rsidR="00882E51">
        <w:rPr>
          <w:sz w:val="20"/>
          <w:szCs w:val="20"/>
        </w:rPr>
        <w:t>3</w:t>
      </w:r>
    </w:p>
    <w:p w:rsidR="00CE5667" w:rsidRDefault="00CE5667" w:rsidP="00CE5667">
      <w:pPr>
        <w:ind w:firstLine="709"/>
        <w:jc w:val="center"/>
        <w:rPr>
          <w:sz w:val="20"/>
          <w:szCs w:val="20"/>
        </w:rPr>
      </w:pPr>
    </w:p>
    <w:p w:rsidR="00CE5667" w:rsidRDefault="00CE5667" w:rsidP="00CE5667">
      <w:pPr>
        <w:ind w:firstLine="709"/>
        <w:jc w:val="center"/>
        <w:rPr>
          <w:sz w:val="20"/>
          <w:szCs w:val="20"/>
        </w:rPr>
      </w:pPr>
    </w:p>
    <w:p w:rsidR="00882E51" w:rsidRDefault="00882E51">
      <w:pPr>
        <w:spacing w:after="160" w:line="259" w:lineRule="auto"/>
        <w:rPr>
          <w:sz w:val="20"/>
          <w:szCs w:val="20"/>
        </w:rPr>
      </w:pPr>
      <w:r>
        <w:rPr>
          <w:sz w:val="20"/>
          <w:szCs w:val="20"/>
        </w:rPr>
        <w:br w:type="page"/>
      </w:r>
    </w:p>
    <w:p w:rsidR="006F43D2" w:rsidRPr="003D14DD" w:rsidRDefault="006F43D2" w:rsidP="006F43D2">
      <w:pPr>
        <w:tabs>
          <w:tab w:val="left" w:pos="900"/>
        </w:tabs>
        <w:suppressAutoHyphens/>
        <w:ind w:firstLine="709"/>
        <w:jc w:val="center"/>
        <w:rPr>
          <w:sz w:val="20"/>
          <w:szCs w:val="20"/>
        </w:rPr>
      </w:pPr>
      <w:bookmarkStart w:id="0" w:name="_GoBack"/>
      <w:bookmarkEnd w:id="0"/>
    </w:p>
    <w:p w:rsidR="006F43D2" w:rsidRPr="003D14DD" w:rsidRDefault="006F43D2" w:rsidP="006F43D2">
      <w:pPr>
        <w:tabs>
          <w:tab w:val="left" w:pos="900"/>
        </w:tabs>
        <w:suppressAutoHyphens/>
        <w:ind w:firstLine="709"/>
        <w:rPr>
          <w:b/>
          <w:sz w:val="20"/>
          <w:szCs w:val="20"/>
        </w:rPr>
      </w:pPr>
    </w:p>
    <w:p w:rsidR="006F43D2" w:rsidRPr="003D14DD" w:rsidRDefault="006F43D2" w:rsidP="006F43D2">
      <w:pPr>
        <w:tabs>
          <w:tab w:val="left" w:pos="900"/>
        </w:tabs>
        <w:suppressAutoHyphens/>
        <w:ind w:firstLine="709"/>
        <w:jc w:val="both"/>
        <w:rPr>
          <w:sz w:val="20"/>
          <w:szCs w:val="20"/>
        </w:rPr>
      </w:pPr>
      <w:r w:rsidRPr="003D14DD">
        <w:rPr>
          <w:b/>
          <w:sz w:val="20"/>
          <w:szCs w:val="20"/>
        </w:rPr>
        <w:t>1. Цели и задачи дисциплины</w:t>
      </w:r>
    </w:p>
    <w:p w:rsidR="006F43D2" w:rsidRPr="003D14DD" w:rsidRDefault="006F43D2" w:rsidP="006F43D2">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bCs/>
          <w:sz w:val="20"/>
          <w:szCs w:val="20"/>
        </w:rPr>
        <w:t xml:space="preserve"> - </w:t>
      </w:r>
      <w:r w:rsidRPr="003D14DD">
        <w:rPr>
          <w:sz w:val="20"/>
          <w:szCs w:val="20"/>
        </w:rPr>
        <w:t>развитие коммуникативных умений в области делового профессионального общения на немецком языке, совершенствование умений чтения, перевода и реферирования профессиональной литературы</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b/>
          <w:bCs/>
          <w:i/>
        </w:rPr>
        <w:t>Задача</w:t>
      </w:r>
      <w:r w:rsidRPr="003D14DD">
        <w:rPr>
          <w:rFonts w:ascii="Times New Roman" w:hAnsi="Times New Roman"/>
          <w:b/>
          <w:bCs/>
        </w:rPr>
        <w:t xml:space="preserve"> </w:t>
      </w:r>
      <w:r w:rsidRPr="003D14DD">
        <w:rPr>
          <w:rFonts w:ascii="Times New Roman" w:hAnsi="Times New Roman"/>
          <w:b/>
          <w:bCs/>
          <w:i/>
        </w:rPr>
        <w:t>дисциплины</w:t>
      </w:r>
      <w:r w:rsidRPr="003D14DD">
        <w:rPr>
          <w:rFonts w:ascii="Times New Roman" w:hAnsi="Times New Roman"/>
          <w:b/>
        </w:rPr>
        <w:t xml:space="preserve"> </w:t>
      </w:r>
      <w:r w:rsidRPr="003D14DD">
        <w:rPr>
          <w:rFonts w:ascii="Times New Roman" w:hAnsi="Times New Roman"/>
        </w:rPr>
        <w:t xml:space="preserve">- развитие общей, коммуникативной, профессиональной и стратегической компетенций во взаимодействии с другими дисциплинами, а именно: </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rPr>
        <w:t xml:space="preserve">- стимулировать интеллектуальное и эмоциональное развитие личности; </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rPr>
        <w:t>- сформировать устойчивую потребность в социальном взаимодействии, мотивационные стимулы и умения постоянного самосовершенствования;</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rPr>
        <w:t xml:space="preserve">- </w:t>
      </w:r>
      <w:r w:rsidRPr="003D14DD">
        <w:rPr>
          <w:rFonts w:ascii="Times New Roman" w:hAnsi="Times New Roman"/>
          <w:iCs/>
        </w:rPr>
        <w:t>научить</w:t>
      </w:r>
      <w:r w:rsidRPr="003D14DD">
        <w:rPr>
          <w:rFonts w:ascii="Times New Roman" w:hAnsi="Times New Roman"/>
        </w:rPr>
        <w:t xml:space="preserve"> использовать в коммуникативной и профессиональной деятельности все речевые средства делового дискурса в устной и письменной формах;</w:t>
      </w:r>
    </w:p>
    <w:p w:rsidR="006F43D2" w:rsidRPr="003D14DD" w:rsidRDefault="006F43D2" w:rsidP="006F43D2">
      <w:pPr>
        <w:pStyle w:val="af3"/>
        <w:tabs>
          <w:tab w:val="left" w:pos="900"/>
        </w:tabs>
        <w:suppressAutoHyphens/>
        <w:ind w:firstLine="709"/>
        <w:jc w:val="both"/>
        <w:rPr>
          <w:rFonts w:ascii="Times New Roman" w:hAnsi="Times New Roman"/>
        </w:rPr>
      </w:pPr>
      <w:r w:rsidRPr="003D14DD">
        <w:rPr>
          <w:rFonts w:ascii="Times New Roman" w:hAnsi="Times New Roman"/>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делового текста, его социокультурную интерпретацию; </w:t>
      </w:r>
    </w:p>
    <w:p w:rsidR="006F43D2" w:rsidRPr="003D14DD" w:rsidRDefault="006F43D2" w:rsidP="006F43D2">
      <w:pPr>
        <w:pStyle w:val="af3"/>
        <w:suppressAutoHyphens/>
        <w:ind w:firstLine="709"/>
        <w:jc w:val="both"/>
        <w:rPr>
          <w:rFonts w:ascii="Times New Roman" w:hAnsi="Times New Roman"/>
        </w:rPr>
      </w:pPr>
      <w:r w:rsidRPr="003D14DD">
        <w:rPr>
          <w:rFonts w:ascii="Times New Roman" w:hAnsi="Times New Roman"/>
        </w:rPr>
        <w:t>- сформировать устойчивую потребность в общении на немецком языке и в овладении культурой немецкой речи, культурой речевого поведения.</w:t>
      </w:r>
    </w:p>
    <w:p w:rsidR="006F43D2" w:rsidRPr="003D14DD" w:rsidRDefault="006F43D2" w:rsidP="006F43D2">
      <w:pPr>
        <w:pStyle w:val="af3"/>
        <w:tabs>
          <w:tab w:val="left" w:pos="900"/>
        </w:tabs>
        <w:autoSpaceDE/>
        <w:adjustRightInd/>
        <w:jc w:val="both"/>
        <w:rPr>
          <w:rFonts w:ascii="Times New Roman" w:hAnsi="Times New Roman"/>
        </w:rPr>
      </w:pPr>
    </w:p>
    <w:p w:rsidR="006F43D2" w:rsidRPr="003D14DD" w:rsidRDefault="006F43D2" w:rsidP="006F43D2">
      <w:pPr>
        <w:tabs>
          <w:tab w:val="left" w:pos="900"/>
        </w:tabs>
        <w:suppressAutoHyphens/>
        <w:ind w:firstLine="709"/>
        <w:jc w:val="both"/>
        <w:rPr>
          <w:b/>
          <w:sz w:val="20"/>
          <w:szCs w:val="20"/>
        </w:rPr>
      </w:pPr>
      <w:r w:rsidRPr="003D14DD">
        <w:rPr>
          <w:b/>
          <w:sz w:val="20"/>
          <w:szCs w:val="20"/>
        </w:rPr>
        <w:t>2. Место дисциплины в структуре ОП</w:t>
      </w:r>
    </w:p>
    <w:p w:rsidR="006F43D2" w:rsidRPr="003D14DD" w:rsidRDefault="006F43D2" w:rsidP="006F43D2">
      <w:pPr>
        <w:tabs>
          <w:tab w:val="left" w:pos="900"/>
        </w:tabs>
        <w:suppressAutoHyphens/>
        <w:ind w:firstLine="709"/>
        <w:jc w:val="both"/>
        <w:rPr>
          <w:sz w:val="20"/>
          <w:szCs w:val="20"/>
        </w:rPr>
      </w:pPr>
      <w:r w:rsidRPr="003D14DD">
        <w:rPr>
          <w:sz w:val="20"/>
          <w:szCs w:val="20"/>
        </w:rPr>
        <w:t>Дисциплина «Деловой иностранный язык (Немецкий язык)» относится к обязательной части Блока 1.</w:t>
      </w:r>
    </w:p>
    <w:p w:rsidR="006F43D2" w:rsidRPr="003D14DD" w:rsidRDefault="006F43D2" w:rsidP="006F43D2">
      <w:pPr>
        <w:pStyle w:val="af3"/>
        <w:tabs>
          <w:tab w:val="left" w:pos="900"/>
        </w:tabs>
        <w:autoSpaceDE/>
        <w:adjustRightInd/>
        <w:ind w:firstLine="720"/>
        <w:jc w:val="both"/>
        <w:rPr>
          <w:rFonts w:ascii="Times New Roman" w:hAnsi="Times New Roman"/>
          <w:b/>
        </w:rPr>
      </w:pPr>
    </w:p>
    <w:p w:rsidR="006F43D2" w:rsidRPr="003D14DD" w:rsidRDefault="006F43D2" w:rsidP="006F43D2">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6F43D2" w:rsidRPr="003D14DD" w:rsidRDefault="006F43D2" w:rsidP="006F43D2">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6F43D2" w:rsidRPr="003D14DD" w:rsidRDefault="009F516B" w:rsidP="006F43D2">
      <w:pPr>
        <w:pStyle w:val="af3"/>
        <w:tabs>
          <w:tab w:val="left" w:pos="900"/>
        </w:tabs>
        <w:autoSpaceDE/>
        <w:adjustRightInd/>
        <w:ind w:firstLine="720"/>
        <w:jc w:val="both"/>
        <w:rPr>
          <w:rFonts w:ascii="Times New Roman" w:hAnsi="Times New Roman"/>
          <w:i/>
        </w:rPr>
      </w:pPr>
      <w:r w:rsidRPr="003D14DD">
        <w:rPr>
          <w:rFonts w:ascii="Times New Roman" w:hAnsi="Times New Roman"/>
          <w:i/>
        </w:rPr>
        <w:t>Универсальную компетенцию</w:t>
      </w:r>
      <w:r w:rsidR="006F43D2" w:rsidRPr="003D14DD">
        <w:rPr>
          <w:rFonts w:ascii="Times New Roman" w:hAnsi="Times New Roman"/>
          <w:i/>
        </w:rPr>
        <w:t>:</w:t>
      </w:r>
    </w:p>
    <w:p w:rsidR="006F43D2" w:rsidRPr="003D14DD" w:rsidRDefault="006F43D2" w:rsidP="006F43D2">
      <w:pPr>
        <w:pStyle w:val="af3"/>
        <w:tabs>
          <w:tab w:val="left" w:pos="900"/>
        </w:tabs>
        <w:autoSpaceDE/>
        <w:adjustRightInd/>
        <w:ind w:firstLine="720"/>
        <w:jc w:val="both"/>
        <w:rPr>
          <w:rFonts w:ascii="Times New Roman" w:hAnsi="Times New Roman"/>
        </w:rPr>
      </w:pPr>
      <w:r w:rsidRPr="003D14DD">
        <w:rPr>
          <w:rFonts w:ascii="Times New Roman" w:hAnsi="Times New Roman"/>
        </w:rPr>
        <w:t>УК-4. Способен применять современные коммуникативные технологии, в том числе на иностранном(</w:t>
      </w:r>
      <w:proofErr w:type="spellStart"/>
      <w:r w:rsidRPr="003D14DD">
        <w:rPr>
          <w:rFonts w:ascii="Times New Roman" w:hAnsi="Times New Roman"/>
        </w:rPr>
        <w:t>ых</w:t>
      </w:r>
      <w:proofErr w:type="spellEnd"/>
      <w:r w:rsidRPr="003D14DD">
        <w:rPr>
          <w:rFonts w:ascii="Times New Roman" w:hAnsi="Times New Roman"/>
        </w:rPr>
        <w:t>) языке(ах), для академического и профессионального взаимодействия</w:t>
      </w:r>
    </w:p>
    <w:p w:rsidR="006F43D2" w:rsidRPr="003D14DD" w:rsidRDefault="006F43D2" w:rsidP="006F43D2">
      <w:pPr>
        <w:tabs>
          <w:tab w:val="left" w:pos="900"/>
        </w:tabs>
        <w:suppressAutoHyphens/>
        <w:ind w:firstLine="720"/>
        <w:jc w:val="both"/>
        <w:rPr>
          <w:b/>
          <w:i/>
          <w:sz w:val="20"/>
          <w:szCs w:val="20"/>
        </w:rPr>
      </w:pPr>
    </w:p>
    <w:p w:rsidR="006F43D2" w:rsidRPr="003D14DD" w:rsidRDefault="006F43D2" w:rsidP="006F43D2">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6F43D2" w:rsidRPr="003D14DD" w:rsidRDefault="006F43D2" w:rsidP="006F43D2">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6F43D2" w:rsidRPr="003D14DD" w:rsidTr="004D69F2">
        <w:tc>
          <w:tcPr>
            <w:tcW w:w="3348" w:type="dxa"/>
          </w:tcPr>
          <w:p w:rsidR="006F43D2" w:rsidRPr="003D14DD" w:rsidRDefault="006F43D2"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6F43D2" w:rsidRPr="003D14DD" w:rsidRDefault="006F43D2"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6F43D2" w:rsidRPr="003D14DD" w:rsidRDefault="006F43D2"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6F43D2" w:rsidRPr="003D14DD" w:rsidTr="004D69F2">
        <w:trPr>
          <w:trHeight w:val="2114"/>
        </w:trPr>
        <w:tc>
          <w:tcPr>
            <w:tcW w:w="3348" w:type="dxa"/>
            <w:vMerge w:val="restart"/>
          </w:tcPr>
          <w:p w:rsidR="006F43D2" w:rsidRPr="003D14DD" w:rsidRDefault="006F43D2" w:rsidP="004D69F2">
            <w:pPr>
              <w:jc w:val="both"/>
              <w:rPr>
                <w:sz w:val="20"/>
                <w:szCs w:val="20"/>
              </w:rPr>
            </w:pPr>
            <w:r w:rsidRPr="003D14DD">
              <w:rPr>
                <w:rFonts w:cs="Courier New"/>
                <w:sz w:val="20"/>
                <w:szCs w:val="20"/>
              </w:rPr>
              <w:t>УК-4. Способен применять современные коммуникативные технологии, в том числе на иностранном(</w:t>
            </w:r>
            <w:proofErr w:type="spellStart"/>
            <w:r w:rsidRPr="003D14DD">
              <w:rPr>
                <w:rFonts w:cs="Courier New"/>
                <w:sz w:val="20"/>
                <w:szCs w:val="20"/>
              </w:rPr>
              <w:t>ых</w:t>
            </w:r>
            <w:proofErr w:type="spellEnd"/>
            <w:r w:rsidRPr="003D14DD">
              <w:rPr>
                <w:rFonts w:cs="Courier New"/>
                <w:sz w:val="20"/>
                <w:szCs w:val="20"/>
              </w:rPr>
              <w:t>) языке(ах), для академического и профессионального взаимодействия</w:t>
            </w:r>
          </w:p>
        </w:tc>
        <w:tc>
          <w:tcPr>
            <w:tcW w:w="3240" w:type="dxa"/>
            <w:vMerge w:val="restart"/>
          </w:tcPr>
          <w:p w:rsidR="006F43D2" w:rsidRPr="003D14DD" w:rsidRDefault="006F43D2" w:rsidP="004D69F2">
            <w:pPr>
              <w:rPr>
                <w:sz w:val="20"/>
                <w:szCs w:val="20"/>
              </w:rPr>
            </w:pPr>
            <w:r w:rsidRPr="003D14DD">
              <w:rPr>
                <w:sz w:val="20"/>
                <w:szCs w:val="20"/>
              </w:rPr>
              <w:t>УК-4.1. Знать:</w:t>
            </w:r>
          </w:p>
          <w:p w:rsidR="006F43D2" w:rsidRPr="003D14DD" w:rsidRDefault="006F43D2" w:rsidP="004D69F2">
            <w:pPr>
              <w:rPr>
                <w:sz w:val="20"/>
                <w:szCs w:val="20"/>
              </w:rPr>
            </w:pPr>
            <w:r w:rsidRPr="003D14DD">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p w:rsidR="006F43D2" w:rsidRPr="003D14DD" w:rsidRDefault="006F43D2" w:rsidP="004D69F2">
            <w:pPr>
              <w:rPr>
                <w:sz w:val="20"/>
                <w:szCs w:val="20"/>
              </w:rPr>
            </w:pPr>
          </w:p>
          <w:p w:rsidR="006F43D2" w:rsidRPr="003D14DD" w:rsidRDefault="006F43D2" w:rsidP="004D69F2">
            <w:pPr>
              <w:rPr>
                <w:sz w:val="20"/>
                <w:szCs w:val="20"/>
              </w:rPr>
            </w:pPr>
            <w:r w:rsidRPr="003D14DD">
              <w:rPr>
                <w:sz w:val="20"/>
                <w:szCs w:val="20"/>
              </w:rPr>
              <w:t xml:space="preserve">УК-4.2. Уметь: </w:t>
            </w:r>
          </w:p>
          <w:p w:rsidR="006F43D2" w:rsidRPr="003D14DD" w:rsidRDefault="006F43D2" w:rsidP="004D69F2">
            <w:pPr>
              <w:shd w:val="clear" w:color="auto" w:fill="FFFFFF"/>
              <w:rPr>
                <w:sz w:val="20"/>
                <w:szCs w:val="20"/>
              </w:rPr>
            </w:pPr>
            <w:r w:rsidRPr="003D14DD">
              <w:rPr>
                <w:sz w:val="20"/>
                <w:szCs w:val="20"/>
              </w:rPr>
              <w:t>выражать свои мысли на государственном, родном и иностранном языке в ситуации деловой коммуникации,</w:t>
            </w:r>
          </w:p>
          <w:p w:rsidR="006F43D2" w:rsidRPr="003D14DD" w:rsidRDefault="006F43D2" w:rsidP="004D69F2">
            <w:pPr>
              <w:shd w:val="clear" w:color="auto" w:fill="FFFFFF"/>
              <w:rPr>
                <w:sz w:val="20"/>
                <w:szCs w:val="20"/>
              </w:rPr>
            </w:pPr>
            <w:r w:rsidRPr="003D14DD">
              <w:rPr>
                <w:sz w:val="20"/>
                <w:szCs w:val="20"/>
              </w:rPr>
              <w:t>читать, понимать и переводить специальную литературу по широкому и узкому профилю направления подготовки,</w:t>
            </w:r>
          </w:p>
          <w:p w:rsidR="006F43D2" w:rsidRPr="003D14DD" w:rsidRDefault="006F43D2" w:rsidP="004D69F2">
            <w:pPr>
              <w:rPr>
                <w:sz w:val="20"/>
                <w:szCs w:val="20"/>
              </w:rPr>
            </w:pPr>
            <w:r w:rsidRPr="003D14DD">
              <w:rPr>
                <w:sz w:val="20"/>
                <w:szCs w:val="20"/>
              </w:rPr>
              <w:t>поддерживать профессиональную коммуникацию на иностранном языке, составлять аннотацию и реферативный обзор профессионально-ориентированных текстов</w:t>
            </w:r>
          </w:p>
          <w:p w:rsidR="006F43D2" w:rsidRPr="003D14DD" w:rsidRDefault="006F43D2" w:rsidP="004D69F2">
            <w:pPr>
              <w:rPr>
                <w:sz w:val="20"/>
                <w:szCs w:val="20"/>
              </w:rPr>
            </w:pPr>
          </w:p>
          <w:p w:rsidR="006F43D2" w:rsidRPr="003D14DD" w:rsidRDefault="006F43D2" w:rsidP="004D69F2">
            <w:pPr>
              <w:rPr>
                <w:sz w:val="20"/>
                <w:szCs w:val="20"/>
              </w:rPr>
            </w:pPr>
            <w:r w:rsidRPr="003D14DD">
              <w:rPr>
                <w:sz w:val="20"/>
                <w:szCs w:val="20"/>
              </w:rPr>
              <w:t xml:space="preserve">УК-4.3. Владеть: </w:t>
            </w:r>
          </w:p>
          <w:p w:rsidR="006F43D2" w:rsidRPr="003D14DD" w:rsidRDefault="006F43D2" w:rsidP="004D69F2">
            <w:pPr>
              <w:shd w:val="clear" w:color="auto" w:fill="FFFFFF"/>
              <w:rPr>
                <w:sz w:val="20"/>
                <w:szCs w:val="20"/>
              </w:rPr>
            </w:pPr>
            <w:r w:rsidRPr="003D14DD">
              <w:rPr>
                <w:sz w:val="20"/>
                <w:szCs w:val="20"/>
              </w:rPr>
              <w:t xml:space="preserve">навыками составления текстов на государственном языке, перевода </w:t>
            </w:r>
            <w:r w:rsidRPr="003D14DD">
              <w:rPr>
                <w:sz w:val="20"/>
                <w:szCs w:val="20"/>
              </w:rPr>
              <w:lastRenderedPageBreak/>
              <w:t>текстов с иностранного языка на родной, навыками делового общения на иностранном языке, основами публичной речи, сообщения, доклада и презентации (с предварительной подготовкой), основными навыками письма, необходимыми для ведения переписки,</w:t>
            </w:r>
          </w:p>
          <w:p w:rsidR="006F43D2" w:rsidRPr="003D14DD" w:rsidRDefault="006F43D2" w:rsidP="004D69F2">
            <w:pPr>
              <w:rPr>
                <w:sz w:val="20"/>
                <w:szCs w:val="20"/>
              </w:rPr>
            </w:pPr>
            <w:r w:rsidRPr="003D14DD">
              <w:rPr>
                <w:sz w:val="20"/>
                <w:szCs w:val="20"/>
              </w:rPr>
              <w:t>навыками использования этикетных формул в устной и письменной коммуникации</w:t>
            </w:r>
          </w:p>
        </w:tc>
        <w:tc>
          <w:tcPr>
            <w:tcW w:w="3060" w:type="dxa"/>
          </w:tcPr>
          <w:p w:rsidR="006F43D2" w:rsidRPr="003D14DD" w:rsidRDefault="006F43D2"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6F43D2" w:rsidRPr="003D14DD" w:rsidRDefault="006F43D2"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основные понятие и термины профессиональной области знания; </w:t>
            </w:r>
          </w:p>
          <w:p w:rsidR="006F43D2" w:rsidRPr="003D14DD" w:rsidRDefault="006F43D2"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основные источники получения объективной информации в профессиональной области знания; </w:t>
            </w:r>
          </w:p>
          <w:p w:rsidR="006F43D2" w:rsidRPr="003D14DD" w:rsidRDefault="006F43D2"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жанровые формы устного и письменного профессионального дискурса</w:t>
            </w:r>
          </w:p>
        </w:tc>
      </w:tr>
      <w:tr w:rsidR="006F43D2" w:rsidRPr="003D14DD" w:rsidTr="004D69F2">
        <w:trPr>
          <w:trHeight w:val="529"/>
        </w:trPr>
        <w:tc>
          <w:tcPr>
            <w:tcW w:w="3348" w:type="dxa"/>
            <w:vMerge/>
          </w:tcPr>
          <w:p w:rsidR="006F43D2" w:rsidRPr="003D14DD" w:rsidRDefault="006F43D2" w:rsidP="004D69F2">
            <w:pPr>
              <w:jc w:val="both"/>
              <w:rPr>
                <w:sz w:val="20"/>
                <w:szCs w:val="20"/>
              </w:rPr>
            </w:pPr>
          </w:p>
        </w:tc>
        <w:tc>
          <w:tcPr>
            <w:tcW w:w="3240" w:type="dxa"/>
            <w:vMerge/>
          </w:tcPr>
          <w:p w:rsidR="006F43D2" w:rsidRPr="003D14DD" w:rsidRDefault="006F43D2" w:rsidP="004D69F2">
            <w:pPr>
              <w:rPr>
                <w:sz w:val="20"/>
                <w:szCs w:val="20"/>
              </w:rPr>
            </w:pPr>
          </w:p>
        </w:tc>
        <w:tc>
          <w:tcPr>
            <w:tcW w:w="3060" w:type="dxa"/>
          </w:tcPr>
          <w:p w:rsidR="006F43D2" w:rsidRPr="003D14DD" w:rsidRDefault="006F43D2" w:rsidP="004D69F2">
            <w:pPr>
              <w:pStyle w:val="5"/>
              <w:numPr>
                <w:ilvl w:val="0"/>
                <w:numId w:val="0"/>
              </w:numPr>
              <w:tabs>
                <w:tab w:val="left" w:pos="282"/>
              </w:tabs>
              <w:rPr>
                <w:b/>
                <w:sz w:val="20"/>
                <w:szCs w:val="20"/>
                <w:u w:val="single"/>
              </w:rPr>
            </w:pPr>
            <w:r w:rsidRPr="003D14DD">
              <w:rPr>
                <w:b/>
                <w:sz w:val="20"/>
                <w:szCs w:val="20"/>
                <w:u w:val="single"/>
              </w:rPr>
              <w:t>Уметь</w:t>
            </w:r>
          </w:p>
          <w:p w:rsidR="006F43D2" w:rsidRPr="003D14DD" w:rsidRDefault="006F43D2" w:rsidP="004D69F2">
            <w:pPr>
              <w:numPr>
                <w:ilvl w:val="0"/>
                <w:numId w:val="19"/>
              </w:numPr>
              <w:tabs>
                <w:tab w:val="left" w:pos="282"/>
                <w:tab w:val="left" w:pos="900"/>
              </w:tabs>
              <w:suppressAutoHyphens/>
              <w:ind w:left="0" w:firstLine="0"/>
              <w:jc w:val="both"/>
              <w:rPr>
                <w:sz w:val="20"/>
                <w:szCs w:val="20"/>
              </w:rPr>
            </w:pPr>
            <w:r w:rsidRPr="003D14DD">
              <w:rPr>
                <w:sz w:val="20"/>
                <w:szCs w:val="20"/>
              </w:rPr>
              <w:t>осваивать ресурсы образовательных систем и проектировать их развитие;</w:t>
            </w:r>
          </w:p>
          <w:p w:rsidR="006F43D2" w:rsidRPr="003D14DD" w:rsidRDefault="006F43D2"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выстраивать и реализовывать перспективные линии профессионального саморазвития с учетом инновационных тенденций в современном образовании; </w:t>
            </w:r>
          </w:p>
          <w:p w:rsidR="006F43D2" w:rsidRPr="003D14DD" w:rsidRDefault="006F43D2" w:rsidP="004D69F2">
            <w:pPr>
              <w:numPr>
                <w:ilvl w:val="0"/>
                <w:numId w:val="19"/>
              </w:numPr>
              <w:tabs>
                <w:tab w:val="left" w:pos="282"/>
                <w:tab w:val="left" w:pos="900"/>
              </w:tabs>
              <w:suppressAutoHyphens/>
              <w:ind w:left="0" w:firstLine="0"/>
              <w:jc w:val="both"/>
              <w:rPr>
                <w:sz w:val="20"/>
                <w:szCs w:val="20"/>
              </w:rPr>
            </w:pPr>
            <w:r w:rsidRPr="003D14DD">
              <w:rPr>
                <w:sz w:val="20"/>
                <w:szCs w:val="20"/>
              </w:rPr>
              <w:t>понимать содержание прочитанного материала и передавать полученную информацию на русском и иностранном языке;</w:t>
            </w:r>
          </w:p>
          <w:p w:rsidR="006F43D2" w:rsidRPr="003D14DD" w:rsidRDefault="006F43D2"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читать и понимать </w:t>
            </w:r>
            <w:r w:rsidRPr="003D14DD">
              <w:rPr>
                <w:sz w:val="20"/>
                <w:szCs w:val="20"/>
              </w:rPr>
              <w:lastRenderedPageBreak/>
              <w:t>оригинальные тексты по направлению «Педагогическое образование», а также тексты общественно-политического и страноведческого характера с варьируемой целью: поиск информации, изучение вопроса, передача основного содержания;</w:t>
            </w:r>
          </w:p>
          <w:p w:rsidR="006F43D2" w:rsidRPr="003D14DD" w:rsidRDefault="006F43D2" w:rsidP="004D69F2">
            <w:pPr>
              <w:numPr>
                <w:ilvl w:val="0"/>
                <w:numId w:val="19"/>
              </w:numPr>
              <w:tabs>
                <w:tab w:val="left" w:pos="282"/>
                <w:tab w:val="left" w:pos="900"/>
              </w:tabs>
              <w:suppressAutoHyphens/>
              <w:ind w:left="0" w:firstLine="0"/>
              <w:jc w:val="both"/>
              <w:rPr>
                <w:rFonts w:eastAsia="Arial Unicode MS"/>
                <w:b/>
                <w:spacing w:val="4"/>
                <w:sz w:val="20"/>
                <w:szCs w:val="20"/>
              </w:rPr>
            </w:pPr>
            <w:r w:rsidRPr="003D14DD">
              <w:rPr>
                <w:sz w:val="20"/>
                <w:szCs w:val="20"/>
              </w:rPr>
              <w:t>вступать в коммуникацию на изучаемом языке, поощрять собеседника к продолжению речи, обобщать, делать выводы, суммировать сказанное, вводить и изменять тему, корректно выражать собственное мнение, используя разговорные слова и фразы;</w:t>
            </w:r>
          </w:p>
        </w:tc>
      </w:tr>
      <w:tr w:rsidR="006F43D2" w:rsidRPr="003D14DD" w:rsidTr="004D69F2">
        <w:trPr>
          <w:trHeight w:val="2114"/>
        </w:trPr>
        <w:tc>
          <w:tcPr>
            <w:tcW w:w="3348" w:type="dxa"/>
            <w:vMerge/>
          </w:tcPr>
          <w:p w:rsidR="006F43D2" w:rsidRPr="003D14DD" w:rsidRDefault="006F43D2" w:rsidP="004D69F2">
            <w:pPr>
              <w:jc w:val="both"/>
              <w:rPr>
                <w:sz w:val="20"/>
                <w:szCs w:val="20"/>
              </w:rPr>
            </w:pPr>
          </w:p>
        </w:tc>
        <w:tc>
          <w:tcPr>
            <w:tcW w:w="3240" w:type="dxa"/>
            <w:vMerge/>
          </w:tcPr>
          <w:p w:rsidR="006F43D2" w:rsidRPr="003D14DD" w:rsidRDefault="006F43D2" w:rsidP="004D69F2">
            <w:pPr>
              <w:rPr>
                <w:sz w:val="20"/>
                <w:szCs w:val="20"/>
              </w:rPr>
            </w:pPr>
          </w:p>
        </w:tc>
        <w:tc>
          <w:tcPr>
            <w:tcW w:w="3060" w:type="dxa"/>
          </w:tcPr>
          <w:p w:rsidR="006F43D2" w:rsidRPr="003D14DD" w:rsidRDefault="006F43D2" w:rsidP="004D69F2">
            <w:pPr>
              <w:pStyle w:val="5"/>
              <w:numPr>
                <w:ilvl w:val="0"/>
                <w:numId w:val="0"/>
              </w:numPr>
              <w:tabs>
                <w:tab w:val="left" w:pos="282"/>
              </w:tabs>
              <w:rPr>
                <w:b/>
                <w:sz w:val="20"/>
                <w:szCs w:val="20"/>
                <w:u w:val="single"/>
              </w:rPr>
            </w:pPr>
            <w:r w:rsidRPr="003D14DD">
              <w:rPr>
                <w:b/>
                <w:sz w:val="20"/>
                <w:szCs w:val="20"/>
                <w:u w:val="single"/>
              </w:rPr>
              <w:t>Владеть</w:t>
            </w:r>
          </w:p>
          <w:p w:rsidR="006F43D2" w:rsidRPr="003D14DD" w:rsidRDefault="006F43D2"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способами пополнения профессиональных знаний на основе использования оригинальных источников, в том числе электронных и на иностранном языке, из разных областей общей и профессиональной культуры;</w:t>
            </w:r>
          </w:p>
          <w:p w:rsidR="006F43D2" w:rsidRPr="003D14DD" w:rsidRDefault="006F43D2"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монологической и диалогической речью в сфере профессионального общения по теме «Педагогическое образование», </w:t>
            </w:r>
          </w:p>
          <w:p w:rsidR="006F43D2" w:rsidRPr="003D14DD" w:rsidRDefault="006F43D2"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речевым этикетом устной и письменной речи, механизмами выбора и трансформации композиционно-речевых форм в соответствии с условиями и целями коммуникации,</w:t>
            </w:r>
          </w:p>
          <w:p w:rsidR="006F43D2" w:rsidRPr="003D14DD" w:rsidRDefault="006F43D2"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приемами перевода, аннотирования и реферирования текстов по специальности;</w:t>
            </w:r>
          </w:p>
          <w:p w:rsidR="006F43D2" w:rsidRPr="003D14DD" w:rsidRDefault="006F43D2" w:rsidP="004D69F2">
            <w:pPr>
              <w:pStyle w:val="5"/>
              <w:numPr>
                <w:ilvl w:val="0"/>
                <w:numId w:val="0"/>
              </w:numPr>
              <w:tabs>
                <w:tab w:val="left" w:pos="282"/>
              </w:tabs>
              <w:rPr>
                <w:rFonts w:eastAsia="Arial Unicode MS"/>
                <w:b/>
                <w:spacing w:val="4"/>
                <w:sz w:val="20"/>
                <w:szCs w:val="20"/>
              </w:rPr>
            </w:pPr>
            <w:r w:rsidRPr="003D14DD">
              <w:rPr>
                <w:sz w:val="20"/>
                <w:szCs w:val="20"/>
              </w:rPr>
              <w:t>навыками подготовки на изучаемом языке текста статьи, тезисов и их аннотирования.</w:t>
            </w:r>
          </w:p>
        </w:tc>
      </w:tr>
    </w:tbl>
    <w:p w:rsidR="006F43D2" w:rsidRPr="003D14DD" w:rsidRDefault="006F43D2" w:rsidP="006F43D2">
      <w:pPr>
        <w:suppressAutoHyphens/>
        <w:ind w:firstLine="709"/>
        <w:jc w:val="both"/>
        <w:rPr>
          <w:sz w:val="20"/>
          <w:szCs w:val="20"/>
        </w:rPr>
      </w:pPr>
    </w:p>
    <w:p w:rsidR="006F43D2" w:rsidRPr="003D14DD" w:rsidRDefault="006F43D2" w:rsidP="006F43D2">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«Деловой иностранный язык (Немецкий язык)», являются необходимыми для изучения последующих дисциплин.</w:t>
      </w:r>
    </w:p>
    <w:p w:rsidR="006F43D2" w:rsidRPr="003D14DD" w:rsidRDefault="006F43D2" w:rsidP="006F43D2">
      <w:pPr>
        <w:tabs>
          <w:tab w:val="left" w:pos="900"/>
          <w:tab w:val="left" w:pos="1080"/>
        </w:tabs>
        <w:suppressAutoHyphens/>
        <w:jc w:val="both"/>
        <w:rPr>
          <w:sz w:val="20"/>
          <w:szCs w:val="20"/>
        </w:rPr>
      </w:pPr>
    </w:p>
    <w:p w:rsidR="006F43D2" w:rsidRPr="003D14DD" w:rsidRDefault="006F43D2" w:rsidP="006F43D2">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6F43D2" w:rsidRPr="003D14DD" w:rsidRDefault="006F43D2" w:rsidP="006F43D2">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1"/>
        <w:gridCol w:w="2599"/>
        <w:gridCol w:w="2426"/>
        <w:gridCol w:w="2395"/>
      </w:tblGrid>
      <w:tr w:rsidR="006F43D2" w:rsidRPr="003D14DD" w:rsidTr="004D69F2">
        <w:trPr>
          <w:tblHeader/>
        </w:trPr>
        <w:tc>
          <w:tcPr>
            <w:tcW w:w="2193" w:type="dxa"/>
            <w:vMerge w:val="restart"/>
            <w:vAlign w:val="center"/>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6F43D2" w:rsidRPr="003D14DD" w:rsidTr="004D69F2">
        <w:trPr>
          <w:tblHeader/>
        </w:trPr>
        <w:tc>
          <w:tcPr>
            <w:tcW w:w="2193" w:type="dxa"/>
            <w:vMerge/>
          </w:tcPr>
          <w:p w:rsidR="006F43D2" w:rsidRPr="003D14DD" w:rsidRDefault="006F43D2" w:rsidP="004D69F2">
            <w:pPr>
              <w:suppressAutoHyphens/>
              <w:overflowPunct w:val="0"/>
              <w:autoSpaceDE w:val="0"/>
              <w:autoSpaceDN w:val="0"/>
              <w:adjustRightInd w:val="0"/>
              <w:jc w:val="both"/>
              <w:rPr>
                <w:sz w:val="20"/>
                <w:szCs w:val="20"/>
              </w:rPr>
            </w:pPr>
          </w:p>
        </w:tc>
        <w:tc>
          <w:tcPr>
            <w:tcW w:w="2646" w:type="dxa"/>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6F43D2" w:rsidRPr="003D14DD" w:rsidRDefault="006F43D2" w:rsidP="004D69F2">
            <w:pPr>
              <w:suppressAutoHyphens/>
              <w:overflowPunct w:val="0"/>
              <w:autoSpaceDE w:val="0"/>
              <w:autoSpaceDN w:val="0"/>
              <w:adjustRightInd w:val="0"/>
              <w:jc w:val="center"/>
              <w:rPr>
                <w:sz w:val="20"/>
                <w:szCs w:val="20"/>
              </w:rPr>
            </w:pPr>
            <w:r w:rsidRPr="003D14DD">
              <w:rPr>
                <w:sz w:val="20"/>
                <w:szCs w:val="20"/>
              </w:rPr>
              <w:t>итоговый</w:t>
            </w:r>
          </w:p>
        </w:tc>
      </w:tr>
      <w:tr w:rsidR="006F43D2" w:rsidRPr="003D14DD" w:rsidTr="004D69F2">
        <w:trPr>
          <w:trHeight w:val="70"/>
        </w:trPr>
        <w:tc>
          <w:tcPr>
            <w:tcW w:w="2193" w:type="dxa"/>
            <w:vMerge w:val="restart"/>
          </w:tcPr>
          <w:p w:rsidR="006F43D2" w:rsidRPr="003D14DD" w:rsidRDefault="006F43D2" w:rsidP="004D69F2">
            <w:pPr>
              <w:suppressAutoHyphens/>
              <w:overflowPunct w:val="0"/>
              <w:autoSpaceDE w:val="0"/>
              <w:autoSpaceDN w:val="0"/>
              <w:adjustRightInd w:val="0"/>
              <w:rPr>
                <w:b/>
                <w:sz w:val="20"/>
                <w:szCs w:val="20"/>
              </w:rPr>
            </w:pPr>
            <w:r w:rsidRPr="003D14DD">
              <w:rPr>
                <w:b/>
                <w:sz w:val="20"/>
                <w:szCs w:val="20"/>
              </w:rPr>
              <w:t>УК-4</w:t>
            </w:r>
          </w:p>
          <w:p w:rsidR="006F43D2" w:rsidRPr="003D14DD" w:rsidRDefault="006F43D2" w:rsidP="004D69F2">
            <w:pPr>
              <w:suppressAutoHyphens/>
              <w:overflowPunct w:val="0"/>
              <w:autoSpaceDE w:val="0"/>
              <w:autoSpaceDN w:val="0"/>
              <w:adjustRightInd w:val="0"/>
              <w:jc w:val="both"/>
              <w:rPr>
                <w:sz w:val="20"/>
                <w:szCs w:val="20"/>
              </w:rPr>
            </w:pPr>
            <w:r w:rsidRPr="003D14DD">
              <w:rPr>
                <w:sz w:val="20"/>
                <w:szCs w:val="20"/>
              </w:rPr>
              <w:t>Способен применять современные коммуникативные технологии, в том числе на иностранном(</w:t>
            </w:r>
            <w:proofErr w:type="spellStart"/>
            <w:r w:rsidRPr="003D14DD">
              <w:rPr>
                <w:sz w:val="20"/>
                <w:szCs w:val="20"/>
              </w:rPr>
              <w:t>ых</w:t>
            </w:r>
            <w:proofErr w:type="spellEnd"/>
            <w:r w:rsidRPr="003D14DD">
              <w:rPr>
                <w:sz w:val="20"/>
                <w:szCs w:val="20"/>
              </w:rPr>
              <w:t xml:space="preserve">) языке(ах), для академического и профессионального </w:t>
            </w:r>
            <w:r w:rsidRPr="003D14DD">
              <w:rPr>
                <w:sz w:val="20"/>
                <w:szCs w:val="20"/>
              </w:rPr>
              <w:lastRenderedPageBreak/>
              <w:t>взаимодействия</w:t>
            </w:r>
          </w:p>
        </w:tc>
        <w:tc>
          <w:tcPr>
            <w:tcW w:w="2646" w:type="dxa"/>
            <w:vAlign w:val="center"/>
          </w:tcPr>
          <w:p w:rsidR="006F43D2" w:rsidRPr="003D14DD" w:rsidRDefault="006F43D2" w:rsidP="004D69F2">
            <w:pPr>
              <w:rPr>
                <w:sz w:val="20"/>
                <w:szCs w:val="20"/>
              </w:rPr>
            </w:pPr>
            <w:r w:rsidRPr="003D14DD">
              <w:rPr>
                <w:sz w:val="20"/>
                <w:szCs w:val="20"/>
              </w:rPr>
              <w:lastRenderedPageBreak/>
              <w:t>Информационные и коммуникационные технологии в науке и образовании</w:t>
            </w:r>
          </w:p>
        </w:tc>
        <w:tc>
          <w:tcPr>
            <w:tcW w:w="2531" w:type="dxa"/>
            <w:vAlign w:val="center"/>
          </w:tcPr>
          <w:p w:rsidR="006F43D2" w:rsidRPr="003D14DD" w:rsidRDefault="006F43D2" w:rsidP="004D69F2">
            <w:pPr>
              <w:rPr>
                <w:sz w:val="20"/>
                <w:szCs w:val="20"/>
              </w:rPr>
            </w:pPr>
            <w:r w:rsidRPr="003D14DD">
              <w:rPr>
                <w:sz w:val="20"/>
                <w:szCs w:val="20"/>
              </w:rPr>
              <w:t>Методика обучения информационным технологиям</w:t>
            </w:r>
          </w:p>
        </w:tc>
        <w:tc>
          <w:tcPr>
            <w:tcW w:w="2484" w:type="dxa"/>
            <w:vAlign w:val="center"/>
          </w:tcPr>
          <w:p w:rsidR="006F43D2" w:rsidRPr="003D14DD" w:rsidRDefault="006F43D2" w:rsidP="004D69F2">
            <w:pPr>
              <w:rPr>
                <w:sz w:val="20"/>
                <w:szCs w:val="20"/>
              </w:rPr>
            </w:pPr>
            <w:r w:rsidRPr="003D14DD">
              <w:rPr>
                <w:sz w:val="20"/>
                <w:szCs w:val="20"/>
              </w:rPr>
              <w:t xml:space="preserve">Производственная практика, научно-исследовательская работа </w:t>
            </w:r>
          </w:p>
        </w:tc>
      </w:tr>
      <w:tr w:rsidR="006F43D2" w:rsidRPr="003D14DD" w:rsidTr="004D69F2">
        <w:trPr>
          <w:trHeight w:val="231"/>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Деловой иностранный язык</w:t>
            </w:r>
          </w:p>
        </w:tc>
        <w:tc>
          <w:tcPr>
            <w:tcW w:w="2531" w:type="dxa"/>
            <w:vAlign w:val="center"/>
          </w:tcPr>
          <w:p w:rsidR="006F43D2" w:rsidRPr="003D14DD" w:rsidRDefault="006F43D2" w:rsidP="004D69F2">
            <w:pPr>
              <w:rPr>
                <w:sz w:val="20"/>
                <w:szCs w:val="20"/>
              </w:rPr>
            </w:pPr>
            <w:r w:rsidRPr="003D14DD">
              <w:rPr>
                <w:sz w:val="20"/>
                <w:szCs w:val="20"/>
              </w:rPr>
              <w:t>Производственная практика, педагогическая</w:t>
            </w:r>
          </w:p>
        </w:tc>
        <w:tc>
          <w:tcPr>
            <w:tcW w:w="2484" w:type="dxa"/>
            <w:vAlign w:val="center"/>
          </w:tcPr>
          <w:p w:rsidR="006F43D2" w:rsidRPr="003D14DD" w:rsidRDefault="006F43D2" w:rsidP="004D69F2">
            <w:pPr>
              <w:rPr>
                <w:sz w:val="20"/>
                <w:szCs w:val="20"/>
              </w:rPr>
            </w:pPr>
            <w:r w:rsidRPr="003D14DD">
              <w:rPr>
                <w:sz w:val="20"/>
                <w:szCs w:val="20"/>
              </w:rPr>
              <w:t xml:space="preserve">Выполнение и защита выпускной квалификационной работы </w:t>
            </w:r>
          </w:p>
        </w:tc>
      </w:tr>
      <w:tr w:rsidR="006F43D2" w:rsidRPr="003D14DD" w:rsidTr="004D69F2">
        <w:trPr>
          <w:trHeight w:val="231"/>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 xml:space="preserve">Телекоммуникационные образовательные </w:t>
            </w:r>
            <w:r w:rsidRPr="003D14DD">
              <w:rPr>
                <w:sz w:val="20"/>
                <w:szCs w:val="20"/>
              </w:rPr>
              <w:lastRenderedPageBreak/>
              <w:t>технологии</w:t>
            </w:r>
          </w:p>
        </w:tc>
        <w:tc>
          <w:tcPr>
            <w:tcW w:w="2531" w:type="dxa"/>
            <w:vAlign w:val="center"/>
          </w:tcPr>
          <w:p w:rsidR="006F43D2" w:rsidRPr="003D14DD" w:rsidRDefault="006F43D2" w:rsidP="004D69F2">
            <w:pPr>
              <w:rPr>
                <w:sz w:val="20"/>
                <w:szCs w:val="20"/>
              </w:rPr>
            </w:pPr>
          </w:p>
        </w:tc>
        <w:tc>
          <w:tcPr>
            <w:tcW w:w="2484" w:type="dxa"/>
            <w:vAlign w:val="center"/>
          </w:tcPr>
          <w:p w:rsidR="006F43D2" w:rsidRPr="003D14DD" w:rsidRDefault="006F43D2" w:rsidP="004D69F2">
            <w:pPr>
              <w:rPr>
                <w:sz w:val="20"/>
                <w:szCs w:val="20"/>
              </w:rPr>
            </w:pPr>
          </w:p>
        </w:tc>
      </w:tr>
      <w:tr w:rsidR="006F43D2" w:rsidRPr="003D14DD" w:rsidTr="004D69F2">
        <w:trPr>
          <w:trHeight w:val="230"/>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Учебная практика, ознакомительная</w:t>
            </w:r>
          </w:p>
        </w:tc>
        <w:tc>
          <w:tcPr>
            <w:tcW w:w="2531" w:type="dxa"/>
            <w:vAlign w:val="center"/>
          </w:tcPr>
          <w:p w:rsidR="006F43D2" w:rsidRPr="003D14DD" w:rsidRDefault="006F43D2" w:rsidP="004D69F2">
            <w:pPr>
              <w:rPr>
                <w:sz w:val="20"/>
                <w:szCs w:val="20"/>
              </w:rPr>
            </w:pPr>
          </w:p>
        </w:tc>
        <w:tc>
          <w:tcPr>
            <w:tcW w:w="2484" w:type="dxa"/>
            <w:vAlign w:val="center"/>
          </w:tcPr>
          <w:p w:rsidR="006F43D2" w:rsidRPr="003D14DD" w:rsidRDefault="006F43D2" w:rsidP="004D69F2">
            <w:pPr>
              <w:rPr>
                <w:sz w:val="20"/>
                <w:szCs w:val="20"/>
              </w:rPr>
            </w:pPr>
          </w:p>
        </w:tc>
      </w:tr>
      <w:tr w:rsidR="006F43D2" w:rsidRPr="003D14DD" w:rsidTr="004D69F2">
        <w:trPr>
          <w:trHeight w:val="176"/>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Электронное обучение, дистанционные образовательные технологии</w:t>
            </w:r>
          </w:p>
        </w:tc>
        <w:tc>
          <w:tcPr>
            <w:tcW w:w="2531" w:type="dxa"/>
            <w:vAlign w:val="center"/>
          </w:tcPr>
          <w:p w:rsidR="006F43D2" w:rsidRPr="003D14DD" w:rsidRDefault="006F43D2" w:rsidP="004D69F2">
            <w:pPr>
              <w:rPr>
                <w:sz w:val="20"/>
                <w:szCs w:val="20"/>
              </w:rPr>
            </w:pPr>
          </w:p>
        </w:tc>
        <w:tc>
          <w:tcPr>
            <w:tcW w:w="2484" w:type="dxa"/>
            <w:vAlign w:val="center"/>
          </w:tcPr>
          <w:p w:rsidR="006F43D2" w:rsidRPr="003D14DD" w:rsidRDefault="006F43D2" w:rsidP="004D69F2">
            <w:pPr>
              <w:rPr>
                <w:sz w:val="20"/>
                <w:szCs w:val="20"/>
              </w:rPr>
            </w:pPr>
          </w:p>
        </w:tc>
      </w:tr>
      <w:tr w:rsidR="006F43D2" w:rsidRPr="003D14DD" w:rsidTr="004D69F2">
        <w:trPr>
          <w:trHeight w:val="204"/>
        </w:trPr>
        <w:tc>
          <w:tcPr>
            <w:tcW w:w="2193" w:type="dxa"/>
            <w:vMerge/>
          </w:tcPr>
          <w:p w:rsidR="006F43D2" w:rsidRPr="003D14DD" w:rsidRDefault="006F43D2" w:rsidP="004D69F2">
            <w:pPr>
              <w:suppressAutoHyphens/>
              <w:overflowPunct w:val="0"/>
              <w:autoSpaceDE w:val="0"/>
              <w:autoSpaceDN w:val="0"/>
              <w:adjustRightInd w:val="0"/>
              <w:jc w:val="both"/>
              <w:rPr>
                <w:b/>
                <w:i/>
                <w:sz w:val="20"/>
                <w:szCs w:val="20"/>
              </w:rPr>
            </w:pPr>
          </w:p>
        </w:tc>
        <w:tc>
          <w:tcPr>
            <w:tcW w:w="2646" w:type="dxa"/>
            <w:vAlign w:val="center"/>
          </w:tcPr>
          <w:p w:rsidR="006F43D2" w:rsidRPr="003D14DD" w:rsidRDefault="006F43D2" w:rsidP="004D69F2">
            <w:pPr>
              <w:rPr>
                <w:sz w:val="20"/>
                <w:szCs w:val="20"/>
              </w:rPr>
            </w:pPr>
            <w:r w:rsidRPr="003D14DD">
              <w:rPr>
                <w:sz w:val="20"/>
                <w:szCs w:val="20"/>
              </w:rPr>
              <w:t>Социология интернета</w:t>
            </w:r>
          </w:p>
        </w:tc>
        <w:tc>
          <w:tcPr>
            <w:tcW w:w="2531" w:type="dxa"/>
            <w:vAlign w:val="center"/>
          </w:tcPr>
          <w:p w:rsidR="006F43D2" w:rsidRPr="003D14DD" w:rsidRDefault="006F43D2" w:rsidP="004D69F2">
            <w:pPr>
              <w:rPr>
                <w:sz w:val="20"/>
                <w:szCs w:val="20"/>
              </w:rPr>
            </w:pPr>
          </w:p>
        </w:tc>
        <w:tc>
          <w:tcPr>
            <w:tcW w:w="2484" w:type="dxa"/>
            <w:vAlign w:val="center"/>
          </w:tcPr>
          <w:p w:rsidR="006F43D2" w:rsidRPr="003D14DD" w:rsidRDefault="006F43D2" w:rsidP="004D69F2">
            <w:pPr>
              <w:rPr>
                <w:sz w:val="20"/>
                <w:szCs w:val="20"/>
              </w:rPr>
            </w:pPr>
          </w:p>
        </w:tc>
      </w:tr>
    </w:tbl>
    <w:p w:rsidR="006F43D2" w:rsidRPr="003D14DD" w:rsidRDefault="006F43D2" w:rsidP="006F43D2">
      <w:pPr>
        <w:tabs>
          <w:tab w:val="left" w:pos="900"/>
        </w:tabs>
        <w:suppressAutoHyphens/>
        <w:jc w:val="both"/>
        <w:rPr>
          <w:b/>
          <w:sz w:val="20"/>
          <w:szCs w:val="20"/>
        </w:rPr>
      </w:pPr>
    </w:p>
    <w:p w:rsidR="006F43D2" w:rsidRPr="003D14DD" w:rsidRDefault="006F43D2" w:rsidP="006F43D2">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6F43D2" w:rsidRPr="003D14DD" w:rsidRDefault="006F43D2" w:rsidP="006F43D2">
      <w:pPr>
        <w:tabs>
          <w:tab w:val="left" w:pos="900"/>
        </w:tabs>
        <w:suppressAutoHyphens/>
        <w:ind w:firstLine="709"/>
        <w:jc w:val="both"/>
        <w:rPr>
          <w:b/>
          <w:sz w:val="20"/>
          <w:szCs w:val="20"/>
        </w:rPr>
      </w:pPr>
    </w:p>
    <w:p w:rsidR="006F43D2" w:rsidRPr="003D14DD" w:rsidRDefault="006F43D2" w:rsidP="006F43D2">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6F43D2" w:rsidRPr="003D14DD" w:rsidRDefault="006F43D2" w:rsidP="006F43D2">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6F43D2" w:rsidRPr="003D14DD" w:rsidTr="004D69F2">
        <w:tc>
          <w:tcPr>
            <w:tcW w:w="766" w:type="dxa"/>
            <w:vMerge w:val="restart"/>
            <w:vAlign w:val="center"/>
          </w:tcPr>
          <w:p w:rsidR="006F43D2" w:rsidRPr="003D14DD" w:rsidRDefault="006F43D2"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6F43D2" w:rsidRPr="003D14DD" w:rsidRDefault="006F43D2"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6F43D2" w:rsidRPr="003D14DD" w:rsidRDefault="006F43D2"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6F43D2" w:rsidRPr="003D14DD" w:rsidTr="004D69F2">
        <w:tc>
          <w:tcPr>
            <w:tcW w:w="766" w:type="dxa"/>
            <w:vMerge/>
          </w:tcPr>
          <w:p w:rsidR="006F43D2" w:rsidRPr="003D14DD" w:rsidRDefault="006F43D2" w:rsidP="004D69F2">
            <w:pPr>
              <w:tabs>
                <w:tab w:val="left" w:pos="900"/>
              </w:tabs>
              <w:rPr>
                <w:b/>
                <w:sz w:val="20"/>
                <w:szCs w:val="20"/>
              </w:rPr>
            </w:pPr>
          </w:p>
        </w:tc>
        <w:tc>
          <w:tcPr>
            <w:tcW w:w="4922" w:type="dxa"/>
            <w:vMerge/>
          </w:tcPr>
          <w:p w:rsidR="006F43D2" w:rsidRPr="003D14DD" w:rsidRDefault="006F43D2" w:rsidP="004D69F2">
            <w:pPr>
              <w:tabs>
                <w:tab w:val="left" w:pos="900"/>
              </w:tabs>
              <w:rPr>
                <w:b/>
                <w:sz w:val="20"/>
                <w:szCs w:val="20"/>
              </w:rPr>
            </w:pPr>
          </w:p>
        </w:tc>
        <w:tc>
          <w:tcPr>
            <w:tcW w:w="2139" w:type="dxa"/>
            <w:gridSpan w:val="2"/>
            <w:vAlign w:val="center"/>
          </w:tcPr>
          <w:p w:rsidR="006F43D2" w:rsidRPr="003D14DD" w:rsidRDefault="006F43D2"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6F43D2" w:rsidRPr="003D14DD" w:rsidRDefault="006F43D2" w:rsidP="004D69F2">
            <w:pPr>
              <w:pStyle w:val="afff7"/>
              <w:suppressAutoHyphens/>
              <w:snapToGrid w:val="0"/>
              <w:ind w:right="-80"/>
              <w:jc w:val="center"/>
              <w:rPr>
                <w:b/>
                <w:sz w:val="20"/>
                <w:szCs w:val="20"/>
              </w:rPr>
            </w:pPr>
            <w:r w:rsidRPr="003D14DD">
              <w:rPr>
                <w:b/>
                <w:sz w:val="20"/>
                <w:szCs w:val="20"/>
              </w:rPr>
              <w:t>Заочная</w:t>
            </w:r>
          </w:p>
        </w:tc>
      </w:tr>
      <w:tr w:rsidR="006F43D2" w:rsidRPr="003D14DD" w:rsidTr="004D69F2">
        <w:tc>
          <w:tcPr>
            <w:tcW w:w="766" w:type="dxa"/>
            <w:vMerge/>
          </w:tcPr>
          <w:p w:rsidR="006F43D2" w:rsidRPr="003D14DD" w:rsidRDefault="006F43D2" w:rsidP="004D69F2">
            <w:pPr>
              <w:tabs>
                <w:tab w:val="left" w:pos="900"/>
              </w:tabs>
              <w:rPr>
                <w:b/>
                <w:sz w:val="20"/>
                <w:szCs w:val="20"/>
              </w:rPr>
            </w:pPr>
          </w:p>
        </w:tc>
        <w:tc>
          <w:tcPr>
            <w:tcW w:w="4922" w:type="dxa"/>
            <w:vMerge/>
          </w:tcPr>
          <w:p w:rsidR="006F43D2" w:rsidRPr="003D14DD" w:rsidRDefault="006F43D2" w:rsidP="004D69F2">
            <w:pPr>
              <w:tabs>
                <w:tab w:val="left" w:pos="900"/>
              </w:tabs>
              <w:rPr>
                <w:b/>
                <w:sz w:val="20"/>
                <w:szCs w:val="20"/>
              </w:rPr>
            </w:pPr>
          </w:p>
        </w:tc>
        <w:tc>
          <w:tcPr>
            <w:tcW w:w="1069" w:type="dxa"/>
            <w:vAlign w:val="center"/>
          </w:tcPr>
          <w:p w:rsidR="006F43D2" w:rsidRPr="003D14DD" w:rsidRDefault="006F43D2" w:rsidP="004D69F2">
            <w:pPr>
              <w:tabs>
                <w:tab w:val="left" w:pos="900"/>
              </w:tabs>
              <w:jc w:val="center"/>
              <w:rPr>
                <w:b/>
                <w:sz w:val="20"/>
                <w:szCs w:val="20"/>
              </w:rPr>
            </w:pPr>
            <w:r w:rsidRPr="003D14DD">
              <w:rPr>
                <w:b/>
                <w:sz w:val="20"/>
                <w:szCs w:val="20"/>
              </w:rPr>
              <w:t>всего</w:t>
            </w:r>
          </w:p>
        </w:tc>
        <w:tc>
          <w:tcPr>
            <w:tcW w:w="1070" w:type="dxa"/>
            <w:vAlign w:val="center"/>
          </w:tcPr>
          <w:p w:rsidR="006F43D2" w:rsidRPr="003D14DD" w:rsidRDefault="006F43D2" w:rsidP="004D69F2">
            <w:pPr>
              <w:tabs>
                <w:tab w:val="left" w:pos="900"/>
              </w:tabs>
              <w:jc w:val="center"/>
              <w:rPr>
                <w:b/>
                <w:sz w:val="20"/>
                <w:szCs w:val="20"/>
              </w:rPr>
            </w:pPr>
            <w:r w:rsidRPr="003D14DD">
              <w:rPr>
                <w:b/>
                <w:sz w:val="20"/>
                <w:szCs w:val="20"/>
              </w:rPr>
              <w:t>в том числе</w:t>
            </w:r>
          </w:p>
        </w:tc>
        <w:tc>
          <w:tcPr>
            <w:tcW w:w="1069" w:type="dxa"/>
            <w:vAlign w:val="center"/>
          </w:tcPr>
          <w:p w:rsidR="006F43D2" w:rsidRPr="003D14DD" w:rsidRDefault="006F43D2" w:rsidP="004D69F2">
            <w:pPr>
              <w:tabs>
                <w:tab w:val="left" w:pos="900"/>
              </w:tabs>
              <w:jc w:val="center"/>
              <w:rPr>
                <w:b/>
                <w:sz w:val="20"/>
                <w:szCs w:val="20"/>
              </w:rPr>
            </w:pPr>
            <w:r w:rsidRPr="003D14DD">
              <w:rPr>
                <w:b/>
                <w:sz w:val="20"/>
                <w:szCs w:val="20"/>
              </w:rPr>
              <w:t>всего</w:t>
            </w:r>
          </w:p>
        </w:tc>
        <w:tc>
          <w:tcPr>
            <w:tcW w:w="1070" w:type="dxa"/>
            <w:vAlign w:val="center"/>
          </w:tcPr>
          <w:p w:rsidR="006F43D2" w:rsidRPr="003D14DD" w:rsidRDefault="006F43D2" w:rsidP="004D69F2">
            <w:pPr>
              <w:tabs>
                <w:tab w:val="left" w:pos="900"/>
              </w:tabs>
              <w:jc w:val="center"/>
              <w:rPr>
                <w:b/>
                <w:sz w:val="20"/>
                <w:szCs w:val="20"/>
              </w:rPr>
            </w:pPr>
            <w:r w:rsidRPr="003D14DD">
              <w:rPr>
                <w:b/>
                <w:sz w:val="20"/>
                <w:szCs w:val="20"/>
              </w:rPr>
              <w:t>в том числе</w:t>
            </w:r>
          </w:p>
        </w:tc>
      </w:tr>
      <w:tr w:rsidR="006F43D2" w:rsidRPr="003D14DD" w:rsidTr="004D69F2">
        <w:tc>
          <w:tcPr>
            <w:tcW w:w="766" w:type="dxa"/>
          </w:tcPr>
          <w:p w:rsidR="006F43D2" w:rsidRPr="003D14DD" w:rsidRDefault="006F43D2" w:rsidP="004D69F2">
            <w:pPr>
              <w:suppressAutoHyphens/>
              <w:snapToGrid w:val="0"/>
              <w:rPr>
                <w:b/>
                <w:sz w:val="20"/>
                <w:szCs w:val="20"/>
              </w:rPr>
            </w:pPr>
            <w:r w:rsidRPr="003D14DD">
              <w:rPr>
                <w:b/>
                <w:sz w:val="20"/>
                <w:szCs w:val="20"/>
              </w:rPr>
              <w:t>1</w:t>
            </w:r>
          </w:p>
        </w:tc>
        <w:tc>
          <w:tcPr>
            <w:tcW w:w="4922" w:type="dxa"/>
          </w:tcPr>
          <w:p w:rsidR="006F43D2" w:rsidRPr="003D14DD" w:rsidRDefault="006F43D2"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6F43D2" w:rsidRPr="003D14DD" w:rsidRDefault="006F43D2" w:rsidP="004D69F2">
            <w:pPr>
              <w:suppressAutoHyphens/>
              <w:snapToGrid w:val="0"/>
              <w:jc w:val="center"/>
              <w:rPr>
                <w:b/>
                <w:sz w:val="20"/>
                <w:szCs w:val="20"/>
              </w:rPr>
            </w:pPr>
          </w:p>
        </w:tc>
        <w:tc>
          <w:tcPr>
            <w:tcW w:w="1070" w:type="dxa"/>
          </w:tcPr>
          <w:p w:rsidR="006F43D2" w:rsidRPr="003D14DD" w:rsidRDefault="006F43D2" w:rsidP="004D69F2">
            <w:pPr>
              <w:pStyle w:val="afff7"/>
              <w:suppressAutoHyphens/>
              <w:snapToGrid w:val="0"/>
              <w:ind w:right="312"/>
              <w:jc w:val="center"/>
              <w:rPr>
                <w:b/>
                <w:sz w:val="20"/>
                <w:szCs w:val="20"/>
              </w:rPr>
            </w:pPr>
          </w:p>
        </w:tc>
        <w:tc>
          <w:tcPr>
            <w:tcW w:w="1069" w:type="dxa"/>
          </w:tcPr>
          <w:p w:rsidR="006F43D2" w:rsidRPr="003D14DD" w:rsidRDefault="006F43D2" w:rsidP="004D69F2">
            <w:pPr>
              <w:pStyle w:val="afff7"/>
              <w:suppressAutoHyphens/>
              <w:snapToGrid w:val="0"/>
              <w:jc w:val="center"/>
              <w:rPr>
                <w:b/>
                <w:sz w:val="20"/>
                <w:szCs w:val="20"/>
              </w:rPr>
            </w:pPr>
            <w:r w:rsidRPr="003D14DD">
              <w:rPr>
                <w:b/>
                <w:sz w:val="20"/>
                <w:szCs w:val="20"/>
              </w:rPr>
              <w:t>16,2</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1.1</w:t>
            </w:r>
          </w:p>
        </w:tc>
        <w:tc>
          <w:tcPr>
            <w:tcW w:w="4922" w:type="dxa"/>
          </w:tcPr>
          <w:p w:rsidR="006F43D2" w:rsidRPr="003D14DD" w:rsidRDefault="006F43D2" w:rsidP="004D69F2">
            <w:pPr>
              <w:suppressAutoHyphens/>
              <w:snapToGrid w:val="0"/>
              <w:rPr>
                <w:sz w:val="20"/>
                <w:szCs w:val="20"/>
              </w:rPr>
            </w:pPr>
            <w:r w:rsidRPr="003D14DD">
              <w:rPr>
                <w:sz w:val="20"/>
                <w:szCs w:val="20"/>
              </w:rPr>
              <w:t>занятия лекционного типа (лекции)</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1.2</w:t>
            </w:r>
          </w:p>
        </w:tc>
        <w:tc>
          <w:tcPr>
            <w:tcW w:w="4922" w:type="dxa"/>
          </w:tcPr>
          <w:p w:rsidR="006F43D2" w:rsidRPr="003D14DD" w:rsidRDefault="006F43D2" w:rsidP="004D69F2">
            <w:pPr>
              <w:suppressAutoHyphens/>
              <w:snapToGrid w:val="0"/>
              <w:rPr>
                <w:sz w:val="20"/>
                <w:szCs w:val="20"/>
              </w:rPr>
            </w:pPr>
            <w:r w:rsidRPr="003D14DD">
              <w:rPr>
                <w:sz w:val="20"/>
                <w:szCs w:val="20"/>
              </w:rPr>
              <w:t xml:space="preserve">занятия семинарского типа (практические)*, </w:t>
            </w:r>
          </w:p>
          <w:p w:rsidR="006F43D2" w:rsidRPr="003D14DD" w:rsidRDefault="006F43D2" w:rsidP="004D69F2">
            <w:pPr>
              <w:suppressAutoHyphens/>
              <w:snapToGrid w:val="0"/>
              <w:rPr>
                <w:sz w:val="20"/>
                <w:szCs w:val="20"/>
              </w:rPr>
            </w:pPr>
            <w:r w:rsidRPr="003D14DD">
              <w:rPr>
                <w:sz w:val="20"/>
                <w:szCs w:val="20"/>
              </w:rPr>
              <w:t xml:space="preserve">в том числе: </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r w:rsidRPr="003D14DD">
              <w:rPr>
                <w:sz w:val="20"/>
                <w:szCs w:val="20"/>
              </w:rPr>
              <w:t>14</w:t>
            </w:r>
          </w:p>
        </w:tc>
        <w:tc>
          <w:tcPr>
            <w:tcW w:w="1070" w:type="dxa"/>
          </w:tcPr>
          <w:p w:rsidR="006F43D2" w:rsidRPr="003D14DD" w:rsidRDefault="006F43D2" w:rsidP="004D69F2">
            <w:pPr>
              <w:pStyle w:val="afff7"/>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1.2.1</w:t>
            </w:r>
          </w:p>
        </w:tc>
        <w:tc>
          <w:tcPr>
            <w:tcW w:w="4922" w:type="dxa"/>
          </w:tcPr>
          <w:p w:rsidR="006F43D2" w:rsidRPr="003D14DD" w:rsidRDefault="006F43D2" w:rsidP="004D69F2">
            <w:pPr>
              <w:suppressAutoHyphens/>
              <w:snapToGrid w:val="0"/>
              <w:rPr>
                <w:sz w:val="20"/>
                <w:szCs w:val="20"/>
              </w:rPr>
            </w:pPr>
            <w:r w:rsidRPr="003D14DD">
              <w:rPr>
                <w:sz w:val="20"/>
                <w:szCs w:val="20"/>
              </w:rPr>
              <w:t xml:space="preserve">семинар-дискуссия, </w:t>
            </w:r>
          </w:p>
          <w:p w:rsidR="006F43D2" w:rsidRPr="003D14DD" w:rsidRDefault="006F43D2" w:rsidP="004D69F2">
            <w:pPr>
              <w:suppressAutoHyphens/>
              <w:snapToGrid w:val="0"/>
              <w:rPr>
                <w:sz w:val="20"/>
                <w:szCs w:val="20"/>
              </w:rPr>
            </w:pPr>
            <w:r w:rsidRPr="003D14DD">
              <w:rPr>
                <w:sz w:val="20"/>
                <w:szCs w:val="20"/>
              </w:rPr>
              <w:t>практические занятия</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p>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r w:rsidRPr="003D14DD">
              <w:rPr>
                <w:sz w:val="20"/>
                <w:szCs w:val="20"/>
              </w:rPr>
              <w:t>0</w:t>
            </w:r>
          </w:p>
          <w:p w:rsidR="006F43D2" w:rsidRPr="003D14DD" w:rsidRDefault="006F43D2" w:rsidP="004D69F2">
            <w:pPr>
              <w:pStyle w:val="afff7"/>
              <w:suppressAutoHyphens/>
              <w:snapToGrid w:val="0"/>
              <w:jc w:val="center"/>
              <w:rPr>
                <w:sz w:val="20"/>
                <w:szCs w:val="20"/>
              </w:rPr>
            </w:pPr>
            <w:r w:rsidRPr="003D14DD">
              <w:rPr>
                <w:sz w:val="20"/>
                <w:szCs w:val="20"/>
              </w:rPr>
              <w:t>14</w:t>
            </w: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1.2.2</w:t>
            </w:r>
          </w:p>
        </w:tc>
        <w:tc>
          <w:tcPr>
            <w:tcW w:w="4922" w:type="dxa"/>
          </w:tcPr>
          <w:p w:rsidR="006F43D2" w:rsidRPr="003D14DD" w:rsidRDefault="006F43D2"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1.2.3</w:t>
            </w:r>
          </w:p>
        </w:tc>
        <w:tc>
          <w:tcPr>
            <w:tcW w:w="4922" w:type="dxa"/>
          </w:tcPr>
          <w:p w:rsidR="006F43D2" w:rsidRPr="003D14DD" w:rsidRDefault="006F43D2"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1.3</w:t>
            </w:r>
          </w:p>
        </w:tc>
        <w:tc>
          <w:tcPr>
            <w:tcW w:w="4922" w:type="dxa"/>
          </w:tcPr>
          <w:p w:rsidR="006F43D2" w:rsidRPr="003D14DD" w:rsidRDefault="006F43D2"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6F43D2" w:rsidRPr="003D14DD" w:rsidRDefault="006F43D2" w:rsidP="004D69F2">
            <w:pPr>
              <w:pStyle w:val="afff7"/>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r w:rsidRPr="003D14DD">
              <w:rPr>
                <w:sz w:val="20"/>
                <w:szCs w:val="20"/>
              </w:rPr>
              <w:t>2,2</w:t>
            </w:r>
          </w:p>
        </w:tc>
        <w:tc>
          <w:tcPr>
            <w:tcW w:w="1070" w:type="dxa"/>
          </w:tcPr>
          <w:p w:rsidR="006F43D2" w:rsidRPr="003D14DD" w:rsidRDefault="006F43D2" w:rsidP="004D69F2">
            <w:pPr>
              <w:suppressAutoHyphens/>
              <w:snapToGrid w:val="0"/>
              <w:jc w:val="center"/>
              <w:rPr>
                <w:sz w:val="20"/>
                <w:szCs w:val="20"/>
              </w:rPr>
            </w:pP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1.3.1</w:t>
            </w:r>
          </w:p>
        </w:tc>
        <w:tc>
          <w:tcPr>
            <w:tcW w:w="4922" w:type="dxa"/>
          </w:tcPr>
          <w:p w:rsidR="006F43D2" w:rsidRPr="003D14DD" w:rsidRDefault="006F43D2" w:rsidP="004D69F2">
            <w:pPr>
              <w:suppressAutoHyphens/>
              <w:snapToGrid w:val="0"/>
              <w:rPr>
                <w:sz w:val="20"/>
                <w:szCs w:val="20"/>
              </w:rPr>
            </w:pPr>
            <w:r w:rsidRPr="003D14DD">
              <w:rPr>
                <w:sz w:val="20"/>
                <w:szCs w:val="20"/>
              </w:rPr>
              <w:t xml:space="preserve">консультации групповые </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r w:rsidRPr="003D14DD">
              <w:rPr>
                <w:sz w:val="20"/>
                <w:szCs w:val="20"/>
              </w:rPr>
              <w:t>2</w:t>
            </w: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sz w:val="20"/>
                <w:szCs w:val="20"/>
              </w:rPr>
              <w:t>1.3.2</w:t>
            </w:r>
          </w:p>
        </w:tc>
        <w:tc>
          <w:tcPr>
            <w:tcW w:w="4922" w:type="dxa"/>
          </w:tcPr>
          <w:p w:rsidR="006F43D2" w:rsidRPr="003D14DD" w:rsidRDefault="006F43D2"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r w:rsidRPr="003D14DD">
              <w:rPr>
                <w:sz w:val="20"/>
                <w:szCs w:val="20"/>
              </w:rPr>
              <w:t>0,2</w:t>
            </w:r>
          </w:p>
        </w:tc>
      </w:tr>
      <w:tr w:rsidR="006F43D2" w:rsidRPr="003D14DD" w:rsidTr="004D69F2">
        <w:tc>
          <w:tcPr>
            <w:tcW w:w="766" w:type="dxa"/>
          </w:tcPr>
          <w:p w:rsidR="006F43D2" w:rsidRPr="003D14DD" w:rsidRDefault="006F43D2" w:rsidP="004D69F2">
            <w:pPr>
              <w:suppressAutoHyphens/>
              <w:snapToGrid w:val="0"/>
              <w:rPr>
                <w:sz w:val="20"/>
                <w:szCs w:val="20"/>
              </w:rPr>
            </w:pPr>
            <w:r w:rsidRPr="003D14DD">
              <w:rPr>
                <w:b/>
                <w:sz w:val="20"/>
                <w:szCs w:val="20"/>
              </w:rPr>
              <w:t>2</w:t>
            </w:r>
          </w:p>
        </w:tc>
        <w:tc>
          <w:tcPr>
            <w:tcW w:w="4922" w:type="dxa"/>
          </w:tcPr>
          <w:p w:rsidR="006F43D2" w:rsidRPr="003D14DD" w:rsidRDefault="006F43D2" w:rsidP="004D69F2">
            <w:pPr>
              <w:suppressAutoHyphens/>
              <w:snapToGrid w:val="0"/>
              <w:rPr>
                <w:sz w:val="20"/>
                <w:szCs w:val="20"/>
              </w:rPr>
            </w:pPr>
            <w:r w:rsidRPr="003D14DD">
              <w:rPr>
                <w:b/>
                <w:sz w:val="20"/>
                <w:szCs w:val="20"/>
              </w:rPr>
              <w:t>Самостоятельная работа (всего)</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suppressAutoHyphens/>
              <w:snapToGrid w:val="0"/>
              <w:jc w:val="center"/>
              <w:rPr>
                <w:sz w:val="20"/>
                <w:szCs w:val="20"/>
              </w:rPr>
            </w:pPr>
          </w:p>
        </w:tc>
        <w:tc>
          <w:tcPr>
            <w:tcW w:w="1069" w:type="dxa"/>
          </w:tcPr>
          <w:p w:rsidR="006F43D2" w:rsidRPr="003D14DD" w:rsidRDefault="006F43D2" w:rsidP="004D69F2">
            <w:pPr>
              <w:suppressAutoHyphens/>
              <w:snapToGrid w:val="0"/>
              <w:jc w:val="center"/>
              <w:rPr>
                <w:sz w:val="20"/>
                <w:szCs w:val="20"/>
              </w:rPr>
            </w:pPr>
            <w:r w:rsidRPr="003D14DD">
              <w:rPr>
                <w:b/>
                <w:sz w:val="20"/>
                <w:szCs w:val="20"/>
              </w:rPr>
              <w:t>85</w:t>
            </w:r>
          </w:p>
        </w:tc>
        <w:tc>
          <w:tcPr>
            <w:tcW w:w="1070" w:type="dxa"/>
          </w:tcPr>
          <w:p w:rsidR="006F43D2" w:rsidRPr="003D14DD" w:rsidRDefault="006F43D2" w:rsidP="004D69F2">
            <w:pPr>
              <w:suppressAutoHyphens/>
              <w:snapToGrid w:val="0"/>
              <w:jc w:val="center"/>
              <w:rPr>
                <w:sz w:val="20"/>
                <w:szCs w:val="20"/>
              </w:rPr>
            </w:pPr>
          </w:p>
        </w:tc>
      </w:tr>
      <w:tr w:rsidR="006F43D2" w:rsidRPr="003D14DD" w:rsidTr="004D69F2">
        <w:tc>
          <w:tcPr>
            <w:tcW w:w="766" w:type="dxa"/>
          </w:tcPr>
          <w:p w:rsidR="006F43D2" w:rsidRPr="003D14DD" w:rsidRDefault="006F43D2" w:rsidP="004D69F2">
            <w:pPr>
              <w:tabs>
                <w:tab w:val="center" w:pos="4677"/>
                <w:tab w:val="right" w:pos="9355"/>
              </w:tabs>
              <w:suppressAutoHyphens/>
              <w:rPr>
                <w:b/>
                <w:sz w:val="20"/>
                <w:szCs w:val="20"/>
              </w:rPr>
            </w:pPr>
            <w:r w:rsidRPr="003D14DD">
              <w:rPr>
                <w:sz w:val="20"/>
                <w:szCs w:val="20"/>
              </w:rPr>
              <w:t>2.1</w:t>
            </w:r>
          </w:p>
        </w:tc>
        <w:tc>
          <w:tcPr>
            <w:tcW w:w="4922" w:type="dxa"/>
          </w:tcPr>
          <w:p w:rsidR="006F43D2" w:rsidRPr="003D14DD" w:rsidRDefault="006F43D2"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F43D2" w:rsidRPr="003D14DD" w:rsidRDefault="006F43D2" w:rsidP="004D69F2">
            <w:pPr>
              <w:suppressAutoHyphens/>
              <w:snapToGrid w:val="0"/>
              <w:jc w:val="center"/>
              <w:rPr>
                <w:b/>
                <w:sz w:val="20"/>
                <w:szCs w:val="20"/>
              </w:rPr>
            </w:pPr>
          </w:p>
        </w:tc>
        <w:tc>
          <w:tcPr>
            <w:tcW w:w="1070" w:type="dxa"/>
          </w:tcPr>
          <w:p w:rsidR="006F43D2" w:rsidRPr="003D14DD" w:rsidRDefault="006F43D2" w:rsidP="004D69F2">
            <w:pPr>
              <w:pStyle w:val="afff7"/>
              <w:suppressAutoHyphens/>
              <w:snapToGrid w:val="0"/>
              <w:jc w:val="center"/>
              <w:rPr>
                <w:b/>
                <w:sz w:val="20"/>
                <w:szCs w:val="20"/>
              </w:rPr>
            </w:pPr>
          </w:p>
        </w:tc>
        <w:tc>
          <w:tcPr>
            <w:tcW w:w="1069" w:type="dxa"/>
          </w:tcPr>
          <w:p w:rsidR="006F43D2" w:rsidRPr="003D14DD" w:rsidRDefault="006F43D2" w:rsidP="004D69F2">
            <w:pPr>
              <w:pStyle w:val="afff7"/>
              <w:suppressAutoHyphens/>
              <w:snapToGrid w:val="0"/>
              <w:jc w:val="center"/>
              <w:rPr>
                <w:sz w:val="20"/>
                <w:szCs w:val="20"/>
              </w:rPr>
            </w:pPr>
          </w:p>
          <w:p w:rsidR="006F43D2" w:rsidRPr="003D14DD" w:rsidRDefault="006F43D2" w:rsidP="004D69F2">
            <w:pPr>
              <w:pStyle w:val="afff7"/>
              <w:suppressAutoHyphens/>
              <w:snapToGrid w:val="0"/>
              <w:jc w:val="center"/>
              <w:rPr>
                <w:sz w:val="20"/>
                <w:szCs w:val="20"/>
              </w:rPr>
            </w:pPr>
          </w:p>
          <w:p w:rsidR="006F43D2" w:rsidRPr="003D14DD" w:rsidRDefault="006F43D2" w:rsidP="004D69F2">
            <w:pPr>
              <w:pStyle w:val="afff7"/>
              <w:suppressAutoHyphens/>
              <w:snapToGrid w:val="0"/>
              <w:jc w:val="center"/>
              <w:rPr>
                <w:b/>
                <w:sz w:val="20"/>
                <w:szCs w:val="20"/>
              </w:rPr>
            </w:pPr>
            <w:r w:rsidRPr="003D14DD">
              <w:rPr>
                <w:sz w:val="20"/>
                <w:szCs w:val="20"/>
              </w:rPr>
              <w:t>85</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c>
          <w:tcPr>
            <w:tcW w:w="766" w:type="dxa"/>
          </w:tcPr>
          <w:p w:rsidR="006F43D2" w:rsidRPr="003D14DD" w:rsidRDefault="006F43D2" w:rsidP="004D69F2">
            <w:pPr>
              <w:suppressAutoHyphens/>
              <w:rPr>
                <w:sz w:val="20"/>
                <w:szCs w:val="20"/>
              </w:rPr>
            </w:pPr>
            <w:r w:rsidRPr="003D14DD">
              <w:rPr>
                <w:sz w:val="20"/>
                <w:szCs w:val="20"/>
              </w:rPr>
              <w:t>2.2</w:t>
            </w:r>
          </w:p>
        </w:tc>
        <w:tc>
          <w:tcPr>
            <w:tcW w:w="4922" w:type="dxa"/>
          </w:tcPr>
          <w:p w:rsidR="006F43D2" w:rsidRPr="003D14DD" w:rsidRDefault="006F43D2"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6F43D2" w:rsidRPr="003D14DD" w:rsidRDefault="006F43D2" w:rsidP="004D69F2">
            <w:pPr>
              <w:suppressAutoHyphens/>
              <w:snapToGrid w:val="0"/>
              <w:jc w:val="center"/>
              <w:rPr>
                <w:sz w:val="20"/>
                <w:szCs w:val="20"/>
              </w:rPr>
            </w:pPr>
          </w:p>
        </w:tc>
        <w:tc>
          <w:tcPr>
            <w:tcW w:w="1070" w:type="dxa"/>
          </w:tcPr>
          <w:p w:rsidR="006F43D2" w:rsidRPr="003D14DD" w:rsidRDefault="006F43D2" w:rsidP="004D69F2">
            <w:pPr>
              <w:pStyle w:val="afff7"/>
              <w:suppressAutoHyphens/>
              <w:snapToGrid w:val="0"/>
              <w:jc w:val="center"/>
              <w:rPr>
                <w:sz w:val="20"/>
                <w:szCs w:val="20"/>
              </w:rPr>
            </w:pPr>
          </w:p>
        </w:tc>
        <w:tc>
          <w:tcPr>
            <w:tcW w:w="1069" w:type="dxa"/>
          </w:tcPr>
          <w:p w:rsidR="006F43D2" w:rsidRPr="003D14DD" w:rsidRDefault="006F43D2" w:rsidP="004D69F2">
            <w:pPr>
              <w:pStyle w:val="afff7"/>
              <w:suppressAutoHyphens/>
              <w:snapToGrid w:val="0"/>
              <w:jc w:val="center"/>
              <w:rPr>
                <w:sz w:val="20"/>
                <w:szCs w:val="20"/>
              </w:rPr>
            </w:pPr>
            <w:r w:rsidRPr="003D14DD">
              <w:rPr>
                <w:b/>
                <w:sz w:val="20"/>
                <w:szCs w:val="20"/>
              </w:rPr>
              <w:t>6,8</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rPr>
          <w:trHeight w:val="249"/>
        </w:trPr>
        <w:tc>
          <w:tcPr>
            <w:tcW w:w="766" w:type="dxa"/>
            <w:vMerge w:val="restart"/>
          </w:tcPr>
          <w:p w:rsidR="006F43D2" w:rsidRPr="003D14DD" w:rsidRDefault="006F43D2" w:rsidP="004D69F2">
            <w:pPr>
              <w:suppressAutoHyphens/>
              <w:snapToGrid w:val="0"/>
              <w:rPr>
                <w:b/>
                <w:sz w:val="20"/>
                <w:szCs w:val="20"/>
              </w:rPr>
            </w:pPr>
            <w:r w:rsidRPr="003D14DD">
              <w:rPr>
                <w:b/>
                <w:sz w:val="20"/>
                <w:szCs w:val="20"/>
              </w:rPr>
              <w:t>3</w:t>
            </w:r>
          </w:p>
        </w:tc>
        <w:tc>
          <w:tcPr>
            <w:tcW w:w="4922" w:type="dxa"/>
            <w:vMerge w:val="restart"/>
          </w:tcPr>
          <w:p w:rsidR="006F43D2" w:rsidRPr="003D14DD" w:rsidRDefault="006F43D2"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6F43D2" w:rsidRPr="003D14DD" w:rsidRDefault="006F43D2"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6F43D2" w:rsidRPr="003D14DD" w:rsidRDefault="006F43D2" w:rsidP="004D69F2">
            <w:pPr>
              <w:suppressAutoHyphens/>
              <w:rPr>
                <w:sz w:val="20"/>
                <w:szCs w:val="20"/>
              </w:rPr>
            </w:pPr>
            <w:r w:rsidRPr="003D14DD">
              <w:rPr>
                <w:sz w:val="20"/>
                <w:szCs w:val="20"/>
              </w:rPr>
              <w:t>форма промежуточной аттестации</w:t>
            </w:r>
          </w:p>
        </w:tc>
        <w:tc>
          <w:tcPr>
            <w:tcW w:w="1069" w:type="dxa"/>
          </w:tcPr>
          <w:p w:rsidR="006F43D2" w:rsidRPr="003D14DD" w:rsidRDefault="006F43D2" w:rsidP="004D69F2">
            <w:pPr>
              <w:suppressAutoHyphens/>
              <w:snapToGrid w:val="0"/>
              <w:jc w:val="center"/>
              <w:rPr>
                <w:b/>
                <w:sz w:val="20"/>
                <w:szCs w:val="20"/>
              </w:rPr>
            </w:pPr>
          </w:p>
        </w:tc>
        <w:tc>
          <w:tcPr>
            <w:tcW w:w="1070" w:type="dxa"/>
          </w:tcPr>
          <w:p w:rsidR="006F43D2" w:rsidRPr="003D14DD" w:rsidRDefault="006F43D2" w:rsidP="004D69F2">
            <w:pPr>
              <w:pStyle w:val="afff7"/>
              <w:suppressAutoHyphens/>
              <w:snapToGrid w:val="0"/>
              <w:jc w:val="center"/>
              <w:rPr>
                <w:b/>
                <w:sz w:val="20"/>
                <w:szCs w:val="20"/>
              </w:rPr>
            </w:pPr>
          </w:p>
        </w:tc>
        <w:tc>
          <w:tcPr>
            <w:tcW w:w="1069" w:type="dxa"/>
          </w:tcPr>
          <w:p w:rsidR="006F43D2" w:rsidRPr="003D14DD" w:rsidRDefault="006F43D2" w:rsidP="004D69F2">
            <w:pPr>
              <w:suppressAutoHyphens/>
              <w:snapToGrid w:val="0"/>
              <w:jc w:val="center"/>
              <w:rPr>
                <w:b/>
                <w:sz w:val="20"/>
                <w:szCs w:val="20"/>
              </w:rPr>
            </w:pPr>
            <w:r w:rsidRPr="003D14DD">
              <w:rPr>
                <w:b/>
                <w:sz w:val="20"/>
                <w:szCs w:val="20"/>
              </w:rPr>
              <w:t>108</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c>
          <w:tcPr>
            <w:tcW w:w="766" w:type="dxa"/>
            <w:vMerge/>
          </w:tcPr>
          <w:p w:rsidR="006F43D2" w:rsidRPr="003D14DD" w:rsidRDefault="006F43D2" w:rsidP="004D69F2">
            <w:pPr>
              <w:suppressAutoHyphens/>
              <w:snapToGrid w:val="0"/>
              <w:rPr>
                <w:b/>
                <w:sz w:val="20"/>
                <w:szCs w:val="20"/>
              </w:rPr>
            </w:pPr>
          </w:p>
        </w:tc>
        <w:tc>
          <w:tcPr>
            <w:tcW w:w="4922" w:type="dxa"/>
            <w:vMerge/>
            <w:vAlign w:val="center"/>
          </w:tcPr>
          <w:p w:rsidR="006F43D2" w:rsidRPr="003D14DD" w:rsidRDefault="006F43D2" w:rsidP="004D69F2">
            <w:pPr>
              <w:suppressAutoHyphens/>
              <w:rPr>
                <w:sz w:val="20"/>
                <w:szCs w:val="20"/>
              </w:rPr>
            </w:pPr>
          </w:p>
        </w:tc>
        <w:tc>
          <w:tcPr>
            <w:tcW w:w="1069" w:type="dxa"/>
          </w:tcPr>
          <w:p w:rsidR="006F43D2" w:rsidRPr="003D14DD" w:rsidRDefault="006F43D2" w:rsidP="004D69F2">
            <w:pPr>
              <w:suppressAutoHyphens/>
              <w:snapToGrid w:val="0"/>
              <w:jc w:val="center"/>
              <w:rPr>
                <w:b/>
                <w:sz w:val="20"/>
                <w:szCs w:val="20"/>
              </w:rPr>
            </w:pPr>
          </w:p>
        </w:tc>
        <w:tc>
          <w:tcPr>
            <w:tcW w:w="1070" w:type="dxa"/>
          </w:tcPr>
          <w:p w:rsidR="006F43D2" w:rsidRPr="003D14DD" w:rsidRDefault="006F43D2" w:rsidP="004D69F2">
            <w:pPr>
              <w:pStyle w:val="afff7"/>
              <w:suppressAutoHyphens/>
              <w:snapToGrid w:val="0"/>
              <w:jc w:val="center"/>
              <w:rPr>
                <w:b/>
                <w:sz w:val="20"/>
                <w:szCs w:val="20"/>
              </w:rPr>
            </w:pPr>
          </w:p>
        </w:tc>
        <w:tc>
          <w:tcPr>
            <w:tcW w:w="1069" w:type="dxa"/>
          </w:tcPr>
          <w:p w:rsidR="006F43D2" w:rsidRPr="003D14DD" w:rsidRDefault="006F43D2" w:rsidP="004D69F2">
            <w:pPr>
              <w:suppressAutoHyphens/>
              <w:snapToGrid w:val="0"/>
              <w:jc w:val="center"/>
              <w:rPr>
                <w:b/>
                <w:sz w:val="20"/>
                <w:szCs w:val="20"/>
              </w:rPr>
            </w:pPr>
            <w:r w:rsidRPr="003D14DD">
              <w:rPr>
                <w:sz w:val="20"/>
                <w:szCs w:val="20"/>
              </w:rPr>
              <w:t>3</w:t>
            </w:r>
          </w:p>
        </w:tc>
        <w:tc>
          <w:tcPr>
            <w:tcW w:w="1070" w:type="dxa"/>
          </w:tcPr>
          <w:p w:rsidR="006F43D2" w:rsidRPr="003D14DD" w:rsidRDefault="006F43D2" w:rsidP="004D69F2">
            <w:pPr>
              <w:pStyle w:val="afff7"/>
              <w:suppressAutoHyphens/>
              <w:snapToGrid w:val="0"/>
              <w:jc w:val="center"/>
              <w:rPr>
                <w:b/>
                <w:sz w:val="20"/>
                <w:szCs w:val="20"/>
              </w:rPr>
            </w:pPr>
          </w:p>
        </w:tc>
      </w:tr>
      <w:tr w:rsidR="006F43D2" w:rsidRPr="003D14DD" w:rsidTr="004D69F2">
        <w:tc>
          <w:tcPr>
            <w:tcW w:w="766" w:type="dxa"/>
            <w:vMerge/>
          </w:tcPr>
          <w:p w:rsidR="006F43D2" w:rsidRPr="003D14DD" w:rsidRDefault="006F43D2" w:rsidP="004D69F2">
            <w:pPr>
              <w:suppressAutoHyphens/>
              <w:snapToGrid w:val="0"/>
              <w:rPr>
                <w:b/>
                <w:sz w:val="20"/>
                <w:szCs w:val="20"/>
              </w:rPr>
            </w:pPr>
          </w:p>
        </w:tc>
        <w:tc>
          <w:tcPr>
            <w:tcW w:w="4922" w:type="dxa"/>
            <w:vMerge/>
            <w:vAlign w:val="center"/>
          </w:tcPr>
          <w:p w:rsidR="006F43D2" w:rsidRPr="003D14DD" w:rsidRDefault="006F43D2" w:rsidP="004D69F2">
            <w:pPr>
              <w:rPr>
                <w:sz w:val="20"/>
                <w:szCs w:val="20"/>
              </w:rPr>
            </w:pPr>
          </w:p>
        </w:tc>
        <w:tc>
          <w:tcPr>
            <w:tcW w:w="4278" w:type="dxa"/>
            <w:gridSpan w:val="4"/>
          </w:tcPr>
          <w:p w:rsidR="006F43D2" w:rsidRPr="003D14DD" w:rsidRDefault="006F43D2" w:rsidP="004D69F2">
            <w:pPr>
              <w:pStyle w:val="afff7"/>
              <w:suppressAutoHyphens/>
              <w:snapToGrid w:val="0"/>
              <w:jc w:val="center"/>
              <w:rPr>
                <w:sz w:val="20"/>
                <w:szCs w:val="20"/>
              </w:rPr>
            </w:pPr>
            <w:r w:rsidRPr="003D14DD">
              <w:rPr>
                <w:sz w:val="20"/>
                <w:szCs w:val="20"/>
              </w:rPr>
              <w:t>экзамен</w:t>
            </w:r>
          </w:p>
        </w:tc>
      </w:tr>
    </w:tbl>
    <w:p w:rsidR="006F43D2" w:rsidRPr="003D14DD" w:rsidRDefault="006F43D2" w:rsidP="006F43D2">
      <w:pPr>
        <w:rPr>
          <w:sz w:val="20"/>
          <w:szCs w:val="20"/>
        </w:rPr>
      </w:pPr>
    </w:p>
    <w:p w:rsidR="006F43D2" w:rsidRPr="003D14DD" w:rsidRDefault="006F43D2" w:rsidP="006F43D2">
      <w:pPr>
        <w:rPr>
          <w:sz w:val="20"/>
          <w:szCs w:val="20"/>
        </w:rPr>
      </w:pPr>
      <w:r w:rsidRPr="003D14DD">
        <w:rPr>
          <w:sz w:val="20"/>
          <w:szCs w:val="20"/>
        </w:rPr>
        <w:t>*</w:t>
      </w:r>
    </w:p>
    <w:p w:rsidR="006F43D2" w:rsidRPr="003D14DD" w:rsidRDefault="006F43D2" w:rsidP="006F43D2">
      <w:pPr>
        <w:rPr>
          <w:sz w:val="20"/>
          <w:szCs w:val="20"/>
        </w:rPr>
      </w:pPr>
      <w:r w:rsidRPr="003D14DD">
        <w:rPr>
          <w:sz w:val="20"/>
          <w:szCs w:val="20"/>
        </w:rPr>
        <w:t>Семинар – семинар-дискуссия</w:t>
      </w:r>
    </w:p>
    <w:p w:rsidR="006F43D2" w:rsidRPr="003D14DD" w:rsidRDefault="006F43D2" w:rsidP="006F43D2">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F43D2" w:rsidRPr="003D14DD" w:rsidRDefault="006F43D2" w:rsidP="006F43D2">
      <w:pPr>
        <w:rPr>
          <w:sz w:val="20"/>
          <w:szCs w:val="20"/>
        </w:rPr>
      </w:pPr>
      <w:r w:rsidRPr="003D14DD">
        <w:rPr>
          <w:sz w:val="20"/>
          <w:szCs w:val="20"/>
        </w:rPr>
        <w:t xml:space="preserve">ТТ - практическое занятие - тест-тренинг </w:t>
      </w:r>
    </w:p>
    <w:p w:rsidR="006F43D2" w:rsidRPr="003D14DD" w:rsidRDefault="006F43D2" w:rsidP="006F43D2">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6F43D2" w:rsidRPr="003D14DD" w:rsidRDefault="006F43D2" w:rsidP="006F43D2">
      <w:pPr>
        <w:rPr>
          <w:sz w:val="20"/>
          <w:szCs w:val="20"/>
        </w:rPr>
      </w:pPr>
      <w:r w:rsidRPr="003D14DD">
        <w:rPr>
          <w:sz w:val="20"/>
          <w:szCs w:val="20"/>
        </w:rPr>
        <w:t>ЛС - практическое занятие - логическая схема</w:t>
      </w:r>
    </w:p>
    <w:p w:rsidR="006F43D2" w:rsidRPr="003D14DD" w:rsidRDefault="006F43D2" w:rsidP="006F43D2">
      <w:pPr>
        <w:rPr>
          <w:sz w:val="20"/>
          <w:szCs w:val="20"/>
        </w:rPr>
      </w:pPr>
      <w:r w:rsidRPr="003D14DD">
        <w:rPr>
          <w:sz w:val="20"/>
          <w:szCs w:val="20"/>
        </w:rPr>
        <w:t>УД - семинар-обсуждение устного доклада</w:t>
      </w:r>
    </w:p>
    <w:p w:rsidR="006F43D2" w:rsidRPr="003D14DD" w:rsidRDefault="006F43D2" w:rsidP="006F43D2">
      <w:pPr>
        <w:rPr>
          <w:sz w:val="20"/>
          <w:szCs w:val="20"/>
        </w:rPr>
      </w:pPr>
      <w:r w:rsidRPr="003D14DD">
        <w:rPr>
          <w:sz w:val="20"/>
          <w:szCs w:val="20"/>
        </w:rPr>
        <w:t xml:space="preserve">РФ – семинар-обсуждение реферата </w:t>
      </w:r>
    </w:p>
    <w:p w:rsidR="006F43D2" w:rsidRPr="003D14DD" w:rsidRDefault="006F43D2" w:rsidP="006F43D2">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6F43D2" w:rsidRPr="003D14DD" w:rsidRDefault="006F43D2" w:rsidP="006F43D2">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6F43D2" w:rsidRPr="003D14DD" w:rsidRDefault="006F43D2" w:rsidP="006F43D2">
      <w:pPr>
        <w:rPr>
          <w:sz w:val="20"/>
          <w:szCs w:val="20"/>
        </w:rPr>
      </w:pPr>
      <w:r w:rsidRPr="003D14DD">
        <w:rPr>
          <w:sz w:val="20"/>
          <w:szCs w:val="20"/>
        </w:rPr>
        <w:t xml:space="preserve">УЭ - семинар-обсуждение устного эссе </w:t>
      </w:r>
    </w:p>
    <w:p w:rsidR="006F43D2" w:rsidRPr="003D14DD" w:rsidRDefault="006F43D2" w:rsidP="006F43D2">
      <w:pPr>
        <w:rPr>
          <w:sz w:val="20"/>
          <w:szCs w:val="20"/>
        </w:rPr>
      </w:pPr>
      <w:r w:rsidRPr="003D14DD">
        <w:rPr>
          <w:sz w:val="20"/>
          <w:szCs w:val="20"/>
        </w:rPr>
        <w:t xml:space="preserve">АЛТ - практическое занятие - алгоритмический тренинг  </w:t>
      </w:r>
    </w:p>
    <w:p w:rsidR="006F43D2" w:rsidRPr="003D14DD" w:rsidRDefault="006F43D2" w:rsidP="006F43D2">
      <w:pPr>
        <w:suppressAutoHyphens/>
        <w:ind w:firstLine="709"/>
        <w:jc w:val="both"/>
        <w:rPr>
          <w:b/>
          <w:sz w:val="20"/>
          <w:szCs w:val="20"/>
        </w:rPr>
      </w:pPr>
    </w:p>
    <w:p w:rsidR="006F43D2" w:rsidRPr="003D14DD" w:rsidRDefault="006F43D2" w:rsidP="006F43D2">
      <w:pPr>
        <w:suppressAutoHyphens/>
        <w:ind w:firstLine="709"/>
        <w:jc w:val="both"/>
        <w:rPr>
          <w:b/>
          <w:sz w:val="20"/>
          <w:szCs w:val="20"/>
        </w:rPr>
      </w:pPr>
      <w:r w:rsidRPr="003D14DD">
        <w:rPr>
          <w:b/>
          <w:sz w:val="20"/>
          <w:szCs w:val="20"/>
        </w:rPr>
        <w:br w:type="page"/>
      </w:r>
      <w:r w:rsidRPr="003D14DD">
        <w:rPr>
          <w:b/>
          <w:sz w:val="20"/>
          <w:szCs w:val="20"/>
        </w:rPr>
        <w:lastRenderedPageBreak/>
        <w:t>5. Содержание дисциплины</w:t>
      </w:r>
    </w:p>
    <w:p w:rsidR="006F43D2" w:rsidRPr="003D14DD" w:rsidRDefault="006F43D2" w:rsidP="006F43D2">
      <w:pPr>
        <w:suppressAutoHyphens/>
        <w:ind w:firstLine="720"/>
        <w:jc w:val="both"/>
        <w:rPr>
          <w:b/>
          <w:sz w:val="20"/>
          <w:szCs w:val="20"/>
        </w:rPr>
      </w:pPr>
      <w:r w:rsidRPr="003D14DD">
        <w:rPr>
          <w:b/>
          <w:sz w:val="20"/>
          <w:szCs w:val="20"/>
        </w:rPr>
        <w:t>5.1 Содержание разделов и тем</w:t>
      </w:r>
    </w:p>
    <w:p w:rsidR="006F43D2" w:rsidRPr="003D14DD" w:rsidRDefault="006F43D2" w:rsidP="006F43D2">
      <w:pPr>
        <w:suppressAutoHyphens/>
        <w:ind w:firstLine="454"/>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1844"/>
        <w:gridCol w:w="7175"/>
      </w:tblGrid>
      <w:tr w:rsidR="006F43D2" w:rsidRPr="003D14DD" w:rsidTr="004D69F2">
        <w:trPr>
          <w:tblHeader/>
        </w:trPr>
        <w:tc>
          <w:tcPr>
            <w:tcW w:w="276" w:type="pct"/>
            <w:vAlign w:val="center"/>
          </w:tcPr>
          <w:p w:rsidR="006F43D2" w:rsidRPr="003D14DD" w:rsidRDefault="006F43D2" w:rsidP="004D69F2">
            <w:pPr>
              <w:suppressAutoHyphens/>
              <w:jc w:val="center"/>
              <w:rPr>
                <w:sz w:val="20"/>
                <w:szCs w:val="20"/>
              </w:rPr>
            </w:pPr>
            <w:r w:rsidRPr="003D14DD">
              <w:rPr>
                <w:sz w:val="20"/>
                <w:szCs w:val="20"/>
              </w:rPr>
              <w:t>№ п/п</w:t>
            </w:r>
          </w:p>
        </w:tc>
        <w:tc>
          <w:tcPr>
            <w:tcW w:w="966" w:type="pct"/>
            <w:vAlign w:val="center"/>
          </w:tcPr>
          <w:p w:rsidR="006F43D2" w:rsidRPr="003D14DD" w:rsidRDefault="006F43D2" w:rsidP="004D69F2">
            <w:pPr>
              <w:suppressAutoHyphens/>
              <w:jc w:val="center"/>
              <w:rPr>
                <w:sz w:val="20"/>
                <w:szCs w:val="20"/>
              </w:rPr>
            </w:pPr>
            <w:r w:rsidRPr="003D14DD">
              <w:rPr>
                <w:sz w:val="20"/>
                <w:szCs w:val="20"/>
              </w:rPr>
              <w:t>Наименование  раздела дисциплины</w:t>
            </w:r>
          </w:p>
        </w:tc>
        <w:tc>
          <w:tcPr>
            <w:tcW w:w="3758" w:type="pct"/>
            <w:vAlign w:val="center"/>
          </w:tcPr>
          <w:p w:rsidR="006F43D2" w:rsidRPr="003D14DD" w:rsidRDefault="006F43D2" w:rsidP="004D69F2">
            <w:pPr>
              <w:suppressAutoHyphens/>
              <w:jc w:val="center"/>
              <w:rPr>
                <w:bCs/>
                <w:sz w:val="20"/>
                <w:szCs w:val="20"/>
              </w:rPr>
            </w:pPr>
            <w:r w:rsidRPr="003D14DD">
              <w:rPr>
                <w:bCs/>
                <w:sz w:val="20"/>
                <w:szCs w:val="20"/>
              </w:rPr>
              <w:t>Содержание раздела дисциплины</w:t>
            </w:r>
          </w:p>
        </w:tc>
      </w:tr>
      <w:tr w:rsidR="006F43D2" w:rsidRPr="003D14DD" w:rsidTr="004D69F2">
        <w:tc>
          <w:tcPr>
            <w:tcW w:w="276" w:type="pct"/>
          </w:tcPr>
          <w:p w:rsidR="006F43D2" w:rsidRPr="003D14DD" w:rsidRDefault="006F43D2" w:rsidP="004D69F2">
            <w:pPr>
              <w:suppressAutoHyphens/>
              <w:jc w:val="center"/>
              <w:rPr>
                <w:sz w:val="20"/>
                <w:szCs w:val="20"/>
              </w:rPr>
            </w:pPr>
            <w:r w:rsidRPr="003D14DD">
              <w:rPr>
                <w:sz w:val="20"/>
                <w:szCs w:val="20"/>
              </w:rPr>
              <w:t>1</w:t>
            </w:r>
          </w:p>
        </w:tc>
        <w:tc>
          <w:tcPr>
            <w:tcW w:w="966" w:type="pct"/>
          </w:tcPr>
          <w:p w:rsidR="006F43D2" w:rsidRPr="003D14DD" w:rsidRDefault="006F43D2" w:rsidP="004D69F2">
            <w:pPr>
              <w:suppressAutoHyphens/>
              <w:rPr>
                <w:sz w:val="20"/>
                <w:szCs w:val="20"/>
              </w:rPr>
            </w:pPr>
            <w:r w:rsidRPr="003D14DD">
              <w:rPr>
                <w:sz w:val="20"/>
                <w:szCs w:val="20"/>
              </w:rPr>
              <w:t>Традиционная система образования</w:t>
            </w:r>
          </w:p>
        </w:tc>
        <w:tc>
          <w:tcPr>
            <w:tcW w:w="3758" w:type="pct"/>
          </w:tcPr>
          <w:p w:rsidR="006F43D2" w:rsidRPr="003D14DD" w:rsidRDefault="006F43D2" w:rsidP="004D69F2">
            <w:pPr>
              <w:pStyle w:val="aff2"/>
              <w:suppressAutoHyphens/>
              <w:spacing w:after="0"/>
              <w:jc w:val="both"/>
              <w:rPr>
                <w:b/>
                <w:sz w:val="20"/>
                <w:szCs w:val="20"/>
              </w:rPr>
            </w:pPr>
            <w:r w:rsidRPr="003D14DD">
              <w:rPr>
                <w:b/>
                <w:sz w:val="20"/>
                <w:szCs w:val="20"/>
              </w:rPr>
              <w:t xml:space="preserve">Устройство системы образования </w:t>
            </w:r>
          </w:p>
          <w:p w:rsidR="006F43D2" w:rsidRPr="003D14DD" w:rsidRDefault="006F43D2" w:rsidP="004D69F2">
            <w:pPr>
              <w:pStyle w:val="aff2"/>
              <w:suppressAutoHyphens/>
              <w:spacing w:after="0"/>
              <w:jc w:val="both"/>
              <w:rPr>
                <w:sz w:val="20"/>
                <w:szCs w:val="20"/>
              </w:rPr>
            </w:pPr>
            <w:r w:rsidRPr="003D14DD">
              <w:rPr>
                <w:sz w:val="20"/>
                <w:szCs w:val="20"/>
              </w:rPr>
              <w:t xml:space="preserve">Основные проблемы школьного, профессионального и высшего образования (на примере России и стран изучаемого языка – Германии, Австрии, Швейцарии). Начальное среднее и высшее образование. </w:t>
            </w:r>
          </w:p>
          <w:p w:rsidR="006F43D2" w:rsidRPr="003D14DD" w:rsidRDefault="006F43D2" w:rsidP="004D69F2">
            <w:pPr>
              <w:pStyle w:val="aff2"/>
              <w:suppressAutoHyphens/>
              <w:spacing w:after="0"/>
              <w:jc w:val="both"/>
              <w:rPr>
                <w:sz w:val="20"/>
                <w:szCs w:val="20"/>
              </w:rPr>
            </w:pPr>
            <w:r w:rsidRPr="003D14DD">
              <w:rPr>
                <w:b/>
                <w:sz w:val="20"/>
                <w:szCs w:val="20"/>
              </w:rPr>
              <w:t>Сложное предложение и его структура</w:t>
            </w:r>
          </w:p>
          <w:p w:rsidR="006F43D2" w:rsidRPr="003D14DD" w:rsidRDefault="006F43D2" w:rsidP="004D69F2">
            <w:pPr>
              <w:pStyle w:val="af3"/>
              <w:suppressAutoHyphens/>
              <w:jc w:val="both"/>
              <w:rPr>
                <w:rFonts w:ascii="Times New Roman" w:hAnsi="Times New Roman" w:cs="Times New Roman"/>
              </w:rPr>
            </w:pPr>
            <w:r w:rsidRPr="003D14DD">
              <w:rPr>
                <w:rFonts w:ascii="Times New Roman" w:hAnsi="Times New Roman" w:cs="Times New Roman"/>
              </w:rPr>
              <w:t>Порядок слов, артикль, использование местоимений и частиц как средств актуального членения предложения и текста. Сложное предложение в немецком языке: союзы в сложноподчиненных предложениях времени, категория таксиса, правила согласования времени в главном и придаточном предложениях времени. Место имени прилагательного в предложении. Сравнительные обороты.</w:t>
            </w:r>
          </w:p>
        </w:tc>
      </w:tr>
      <w:tr w:rsidR="006F43D2" w:rsidRPr="003D14DD" w:rsidTr="004D69F2">
        <w:tc>
          <w:tcPr>
            <w:tcW w:w="276" w:type="pct"/>
          </w:tcPr>
          <w:p w:rsidR="006F43D2" w:rsidRPr="003D14DD" w:rsidRDefault="006F43D2" w:rsidP="004D69F2">
            <w:pPr>
              <w:suppressAutoHyphens/>
              <w:jc w:val="center"/>
              <w:rPr>
                <w:sz w:val="20"/>
                <w:szCs w:val="20"/>
              </w:rPr>
            </w:pPr>
            <w:r w:rsidRPr="003D14DD">
              <w:rPr>
                <w:sz w:val="20"/>
                <w:szCs w:val="20"/>
              </w:rPr>
              <w:t>2</w:t>
            </w:r>
          </w:p>
        </w:tc>
        <w:tc>
          <w:tcPr>
            <w:tcW w:w="966" w:type="pct"/>
          </w:tcPr>
          <w:p w:rsidR="006F43D2" w:rsidRPr="003D14DD" w:rsidRDefault="006F43D2" w:rsidP="004D69F2">
            <w:pPr>
              <w:suppressAutoHyphens/>
              <w:rPr>
                <w:b/>
                <w:sz w:val="20"/>
                <w:szCs w:val="20"/>
              </w:rPr>
            </w:pPr>
            <w:r w:rsidRPr="003D14DD">
              <w:rPr>
                <w:sz w:val="20"/>
                <w:szCs w:val="20"/>
              </w:rPr>
              <w:t>Охрана здоровья детей</w:t>
            </w:r>
            <w:r w:rsidRPr="003D14DD">
              <w:rPr>
                <w:b/>
                <w:sz w:val="20"/>
                <w:szCs w:val="20"/>
              </w:rPr>
              <w:t xml:space="preserve"> </w:t>
            </w:r>
          </w:p>
        </w:tc>
        <w:tc>
          <w:tcPr>
            <w:tcW w:w="3758" w:type="pct"/>
          </w:tcPr>
          <w:p w:rsidR="006F43D2" w:rsidRPr="003D14DD" w:rsidRDefault="006F43D2" w:rsidP="004D69F2">
            <w:pPr>
              <w:pStyle w:val="af3"/>
              <w:suppressAutoHyphens/>
              <w:jc w:val="both"/>
              <w:rPr>
                <w:rFonts w:ascii="Times New Roman" w:hAnsi="Times New Roman"/>
              </w:rPr>
            </w:pPr>
            <w:r w:rsidRPr="003D14DD">
              <w:rPr>
                <w:rFonts w:ascii="Times New Roman" w:hAnsi="Times New Roman"/>
                <w:b/>
              </w:rPr>
              <w:t>Здоровье, охрана здоровья</w:t>
            </w:r>
          </w:p>
          <w:p w:rsidR="006F43D2" w:rsidRPr="003D14DD" w:rsidRDefault="006F43D2" w:rsidP="004D69F2">
            <w:pPr>
              <w:pStyle w:val="af3"/>
              <w:suppressAutoHyphens/>
              <w:jc w:val="both"/>
              <w:rPr>
                <w:rFonts w:ascii="Times New Roman" w:hAnsi="Times New Roman"/>
              </w:rPr>
            </w:pPr>
            <w:r w:rsidRPr="003D14DD">
              <w:rPr>
                <w:rFonts w:ascii="Times New Roman" w:hAnsi="Times New Roman"/>
              </w:rPr>
              <w:t xml:space="preserve">Медицинское обслуживание в различных странах (на примере России и стран изучаемого языка), посещение врача, болезни детские и социальные болезни, проблемы профилактики. Лекарства, аптека, закаливание. </w:t>
            </w:r>
          </w:p>
          <w:p w:rsidR="006F43D2" w:rsidRPr="003D14DD" w:rsidRDefault="006F43D2" w:rsidP="004D69F2">
            <w:pPr>
              <w:pStyle w:val="af3"/>
              <w:suppressAutoHyphens/>
              <w:jc w:val="both"/>
              <w:rPr>
                <w:rFonts w:ascii="Times New Roman" w:hAnsi="Times New Roman"/>
                <w:b/>
              </w:rPr>
            </w:pPr>
            <w:r w:rsidRPr="003D14DD">
              <w:rPr>
                <w:rFonts w:ascii="Times New Roman" w:hAnsi="Times New Roman"/>
                <w:b/>
              </w:rPr>
              <w:t>Физическая культура и спорт, спортивные соревнования</w:t>
            </w:r>
          </w:p>
          <w:p w:rsidR="006F43D2" w:rsidRPr="003D14DD" w:rsidRDefault="006F43D2" w:rsidP="004D69F2">
            <w:pPr>
              <w:pStyle w:val="af3"/>
              <w:suppressAutoHyphens/>
              <w:jc w:val="both"/>
              <w:rPr>
                <w:rFonts w:ascii="Times New Roman" w:hAnsi="Times New Roman"/>
              </w:rPr>
            </w:pPr>
            <w:r w:rsidRPr="003D14DD">
              <w:rPr>
                <w:rFonts w:ascii="Times New Roman" w:hAnsi="Times New Roman"/>
              </w:rPr>
              <w:t xml:space="preserve">Пропаганда здорового образа жизни. Знакомство с системой здравоохранения страны изучаемого языка, с любимыми видами спорта немцев, австрийцев, швейцарцев. </w:t>
            </w:r>
          </w:p>
          <w:p w:rsidR="006F43D2" w:rsidRPr="003D14DD" w:rsidRDefault="006F43D2" w:rsidP="004D69F2">
            <w:pPr>
              <w:pStyle w:val="af3"/>
              <w:suppressAutoHyphens/>
              <w:jc w:val="both"/>
              <w:rPr>
                <w:rFonts w:ascii="Times New Roman" w:hAnsi="Times New Roman"/>
              </w:rPr>
            </w:pPr>
            <w:r w:rsidRPr="003D14DD">
              <w:rPr>
                <w:rFonts w:ascii="Times New Roman" w:hAnsi="Times New Roman"/>
                <w:b/>
              </w:rPr>
              <w:t>Склонение местоимений</w:t>
            </w:r>
          </w:p>
          <w:p w:rsidR="006F43D2" w:rsidRPr="003D14DD" w:rsidRDefault="006F43D2" w:rsidP="004D69F2">
            <w:pPr>
              <w:pStyle w:val="af3"/>
              <w:suppressAutoHyphens/>
              <w:jc w:val="both"/>
              <w:rPr>
                <w:rFonts w:ascii="Times New Roman" w:hAnsi="Times New Roman"/>
              </w:rPr>
            </w:pPr>
            <w:r w:rsidRPr="003D14DD">
              <w:rPr>
                <w:rFonts w:ascii="Times New Roman" w:hAnsi="Times New Roman"/>
              </w:rPr>
              <w:t xml:space="preserve">Закрепление грамматических умений и навыков, направленных на всестороннюю </w:t>
            </w:r>
            <w:proofErr w:type="spellStart"/>
            <w:r w:rsidRPr="003D14DD">
              <w:rPr>
                <w:rFonts w:ascii="Times New Roman" w:hAnsi="Times New Roman"/>
              </w:rPr>
              <w:t>характеризацию</w:t>
            </w:r>
            <w:proofErr w:type="spellEnd"/>
            <w:r w:rsidRPr="003D14DD">
              <w:rPr>
                <w:rFonts w:ascii="Times New Roman" w:hAnsi="Times New Roman"/>
              </w:rPr>
              <w:t xml:space="preserve"> объекта; категории </w:t>
            </w:r>
            <w:proofErr w:type="spellStart"/>
            <w:r w:rsidRPr="003D14DD">
              <w:rPr>
                <w:rFonts w:ascii="Times New Roman" w:hAnsi="Times New Roman"/>
              </w:rPr>
              <w:t>дейксиса</w:t>
            </w:r>
            <w:proofErr w:type="spellEnd"/>
            <w:r w:rsidRPr="003D14DD">
              <w:rPr>
                <w:rFonts w:ascii="Times New Roman" w:hAnsi="Times New Roman"/>
              </w:rPr>
              <w:t>, средства межтекстовой связи.</w:t>
            </w:r>
          </w:p>
        </w:tc>
      </w:tr>
      <w:tr w:rsidR="006F43D2" w:rsidRPr="003D14DD" w:rsidTr="004D69F2">
        <w:tc>
          <w:tcPr>
            <w:tcW w:w="276" w:type="pct"/>
          </w:tcPr>
          <w:p w:rsidR="006F43D2" w:rsidRPr="003D14DD" w:rsidRDefault="006F43D2" w:rsidP="004D69F2">
            <w:pPr>
              <w:suppressAutoHyphens/>
              <w:jc w:val="center"/>
              <w:rPr>
                <w:sz w:val="20"/>
                <w:szCs w:val="20"/>
              </w:rPr>
            </w:pPr>
            <w:r w:rsidRPr="003D14DD">
              <w:rPr>
                <w:sz w:val="20"/>
                <w:szCs w:val="20"/>
              </w:rPr>
              <w:t>3</w:t>
            </w:r>
          </w:p>
        </w:tc>
        <w:tc>
          <w:tcPr>
            <w:tcW w:w="966" w:type="pct"/>
          </w:tcPr>
          <w:p w:rsidR="006F43D2" w:rsidRPr="003D14DD" w:rsidRDefault="006F43D2" w:rsidP="004D69F2">
            <w:pPr>
              <w:suppressAutoHyphens/>
              <w:rPr>
                <w:sz w:val="20"/>
                <w:szCs w:val="20"/>
              </w:rPr>
            </w:pPr>
            <w:r w:rsidRPr="003D14DD">
              <w:rPr>
                <w:sz w:val="20"/>
                <w:szCs w:val="20"/>
              </w:rPr>
              <w:t>Основы педагогической коммуникации</w:t>
            </w:r>
          </w:p>
        </w:tc>
        <w:tc>
          <w:tcPr>
            <w:tcW w:w="3758" w:type="pct"/>
          </w:tcPr>
          <w:p w:rsidR="006F43D2" w:rsidRPr="003D14DD" w:rsidRDefault="006F43D2" w:rsidP="004D69F2">
            <w:pPr>
              <w:pStyle w:val="30"/>
              <w:numPr>
                <w:ilvl w:val="0"/>
                <w:numId w:val="0"/>
              </w:numPr>
              <w:suppressAutoHyphens/>
              <w:spacing w:after="0"/>
              <w:jc w:val="both"/>
              <w:rPr>
                <w:b/>
                <w:sz w:val="20"/>
                <w:szCs w:val="20"/>
              </w:rPr>
            </w:pPr>
            <w:r w:rsidRPr="003D14DD">
              <w:rPr>
                <w:b/>
                <w:sz w:val="20"/>
                <w:szCs w:val="20"/>
              </w:rPr>
              <w:t>Коммуникация и ее роль в современном мире</w:t>
            </w:r>
          </w:p>
          <w:p w:rsidR="006F43D2" w:rsidRPr="003D14DD" w:rsidRDefault="006F43D2" w:rsidP="004D69F2">
            <w:pPr>
              <w:pStyle w:val="30"/>
              <w:numPr>
                <w:ilvl w:val="0"/>
                <w:numId w:val="0"/>
              </w:numPr>
              <w:suppressAutoHyphens/>
              <w:spacing w:after="0"/>
              <w:jc w:val="both"/>
              <w:rPr>
                <w:sz w:val="20"/>
                <w:szCs w:val="20"/>
              </w:rPr>
            </w:pPr>
            <w:r w:rsidRPr="003D14DD">
              <w:rPr>
                <w:sz w:val="20"/>
                <w:szCs w:val="20"/>
              </w:rPr>
              <w:t>Коммуникация массовая и межличностная. Профессиональная и педагогическая коммуникации. Постулаты успешной коммуникации. Неудачи в коммуникации.</w:t>
            </w:r>
          </w:p>
          <w:p w:rsidR="006F43D2" w:rsidRPr="003D14DD" w:rsidRDefault="006F43D2" w:rsidP="004D69F2">
            <w:pPr>
              <w:pStyle w:val="30"/>
              <w:numPr>
                <w:ilvl w:val="0"/>
                <w:numId w:val="0"/>
              </w:numPr>
              <w:suppressAutoHyphens/>
              <w:spacing w:after="0"/>
              <w:jc w:val="both"/>
              <w:rPr>
                <w:b/>
                <w:sz w:val="20"/>
                <w:szCs w:val="20"/>
              </w:rPr>
            </w:pPr>
            <w:r w:rsidRPr="003D14DD">
              <w:rPr>
                <w:b/>
                <w:sz w:val="20"/>
                <w:szCs w:val="20"/>
              </w:rPr>
              <w:t>Массовая коммуникация</w:t>
            </w:r>
          </w:p>
          <w:p w:rsidR="006F43D2" w:rsidRPr="003D14DD" w:rsidRDefault="006F43D2" w:rsidP="004D69F2">
            <w:pPr>
              <w:pStyle w:val="30"/>
              <w:numPr>
                <w:ilvl w:val="0"/>
                <w:numId w:val="0"/>
              </w:numPr>
              <w:suppressAutoHyphens/>
              <w:spacing w:after="0"/>
              <w:jc w:val="both"/>
              <w:rPr>
                <w:sz w:val="20"/>
                <w:szCs w:val="20"/>
              </w:rPr>
            </w:pPr>
            <w:r w:rsidRPr="003D14DD">
              <w:rPr>
                <w:sz w:val="20"/>
                <w:szCs w:val="20"/>
              </w:rPr>
              <w:t xml:space="preserve">Пресса: крупнейшие газеты и журналы, ведущие издательства. Радио и телевидение Германии. Знакомство с системой средств массовой информации страны изучаемого языка. Социальные сети и их достоинства и недостатки в решении задач социализации. </w:t>
            </w:r>
          </w:p>
          <w:p w:rsidR="006F43D2" w:rsidRPr="003D14DD" w:rsidRDefault="006F43D2" w:rsidP="004D69F2">
            <w:pPr>
              <w:pStyle w:val="30"/>
              <w:numPr>
                <w:ilvl w:val="0"/>
                <w:numId w:val="0"/>
              </w:numPr>
              <w:suppressAutoHyphens/>
              <w:spacing w:after="0"/>
              <w:jc w:val="both"/>
              <w:rPr>
                <w:sz w:val="20"/>
                <w:szCs w:val="20"/>
              </w:rPr>
            </w:pPr>
            <w:r w:rsidRPr="003D14DD">
              <w:rPr>
                <w:b/>
                <w:sz w:val="20"/>
                <w:szCs w:val="20"/>
              </w:rPr>
              <w:t>Предложно-падежные группы имен</w:t>
            </w:r>
          </w:p>
          <w:p w:rsidR="006F43D2" w:rsidRPr="003D14DD" w:rsidRDefault="006F43D2" w:rsidP="004D69F2">
            <w:pPr>
              <w:pStyle w:val="30"/>
              <w:numPr>
                <w:ilvl w:val="0"/>
                <w:numId w:val="0"/>
              </w:numPr>
              <w:suppressAutoHyphens/>
              <w:spacing w:after="0"/>
              <w:jc w:val="both"/>
              <w:rPr>
                <w:sz w:val="20"/>
                <w:szCs w:val="20"/>
              </w:rPr>
            </w:pPr>
            <w:r w:rsidRPr="003D14DD">
              <w:rPr>
                <w:sz w:val="20"/>
                <w:szCs w:val="20"/>
              </w:rPr>
              <w:t>Закрепление грамматических умений и навыков, направленных на выражение количественной характеристики объекта (употребление числительных); качественной характеристики объекта и действия (предложные именные группы)</w:t>
            </w:r>
          </w:p>
        </w:tc>
      </w:tr>
    </w:tbl>
    <w:p w:rsidR="006F43D2" w:rsidRPr="003D14DD" w:rsidRDefault="006F43D2" w:rsidP="006F43D2">
      <w:pPr>
        <w:tabs>
          <w:tab w:val="left" w:pos="1134"/>
        </w:tabs>
        <w:suppressAutoHyphens/>
        <w:ind w:firstLine="709"/>
        <w:jc w:val="both"/>
        <w:rPr>
          <w:b/>
          <w:sz w:val="20"/>
          <w:szCs w:val="20"/>
        </w:rPr>
      </w:pPr>
    </w:p>
    <w:p w:rsidR="006F43D2" w:rsidRPr="003D14DD" w:rsidRDefault="006F43D2" w:rsidP="006F43D2">
      <w:pPr>
        <w:suppressAutoHyphens/>
        <w:ind w:firstLine="709"/>
        <w:jc w:val="both"/>
        <w:rPr>
          <w:b/>
          <w:sz w:val="20"/>
          <w:szCs w:val="20"/>
        </w:rPr>
      </w:pPr>
      <w:r w:rsidRPr="003D14DD">
        <w:rPr>
          <w:b/>
          <w:sz w:val="20"/>
          <w:szCs w:val="20"/>
        </w:rPr>
        <w:t>5.2 Занятия лекционного и семинарского типа</w:t>
      </w:r>
    </w:p>
    <w:p w:rsidR="006F43D2" w:rsidRPr="003D14DD" w:rsidRDefault="006F43D2" w:rsidP="006F43D2">
      <w:pPr>
        <w:suppressAutoHyphens/>
        <w:ind w:firstLine="709"/>
        <w:jc w:val="both"/>
        <w:rPr>
          <w:b/>
          <w:sz w:val="20"/>
          <w:szCs w:val="20"/>
        </w:rPr>
      </w:pPr>
      <w:r w:rsidRPr="003D14DD">
        <w:rPr>
          <w:b/>
          <w:sz w:val="20"/>
          <w:szCs w:val="20"/>
        </w:rPr>
        <w:t>5.2.1 Темы лекций</w:t>
      </w:r>
    </w:p>
    <w:p w:rsidR="006F43D2" w:rsidRPr="003D14DD" w:rsidRDefault="006F43D2" w:rsidP="006F43D2">
      <w:pPr>
        <w:suppressAutoHyphens/>
        <w:ind w:firstLine="709"/>
        <w:jc w:val="both"/>
        <w:rPr>
          <w:b/>
          <w:sz w:val="20"/>
          <w:szCs w:val="20"/>
        </w:rPr>
      </w:pPr>
      <w:r w:rsidRPr="003D14DD">
        <w:rPr>
          <w:b/>
          <w:sz w:val="20"/>
          <w:szCs w:val="20"/>
        </w:rPr>
        <w:t>Раздел 1 «Традиционная система образования»</w:t>
      </w:r>
    </w:p>
    <w:p w:rsidR="006F43D2" w:rsidRPr="003D14DD" w:rsidRDefault="006F43D2" w:rsidP="006F43D2">
      <w:pPr>
        <w:tabs>
          <w:tab w:val="left" w:pos="993"/>
        </w:tabs>
        <w:suppressAutoHyphens/>
        <w:ind w:firstLine="709"/>
        <w:jc w:val="both"/>
        <w:rPr>
          <w:sz w:val="20"/>
          <w:szCs w:val="20"/>
        </w:rPr>
      </w:pPr>
      <w:r w:rsidRPr="003D14DD">
        <w:rPr>
          <w:sz w:val="20"/>
          <w:szCs w:val="20"/>
        </w:rPr>
        <w:t>1.</w:t>
      </w:r>
      <w:r w:rsidRPr="003D14DD">
        <w:rPr>
          <w:sz w:val="20"/>
          <w:szCs w:val="20"/>
        </w:rPr>
        <w:tab/>
        <w:t>Устройство системы образования</w:t>
      </w:r>
    </w:p>
    <w:p w:rsidR="006F43D2" w:rsidRPr="003D14DD" w:rsidRDefault="006F43D2" w:rsidP="006F43D2">
      <w:pPr>
        <w:tabs>
          <w:tab w:val="left" w:pos="993"/>
        </w:tabs>
        <w:suppressAutoHyphens/>
        <w:ind w:firstLine="709"/>
        <w:jc w:val="both"/>
        <w:rPr>
          <w:sz w:val="20"/>
          <w:szCs w:val="20"/>
        </w:rPr>
      </w:pPr>
      <w:r w:rsidRPr="003D14DD">
        <w:rPr>
          <w:sz w:val="20"/>
          <w:szCs w:val="20"/>
        </w:rPr>
        <w:t>2.</w:t>
      </w:r>
      <w:r w:rsidRPr="003D14DD">
        <w:rPr>
          <w:sz w:val="20"/>
          <w:szCs w:val="20"/>
        </w:rPr>
        <w:tab/>
        <w:t>Сложное предложение и его структура</w:t>
      </w:r>
    </w:p>
    <w:p w:rsidR="006F43D2" w:rsidRPr="003D14DD" w:rsidRDefault="006F43D2" w:rsidP="006F43D2">
      <w:pPr>
        <w:tabs>
          <w:tab w:val="left" w:pos="993"/>
        </w:tabs>
        <w:suppressAutoHyphens/>
        <w:ind w:firstLine="709"/>
        <w:jc w:val="both"/>
        <w:rPr>
          <w:b/>
          <w:sz w:val="20"/>
          <w:szCs w:val="20"/>
        </w:rPr>
      </w:pPr>
    </w:p>
    <w:p w:rsidR="006F43D2" w:rsidRPr="003D14DD" w:rsidRDefault="006F43D2" w:rsidP="006F43D2">
      <w:pPr>
        <w:tabs>
          <w:tab w:val="left" w:pos="993"/>
        </w:tabs>
        <w:suppressAutoHyphens/>
        <w:ind w:firstLine="709"/>
        <w:jc w:val="both"/>
        <w:rPr>
          <w:b/>
          <w:sz w:val="20"/>
          <w:szCs w:val="20"/>
        </w:rPr>
      </w:pPr>
      <w:r w:rsidRPr="003D14DD">
        <w:rPr>
          <w:b/>
          <w:sz w:val="20"/>
          <w:szCs w:val="20"/>
        </w:rPr>
        <w:t>Раздел 2 «Охрана здоровья детей»</w:t>
      </w:r>
    </w:p>
    <w:p w:rsidR="006F43D2" w:rsidRPr="003D14DD" w:rsidRDefault="006F43D2" w:rsidP="006F43D2">
      <w:pPr>
        <w:tabs>
          <w:tab w:val="left" w:pos="993"/>
        </w:tabs>
        <w:suppressAutoHyphens/>
        <w:ind w:firstLine="709"/>
        <w:jc w:val="both"/>
        <w:rPr>
          <w:sz w:val="20"/>
          <w:szCs w:val="20"/>
        </w:rPr>
      </w:pPr>
      <w:r w:rsidRPr="003D14DD">
        <w:rPr>
          <w:sz w:val="20"/>
          <w:szCs w:val="20"/>
        </w:rPr>
        <w:t>1.</w:t>
      </w:r>
      <w:r w:rsidRPr="003D14DD">
        <w:rPr>
          <w:sz w:val="20"/>
          <w:szCs w:val="20"/>
        </w:rPr>
        <w:tab/>
        <w:t>Охрана здоровья. Физическая культура и спорт, спортивные соревнования</w:t>
      </w:r>
    </w:p>
    <w:p w:rsidR="006F43D2" w:rsidRPr="003D14DD" w:rsidRDefault="006F43D2" w:rsidP="006F43D2">
      <w:pPr>
        <w:tabs>
          <w:tab w:val="left" w:pos="993"/>
        </w:tabs>
        <w:suppressAutoHyphens/>
        <w:ind w:firstLine="709"/>
        <w:jc w:val="both"/>
        <w:rPr>
          <w:sz w:val="20"/>
          <w:szCs w:val="20"/>
        </w:rPr>
      </w:pPr>
      <w:r w:rsidRPr="003D14DD">
        <w:rPr>
          <w:sz w:val="20"/>
          <w:szCs w:val="20"/>
        </w:rPr>
        <w:t>2.</w:t>
      </w:r>
      <w:r w:rsidRPr="003D14DD">
        <w:rPr>
          <w:sz w:val="20"/>
          <w:szCs w:val="20"/>
        </w:rPr>
        <w:tab/>
        <w:t>Склонение местоимений</w:t>
      </w:r>
    </w:p>
    <w:p w:rsidR="006F43D2" w:rsidRPr="003D14DD" w:rsidRDefault="006F43D2" w:rsidP="006F43D2">
      <w:pPr>
        <w:tabs>
          <w:tab w:val="left" w:pos="993"/>
        </w:tabs>
        <w:suppressAutoHyphens/>
        <w:ind w:firstLine="709"/>
        <w:jc w:val="both"/>
        <w:rPr>
          <w:b/>
          <w:sz w:val="20"/>
          <w:szCs w:val="20"/>
        </w:rPr>
      </w:pPr>
    </w:p>
    <w:p w:rsidR="006F43D2" w:rsidRPr="003D14DD" w:rsidRDefault="006F43D2" w:rsidP="006F43D2">
      <w:pPr>
        <w:tabs>
          <w:tab w:val="left" w:pos="993"/>
        </w:tabs>
        <w:suppressAutoHyphens/>
        <w:ind w:firstLine="709"/>
        <w:jc w:val="both"/>
        <w:rPr>
          <w:b/>
          <w:sz w:val="20"/>
          <w:szCs w:val="20"/>
        </w:rPr>
      </w:pPr>
      <w:r w:rsidRPr="003D14DD">
        <w:rPr>
          <w:b/>
          <w:sz w:val="20"/>
          <w:szCs w:val="20"/>
        </w:rPr>
        <w:t>Раздел 3 «Основы педагогической коммуникации»</w:t>
      </w:r>
    </w:p>
    <w:p w:rsidR="006F43D2" w:rsidRPr="003D14DD" w:rsidRDefault="006F43D2" w:rsidP="006F43D2">
      <w:pPr>
        <w:tabs>
          <w:tab w:val="left" w:pos="993"/>
        </w:tabs>
        <w:suppressAutoHyphens/>
        <w:ind w:firstLine="709"/>
        <w:jc w:val="both"/>
        <w:rPr>
          <w:sz w:val="20"/>
          <w:szCs w:val="20"/>
        </w:rPr>
      </w:pPr>
      <w:r w:rsidRPr="003D14DD">
        <w:rPr>
          <w:sz w:val="20"/>
          <w:szCs w:val="20"/>
        </w:rPr>
        <w:t>1.</w:t>
      </w:r>
      <w:r w:rsidRPr="003D14DD">
        <w:rPr>
          <w:sz w:val="20"/>
          <w:szCs w:val="20"/>
        </w:rPr>
        <w:tab/>
        <w:t>Коммуникация и ее роль в современном мире</w:t>
      </w:r>
    </w:p>
    <w:p w:rsidR="006F43D2" w:rsidRPr="003D14DD" w:rsidRDefault="006F43D2" w:rsidP="006F43D2">
      <w:pPr>
        <w:tabs>
          <w:tab w:val="left" w:pos="993"/>
        </w:tabs>
        <w:suppressAutoHyphens/>
        <w:ind w:firstLine="709"/>
        <w:jc w:val="both"/>
        <w:rPr>
          <w:sz w:val="20"/>
          <w:szCs w:val="20"/>
        </w:rPr>
      </w:pPr>
      <w:r w:rsidRPr="003D14DD">
        <w:rPr>
          <w:sz w:val="20"/>
          <w:szCs w:val="20"/>
        </w:rPr>
        <w:t>2.</w:t>
      </w:r>
      <w:r w:rsidRPr="003D14DD">
        <w:rPr>
          <w:sz w:val="20"/>
          <w:szCs w:val="20"/>
        </w:rPr>
        <w:tab/>
        <w:t>Предложно-падежные группы имен</w:t>
      </w:r>
    </w:p>
    <w:p w:rsidR="006F43D2" w:rsidRPr="003D14DD" w:rsidRDefault="006F43D2" w:rsidP="006F43D2">
      <w:pPr>
        <w:suppressAutoHyphens/>
        <w:ind w:firstLine="709"/>
        <w:jc w:val="both"/>
        <w:rPr>
          <w:b/>
          <w:sz w:val="20"/>
          <w:szCs w:val="20"/>
        </w:rPr>
      </w:pPr>
      <w:r w:rsidRPr="003D14DD">
        <w:rPr>
          <w:b/>
          <w:sz w:val="20"/>
          <w:szCs w:val="20"/>
        </w:rPr>
        <w:t xml:space="preserve"> </w:t>
      </w:r>
    </w:p>
    <w:p w:rsidR="006F43D2" w:rsidRPr="003D14DD" w:rsidRDefault="006F43D2" w:rsidP="006F43D2">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6F43D2" w:rsidRPr="003D14DD" w:rsidRDefault="006F43D2" w:rsidP="006F43D2">
      <w:pPr>
        <w:ind w:firstLine="720"/>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w:t>
      </w:r>
      <w:r w:rsidRPr="003D14DD">
        <w:rPr>
          <w:b/>
          <w:sz w:val="20"/>
          <w:szCs w:val="20"/>
        </w:rPr>
        <w:t>Традиционная система образования</w:t>
      </w:r>
      <w:r w:rsidRPr="003D14DD">
        <w:rPr>
          <w:b/>
          <w:iCs/>
          <w:sz w:val="20"/>
          <w:szCs w:val="20"/>
        </w:rPr>
        <w:t xml:space="preserve">» </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 xml:space="preserve">Основные ступени образования в Германии </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Основные ступени образования в Австрии</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 xml:space="preserve">Профессиональные обязанности педагога </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Профессиональные качества педагога дошкольного образования</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Профессиональные качества педагога дополнительного образования</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lastRenderedPageBreak/>
        <w:t>Значение психолога в дошкольный период образования</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Муниципальные школы в Германии</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Частные школы в Швейцарии</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Муниципальные школы в Австрии</w:t>
      </w:r>
    </w:p>
    <w:p w:rsidR="006F43D2" w:rsidRPr="003D14DD" w:rsidRDefault="006F43D2" w:rsidP="006F43D2">
      <w:pPr>
        <w:pStyle w:val="af3"/>
        <w:numPr>
          <w:ilvl w:val="0"/>
          <w:numId w:val="22"/>
        </w:numPr>
        <w:tabs>
          <w:tab w:val="left" w:pos="720"/>
          <w:tab w:val="left" w:pos="1134"/>
        </w:tabs>
        <w:suppressAutoHyphens/>
        <w:autoSpaceDE/>
        <w:autoSpaceDN/>
        <w:adjustRightInd/>
        <w:ind w:left="0" w:firstLine="720"/>
        <w:jc w:val="both"/>
      </w:pPr>
      <w:r w:rsidRPr="003D14DD">
        <w:rPr>
          <w:rFonts w:ascii="Times New Roman" w:hAnsi="Times New Roman"/>
        </w:rPr>
        <w:t xml:space="preserve"> Ваш любимый учитель</w:t>
      </w:r>
    </w:p>
    <w:p w:rsidR="006F43D2" w:rsidRPr="003D14DD" w:rsidRDefault="006F43D2" w:rsidP="006F43D2">
      <w:pPr>
        <w:ind w:firstLine="720"/>
        <w:jc w:val="both"/>
        <w:rPr>
          <w:b/>
          <w:bCs/>
          <w:iCs/>
          <w:sz w:val="20"/>
          <w:szCs w:val="20"/>
        </w:rPr>
      </w:pPr>
    </w:p>
    <w:p w:rsidR="006F43D2" w:rsidRPr="003D14DD" w:rsidRDefault="006F43D2" w:rsidP="006F43D2">
      <w:pPr>
        <w:ind w:firstLine="720"/>
        <w:jc w:val="both"/>
        <w:rPr>
          <w:b/>
          <w:iCs/>
          <w:sz w:val="20"/>
          <w:szCs w:val="20"/>
        </w:rPr>
      </w:pPr>
      <w:r w:rsidRPr="003D14DD">
        <w:rPr>
          <w:b/>
          <w:sz w:val="20"/>
          <w:szCs w:val="20"/>
        </w:rPr>
        <w:t>Раздел 2</w:t>
      </w:r>
      <w:r w:rsidRPr="003D14DD">
        <w:rPr>
          <w:b/>
          <w:bCs/>
          <w:iCs/>
          <w:sz w:val="20"/>
          <w:szCs w:val="20"/>
        </w:rPr>
        <w:t xml:space="preserve"> </w:t>
      </w:r>
      <w:r w:rsidRPr="003D14DD">
        <w:rPr>
          <w:b/>
          <w:iCs/>
          <w:sz w:val="20"/>
          <w:szCs w:val="20"/>
        </w:rPr>
        <w:t>«</w:t>
      </w:r>
      <w:r w:rsidRPr="003D14DD">
        <w:rPr>
          <w:b/>
          <w:sz w:val="20"/>
          <w:szCs w:val="20"/>
        </w:rPr>
        <w:t>Охрана здоровья детей</w:t>
      </w:r>
      <w:r w:rsidRPr="003D14DD">
        <w:rPr>
          <w:b/>
          <w:iCs/>
          <w:sz w:val="20"/>
          <w:szCs w:val="20"/>
        </w:rPr>
        <w:t>»</w:t>
      </w:r>
    </w:p>
    <w:p w:rsidR="006F43D2" w:rsidRPr="003D14DD" w:rsidRDefault="006F43D2" w:rsidP="006F43D2">
      <w:pPr>
        <w:pStyle w:val="af3"/>
        <w:numPr>
          <w:ilvl w:val="0"/>
          <w:numId w:val="23"/>
        </w:numPr>
        <w:tabs>
          <w:tab w:val="left" w:pos="0"/>
          <w:tab w:val="left" w:pos="36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Понятие «психологический климат»</w:t>
      </w:r>
    </w:p>
    <w:p w:rsidR="006F43D2" w:rsidRPr="003D14DD" w:rsidRDefault="006F43D2" w:rsidP="006F43D2">
      <w:pPr>
        <w:pStyle w:val="af3"/>
        <w:numPr>
          <w:ilvl w:val="0"/>
          <w:numId w:val="23"/>
        </w:numPr>
        <w:tabs>
          <w:tab w:val="left" w:pos="0"/>
          <w:tab w:val="left" w:pos="36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Понятие «психологическое здоровье»</w:t>
      </w:r>
    </w:p>
    <w:p w:rsidR="006F43D2" w:rsidRPr="003D14DD" w:rsidRDefault="006F43D2" w:rsidP="006F43D2">
      <w:pPr>
        <w:pStyle w:val="af3"/>
        <w:numPr>
          <w:ilvl w:val="0"/>
          <w:numId w:val="23"/>
        </w:numPr>
        <w:tabs>
          <w:tab w:val="left" w:pos="0"/>
          <w:tab w:val="left" w:pos="360"/>
          <w:tab w:val="left" w:pos="1134"/>
        </w:tabs>
        <w:suppressAutoHyphens/>
        <w:autoSpaceDE/>
        <w:autoSpaceDN/>
        <w:adjustRightInd/>
        <w:ind w:left="0" w:firstLine="720"/>
        <w:jc w:val="both"/>
        <w:rPr>
          <w:rFonts w:ascii="Times New Roman" w:hAnsi="Times New Roman"/>
        </w:rPr>
      </w:pPr>
      <w:r w:rsidRPr="003D14DD">
        <w:rPr>
          <w:rFonts w:ascii="Times New Roman" w:hAnsi="Times New Roman"/>
        </w:rPr>
        <w:t>Коррекционная педагогика</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Преимущества и недостатки посещения учреждений дошкольного воспитания.</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Физиологические особенности дошкольников, определяющие их образование и воспитание</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Физиологические особенности детей младшего школьного возраста, определяющие их образование и воспитание</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Физиологические особенности подростков, определяющие их образование и воспитание</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Особенности образования взрослых</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Роль семьи в образовании и воспитании</w:t>
      </w:r>
    </w:p>
    <w:p w:rsidR="006F43D2" w:rsidRPr="003D14DD" w:rsidRDefault="006F43D2" w:rsidP="006F43D2">
      <w:pPr>
        <w:pStyle w:val="34"/>
        <w:numPr>
          <w:ilvl w:val="0"/>
          <w:numId w:val="23"/>
        </w:numPr>
        <w:tabs>
          <w:tab w:val="left" w:pos="0"/>
          <w:tab w:val="left" w:pos="360"/>
          <w:tab w:val="left" w:pos="1134"/>
        </w:tabs>
        <w:suppressAutoHyphens/>
        <w:spacing w:after="0"/>
        <w:ind w:left="0" w:firstLine="720"/>
        <w:jc w:val="both"/>
        <w:rPr>
          <w:bCs/>
          <w:iCs/>
          <w:sz w:val="20"/>
          <w:szCs w:val="20"/>
        </w:rPr>
      </w:pPr>
      <w:r w:rsidRPr="003D14DD">
        <w:rPr>
          <w:bCs/>
          <w:iCs/>
          <w:sz w:val="20"/>
          <w:szCs w:val="20"/>
        </w:rPr>
        <w:t>Педагогика сотрудничества.</w:t>
      </w:r>
    </w:p>
    <w:p w:rsidR="006F43D2" w:rsidRPr="003D14DD" w:rsidRDefault="006F43D2" w:rsidP="006F43D2">
      <w:pPr>
        <w:ind w:firstLine="720"/>
        <w:jc w:val="both"/>
        <w:rPr>
          <w:b/>
          <w:bCs/>
          <w:iCs/>
          <w:sz w:val="20"/>
          <w:szCs w:val="20"/>
        </w:rPr>
      </w:pPr>
    </w:p>
    <w:p w:rsidR="006F43D2" w:rsidRPr="003D14DD" w:rsidRDefault="006F43D2" w:rsidP="006F43D2">
      <w:pPr>
        <w:ind w:firstLine="720"/>
        <w:jc w:val="both"/>
        <w:rPr>
          <w:b/>
          <w:iCs/>
          <w:sz w:val="20"/>
          <w:szCs w:val="20"/>
        </w:rPr>
      </w:pPr>
      <w:r w:rsidRPr="003D14DD">
        <w:rPr>
          <w:b/>
          <w:sz w:val="20"/>
          <w:szCs w:val="20"/>
        </w:rPr>
        <w:t>Раздел 3</w:t>
      </w:r>
      <w:r w:rsidRPr="003D14DD">
        <w:rPr>
          <w:b/>
          <w:bCs/>
          <w:iCs/>
          <w:sz w:val="20"/>
          <w:szCs w:val="20"/>
        </w:rPr>
        <w:t xml:space="preserve"> </w:t>
      </w:r>
      <w:r w:rsidRPr="003D14DD">
        <w:rPr>
          <w:b/>
          <w:iCs/>
          <w:sz w:val="20"/>
          <w:szCs w:val="20"/>
        </w:rPr>
        <w:t>«</w:t>
      </w:r>
      <w:r w:rsidRPr="003D14DD">
        <w:rPr>
          <w:b/>
          <w:sz w:val="20"/>
          <w:szCs w:val="20"/>
        </w:rPr>
        <w:t>Основы педагогической коммуникации</w:t>
      </w:r>
      <w:r w:rsidRPr="003D14DD">
        <w:rPr>
          <w:b/>
          <w:iCs/>
          <w:sz w:val="20"/>
          <w:szCs w:val="20"/>
        </w:rPr>
        <w:t>»</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sz w:val="20"/>
          <w:szCs w:val="20"/>
        </w:rPr>
        <w:t xml:space="preserve"> </w:t>
      </w:r>
      <w:r w:rsidRPr="003D14DD">
        <w:rPr>
          <w:bCs/>
          <w:iCs/>
          <w:sz w:val="20"/>
          <w:szCs w:val="20"/>
        </w:rPr>
        <w:t>Основные виды деятельности</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Активная познавательная деятельность учащихся начальной школы</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Игровая деятельность детей</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Игровая деятельность взрослых</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Обучающие и деловые игры</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Групповая работа учащихся</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Проблемы оценивания знаний и умений</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bCs/>
          <w:iCs/>
          <w:sz w:val="20"/>
          <w:szCs w:val="20"/>
        </w:rPr>
      </w:pPr>
      <w:r w:rsidRPr="003D14DD">
        <w:rPr>
          <w:bCs/>
          <w:iCs/>
          <w:sz w:val="20"/>
          <w:szCs w:val="20"/>
        </w:rPr>
        <w:t>Этические проблемы отношений ученика и учителя</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sz w:val="20"/>
          <w:szCs w:val="20"/>
        </w:rPr>
      </w:pPr>
      <w:r w:rsidRPr="003D14DD">
        <w:rPr>
          <w:sz w:val="20"/>
          <w:szCs w:val="20"/>
        </w:rPr>
        <w:t>Устав и его значение в жизни образовательного учреждения</w:t>
      </w:r>
    </w:p>
    <w:p w:rsidR="006F43D2" w:rsidRPr="003D14DD" w:rsidRDefault="006F43D2" w:rsidP="006F43D2">
      <w:pPr>
        <w:pStyle w:val="34"/>
        <w:numPr>
          <w:ilvl w:val="0"/>
          <w:numId w:val="24"/>
        </w:numPr>
        <w:tabs>
          <w:tab w:val="left" w:pos="720"/>
          <w:tab w:val="left" w:pos="1134"/>
        </w:tabs>
        <w:suppressAutoHyphens/>
        <w:spacing w:after="0"/>
        <w:ind w:left="0" w:firstLine="720"/>
        <w:jc w:val="both"/>
        <w:rPr>
          <w:sz w:val="20"/>
          <w:szCs w:val="20"/>
        </w:rPr>
      </w:pPr>
      <w:r w:rsidRPr="003D14DD">
        <w:rPr>
          <w:sz w:val="20"/>
          <w:szCs w:val="20"/>
        </w:rPr>
        <w:t>Проблемы коммуникации общества и образовательного учреждения</w:t>
      </w:r>
    </w:p>
    <w:p w:rsidR="006F43D2" w:rsidRPr="003D14DD" w:rsidRDefault="006F43D2" w:rsidP="006F43D2">
      <w:pPr>
        <w:suppressAutoHyphens/>
        <w:jc w:val="both"/>
        <w:rPr>
          <w:b/>
          <w:sz w:val="20"/>
          <w:szCs w:val="20"/>
        </w:rPr>
      </w:pPr>
    </w:p>
    <w:p w:rsidR="006F43D2" w:rsidRPr="003D14DD" w:rsidRDefault="006F43D2" w:rsidP="006F43D2">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F43D2" w:rsidRPr="003D14DD" w:rsidRDefault="006F43D2" w:rsidP="006F43D2">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6F43D2" w:rsidRPr="003D14DD" w:rsidTr="004D69F2">
        <w:trPr>
          <w:trHeight w:val="190"/>
          <w:tblHeader/>
        </w:trPr>
        <w:tc>
          <w:tcPr>
            <w:tcW w:w="0" w:type="auto"/>
            <w:vMerge w:val="restart"/>
            <w:vAlign w:val="center"/>
          </w:tcPr>
          <w:p w:rsidR="006F43D2" w:rsidRPr="003D14DD" w:rsidRDefault="006F43D2" w:rsidP="004D69F2">
            <w:pPr>
              <w:jc w:val="center"/>
              <w:rPr>
                <w:b/>
                <w:sz w:val="20"/>
                <w:szCs w:val="20"/>
              </w:rPr>
            </w:pPr>
            <w:r w:rsidRPr="003D14DD">
              <w:rPr>
                <w:b/>
                <w:sz w:val="20"/>
                <w:szCs w:val="20"/>
              </w:rPr>
              <w:t>Виды контактной</w:t>
            </w:r>
          </w:p>
          <w:p w:rsidR="006F43D2" w:rsidRPr="003D14DD" w:rsidRDefault="006F43D2" w:rsidP="004D69F2">
            <w:pPr>
              <w:jc w:val="center"/>
              <w:rPr>
                <w:b/>
                <w:sz w:val="20"/>
                <w:szCs w:val="20"/>
              </w:rPr>
            </w:pPr>
            <w:r w:rsidRPr="003D14DD">
              <w:rPr>
                <w:b/>
                <w:sz w:val="20"/>
                <w:szCs w:val="20"/>
              </w:rPr>
              <w:t xml:space="preserve">работы </w:t>
            </w:r>
          </w:p>
        </w:tc>
        <w:tc>
          <w:tcPr>
            <w:tcW w:w="5870" w:type="dxa"/>
            <w:gridSpan w:val="2"/>
          </w:tcPr>
          <w:p w:rsidR="006F43D2" w:rsidRPr="003D14DD" w:rsidRDefault="006F43D2"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6F43D2" w:rsidRPr="003D14DD" w:rsidRDefault="006F43D2" w:rsidP="004D69F2">
            <w:pPr>
              <w:jc w:val="center"/>
              <w:rPr>
                <w:b/>
                <w:sz w:val="20"/>
                <w:szCs w:val="20"/>
              </w:rPr>
            </w:pPr>
            <w:r w:rsidRPr="003D14DD">
              <w:rPr>
                <w:b/>
                <w:sz w:val="20"/>
                <w:szCs w:val="20"/>
              </w:rPr>
              <w:t xml:space="preserve">Контактная работа </w:t>
            </w:r>
          </w:p>
          <w:p w:rsidR="006F43D2" w:rsidRPr="003D14DD" w:rsidRDefault="006F43D2"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6F43D2" w:rsidRPr="003D14DD" w:rsidTr="004D69F2">
        <w:trPr>
          <w:trHeight w:val="577"/>
          <w:tblHeader/>
        </w:trPr>
        <w:tc>
          <w:tcPr>
            <w:tcW w:w="0" w:type="auto"/>
            <w:vMerge/>
          </w:tcPr>
          <w:p w:rsidR="006F43D2" w:rsidRPr="003D14DD" w:rsidRDefault="006F43D2" w:rsidP="004D69F2">
            <w:pPr>
              <w:jc w:val="center"/>
              <w:rPr>
                <w:sz w:val="20"/>
                <w:szCs w:val="20"/>
              </w:rPr>
            </w:pPr>
          </w:p>
        </w:tc>
        <w:tc>
          <w:tcPr>
            <w:tcW w:w="3177" w:type="dxa"/>
          </w:tcPr>
          <w:p w:rsidR="006F43D2" w:rsidRPr="003D14DD" w:rsidRDefault="006F43D2"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6F43D2" w:rsidRPr="003D14DD" w:rsidRDefault="006F43D2"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6F43D2" w:rsidRPr="003D14DD" w:rsidRDefault="006F43D2"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6F43D2" w:rsidRPr="003D14DD" w:rsidRDefault="006F43D2" w:rsidP="004D69F2">
            <w:pPr>
              <w:jc w:val="center"/>
              <w:rPr>
                <w:sz w:val="20"/>
                <w:szCs w:val="20"/>
              </w:rPr>
            </w:pPr>
          </w:p>
        </w:tc>
      </w:tr>
      <w:tr w:rsidR="006F43D2" w:rsidRPr="003D14DD" w:rsidTr="004D69F2">
        <w:trPr>
          <w:trHeight w:val="171"/>
          <w:tblHeader/>
        </w:trPr>
        <w:tc>
          <w:tcPr>
            <w:tcW w:w="0" w:type="auto"/>
          </w:tcPr>
          <w:p w:rsidR="006F43D2" w:rsidRPr="003D14DD" w:rsidRDefault="006F43D2" w:rsidP="004D69F2">
            <w:pPr>
              <w:jc w:val="center"/>
              <w:rPr>
                <w:sz w:val="20"/>
                <w:szCs w:val="20"/>
              </w:rPr>
            </w:pPr>
            <w:r w:rsidRPr="003D14DD">
              <w:rPr>
                <w:sz w:val="20"/>
                <w:szCs w:val="20"/>
              </w:rPr>
              <w:t>1</w:t>
            </w:r>
          </w:p>
        </w:tc>
        <w:tc>
          <w:tcPr>
            <w:tcW w:w="3177" w:type="dxa"/>
          </w:tcPr>
          <w:p w:rsidR="006F43D2" w:rsidRPr="003D14DD" w:rsidRDefault="006F43D2" w:rsidP="004D69F2">
            <w:pPr>
              <w:jc w:val="center"/>
              <w:rPr>
                <w:sz w:val="20"/>
                <w:szCs w:val="20"/>
              </w:rPr>
            </w:pPr>
            <w:r w:rsidRPr="003D14DD">
              <w:rPr>
                <w:sz w:val="20"/>
                <w:szCs w:val="20"/>
              </w:rPr>
              <w:t>2</w:t>
            </w:r>
          </w:p>
        </w:tc>
        <w:tc>
          <w:tcPr>
            <w:tcW w:w="2693" w:type="dxa"/>
          </w:tcPr>
          <w:p w:rsidR="006F43D2" w:rsidRPr="003D14DD" w:rsidRDefault="006F43D2" w:rsidP="004D69F2">
            <w:pPr>
              <w:jc w:val="center"/>
              <w:rPr>
                <w:sz w:val="20"/>
                <w:szCs w:val="20"/>
              </w:rPr>
            </w:pPr>
            <w:r w:rsidRPr="003D14DD">
              <w:rPr>
                <w:sz w:val="20"/>
                <w:szCs w:val="20"/>
              </w:rPr>
              <w:t>3</w:t>
            </w:r>
          </w:p>
        </w:tc>
        <w:tc>
          <w:tcPr>
            <w:tcW w:w="2091" w:type="dxa"/>
          </w:tcPr>
          <w:p w:rsidR="006F43D2" w:rsidRPr="003D14DD" w:rsidRDefault="006F43D2" w:rsidP="004D69F2">
            <w:pPr>
              <w:jc w:val="center"/>
              <w:rPr>
                <w:sz w:val="20"/>
                <w:szCs w:val="20"/>
              </w:rPr>
            </w:pPr>
            <w:r w:rsidRPr="003D14DD">
              <w:rPr>
                <w:sz w:val="20"/>
                <w:szCs w:val="20"/>
              </w:rPr>
              <w:t>4</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t>Лекционного типа (лекции)</w:t>
            </w: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i/>
                <w:sz w:val="20"/>
                <w:szCs w:val="20"/>
              </w:rPr>
            </w:pPr>
            <w:r w:rsidRPr="003D14DD">
              <w:rPr>
                <w:i/>
                <w:sz w:val="20"/>
                <w:szCs w:val="20"/>
              </w:rPr>
              <w:t>-</w:t>
            </w:r>
          </w:p>
        </w:tc>
        <w:tc>
          <w:tcPr>
            <w:tcW w:w="2091" w:type="dxa"/>
            <w:vAlign w:val="center"/>
          </w:tcPr>
          <w:p w:rsidR="006F43D2" w:rsidRPr="003D14DD" w:rsidRDefault="006F43D2" w:rsidP="004D69F2">
            <w:pPr>
              <w:jc w:val="center"/>
              <w:rPr>
                <w:b/>
                <w:sz w:val="20"/>
                <w:szCs w:val="20"/>
              </w:rPr>
            </w:pPr>
            <w:r w:rsidRPr="003D14DD">
              <w:rPr>
                <w:b/>
                <w:sz w:val="20"/>
                <w:szCs w:val="20"/>
              </w:rPr>
              <w:t>-</w:t>
            </w:r>
          </w:p>
          <w:p w:rsidR="006F43D2" w:rsidRPr="003D14DD" w:rsidRDefault="006F43D2" w:rsidP="004D69F2">
            <w:pPr>
              <w:jc w:val="center"/>
              <w:rPr>
                <w:b/>
                <w:sz w:val="20"/>
                <w:szCs w:val="20"/>
              </w:rPr>
            </w:pPr>
          </w:p>
        </w:tc>
      </w:tr>
      <w:tr w:rsidR="006F43D2" w:rsidRPr="003D14DD" w:rsidTr="004D69F2">
        <w:trPr>
          <w:trHeight w:val="337"/>
        </w:trPr>
        <w:tc>
          <w:tcPr>
            <w:tcW w:w="0" w:type="auto"/>
          </w:tcPr>
          <w:p w:rsidR="006F43D2" w:rsidRPr="003D14DD" w:rsidRDefault="006F43D2" w:rsidP="004D69F2">
            <w:pPr>
              <w:rPr>
                <w:b/>
                <w:sz w:val="20"/>
                <w:szCs w:val="20"/>
              </w:rPr>
            </w:pPr>
            <w:r w:rsidRPr="003D14DD">
              <w:rPr>
                <w:b/>
                <w:sz w:val="20"/>
                <w:szCs w:val="20"/>
              </w:rPr>
              <w:t>Семинарского типа</w:t>
            </w:r>
          </w:p>
          <w:p w:rsidR="006F43D2" w:rsidRPr="003D14DD" w:rsidRDefault="006F43D2" w:rsidP="004D69F2">
            <w:pPr>
              <w:rPr>
                <w:b/>
                <w:sz w:val="20"/>
                <w:szCs w:val="20"/>
              </w:rPr>
            </w:pPr>
            <w:r w:rsidRPr="003D14DD">
              <w:rPr>
                <w:b/>
                <w:sz w:val="20"/>
                <w:szCs w:val="20"/>
              </w:rPr>
              <w:t>(семинар дискуссия)</w:t>
            </w:r>
          </w:p>
          <w:p w:rsidR="006F43D2" w:rsidRPr="003D14DD" w:rsidRDefault="006F43D2" w:rsidP="004D69F2">
            <w:pPr>
              <w:rPr>
                <w:b/>
                <w:sz w:val="20"/>
                <w:szCs w:val="20"/>
              </w:rPr>
            </w:pP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sz w:val="20"/>
                <w:szCs w:val="20"/>
              </w:rPr>
            </w:pPr>
            <w:r w:rsidRPr="003D14DD">
              <w:rPr>
                <w:sz w:val="20"/>
                <w:szCs w:val="20"/>
              </w:rPr>
              <w:t>-</w:t>
            </w:r>
          </w:p>
        </w:tc>
        <w:tc>
          <w:tcPr>
            <w:tcW w:w="2091" w:type="dxa"/>
            <w:vAlign w:val="center"/>
          </w:tcPr>
          <w:p w:rsidR="006F43D2" w:rsidRPr="003D14DD" w:rsidRDefault="006F43D2" w:rsidP="004D69F2">
            <w:pPr>
              <w:jc w:val="center"/>
              <w:rPr>
                <w:b/>
                <w:sz w:val="20"/>
                <w:szCs w:val="20"/>
              </w:rPr>
            </w:pPr>
            <w:r w:rsidRPr="003D14DD">
              <w:rPr>
                <w:b/>
                <w:sz w:val="20"/>
                <w:szCs w:val="20"/>
              </w:rPr>
              <w:t>-</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t>Семинарского типа</w:t>
            </w:r>
          </w:p>
          <w:p w:rsidR="006F43D2" w:rsidRPr="003D14DD" w:rsidRDefault="006F43D2" w:rsidP="004D69F2">
            <w:pPr>
              <w:rPr>
                <w:b/>
                <w:sz w:val="20"/>
                <w:szCs w:val="20"/>
              </w:rPr>
            </w:pPr>
            <w:r w:rsidRPr="003D14DD">
              <w:rPr>
                <w:b/>
                <w:sz w:val="20"/>
                <w:szCs w:val="20"/>
              </w:rPr>
              <w:t>(практические занятия)</w:t>
            </w: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sz w:val="20"/>
                <w:szCs w:val="20"/>
              </w:rPr>
            </w:pPr>
            <w:r w:rsidRPr="003D14DD">
              <w:rPr>
                <w:sz w:val="20"/>
                <w:szCs w:val="20"/>
              </w:rPr>
              <w:t>14</w:t>
            </w:r>
          </w:p>
        </w:tc>
        <w:tc>
          <w:tcPr>
            <w:tcW w:w="2091" w:type="dxa"/>
            <w:vAlign w:val="center"/>
          </w:tcPr>
          <w:p w:rsidR="006F43D2" w:rsidRPr="003D14DD" w:rsidRDefault="006F43D2" w:rsidP="004D69F2">
            <w:pPr>
              <w:jc w:val="center"/>
              <w:rPr>
                <w:b/>
                <w:sz w:val="20"/>
                <w:szCs w:val="20"/>
              </w:rPr>
            </w:pPr>
            <w:r w:rsidRPr="003D14DD">
              <w:rPr>
                <w:b/>
                <w:sz w:val="20"/>
                <w:szCs w:val="20"/>
              </w:rPr>
              <w:t>14</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t>Семинарского типа</w:t>
            </w:r>
          </w:p>
          <w:p w:rsidR="006F43D2" w:rsidRPr="003D14DD" w:rsidRDefault="006F43D2" w:rsidP="004D69F2">
            <w:pPr>
              <w:rPr>
                <w:b/>
                <w:sz w:val="20"/>
                <w:szCs w:val="20"/>
              </w:rPr>
            </w:pPr>
            <w:r w:rsidRPr="003D14DD">
              <w:rPr>
                <w:b/>
                <w:sz w:val="20"/>
                <w:szCs w:val="20"/>
              </w:rPr>
              <w:t>(курсовое проектирование (работа))</w:t>
            </w: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sz w:val="20"/>
                <w:szCs w:val="20"/>
              </w:rPr>
            </w:pPr>
            <w:r w:rsidRPr="003D14DD">
              <w:rPr>
                <w:sz w:val="20"/>
                <w:szCs w:val="20"/>
              </w:rPr>
              <w:t>-</w:t>
            </w:r>
          </w:p>
        </w:tc>
        <w:tc>
          <w:tcPr>
            <w:tcW w:w="2091" w:type="dxa"/>
            <w:vAlign w:val="center"/>
          </w:tcPr>
          <w:p w:rsidR="006F43D2" w:rsidRPr="003D14DD" w:rsidRDefault="006F43D2" w:rsidP="004D69F2">
            <w:pPr>
              <w:jc w:val="center"/>
              <w:rPr>
                <w:sz w:val="20"/>
                <w:szCs w:val="20"/>
              </w:rPr>
            </w:pPr>
            <w:r w:rsidRPr="003D14DD">
              <w:rPr>
                <w:sz w:val="20"/>
                <w:szCs w:val="20"/>
              </w:rPr>
              <w:t>-</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t>Семинарского типа</w:t>
            </w:r>
          </w:p>
          <w:p w:rsidR="006F43D2" w:rsidRPr="003D14DD" w:rsidRDefault="006F43D2" w:rsidP="004D69F2">
            <w:pPr>
              <w:rPr>
                <w:b/>
                <w:sz w:val="20"/>
                <w:szCs w:val="20"/>
              </w:rPr>
            </w:pPr>
            <w:r w:rsidRPr="003D14DD">
              <w:rPr>
                <w:b/>
                <w:sz w:val="20"/>
                <w:szCs w:val="20"/>
              </w:rPr>
              <w:t>(лабораторные работы)</w:t>
            </w:r>
          </w:p>
        </w:tc>
        <w:tc>
          <w:tcPr>
            <w:tcW w:w="3177" w:type="dxa"/>
            <w:vAlign w:val="center"/>
          </w:tcPr>
          <w:p w:rsidR="006F43D2" w:rsidRPr="003D14DD" w:rsidRDefault="006F43D2" w:rsidP="004D69F2">
            <w:pPr>
              <w:jc w:val="center"/>
              <w:rPr>
                <w:sz w:val="20"/>
                <w:szCs w:val="20"/>
              </w:rPr>
            </w:pPr>
            <w:r w:rsidRPr="003D14DD">
              <w:rPr>
                <w:sz w:val="20"/>
                <w:szCs w:val="20"/>
              </w:rPr>
              <w:t>-</w:t>
            </w:r>
          </w:p>
        </w:tc>
        <w:tc>
          <w:tcPr>
            <w:tcW w:w="2693" w:type="dxa"/>
            <w:vAlign w:val="center"/>
          </w:tcPr>
          <w:p w:rsidR="006F43D2" w:rsidRPr="003D14DD" w:rsidRDefault="006F43D2" w:rsidP="004D69F2">
            <w:pPr>
              <w:jc w:val="center"/>
              <w:rPr>
                <w:sz w:val="20"/>
                <w:szCs w:val="20"/>
              </w:rPr>
            </w:pPr>
            <w:r w:rsidRPr="003D14DD">
              <w:rPr>
                <w:sz w:val="20"/>
                <w:szCs w:val="20"/>
              </w:rPr>
              <w:t>-</w:t>
            </w:r>
          </w:p>
        </w:tc>
        <w:tc>
          <w:tcPr>
            <w:tcW w:w="2091" w:type="dxa"/>
            <w:vAlign w:val="center"/>
          </w:tcPr>
          <w:p w:rsidR="006F43D2" w:rsidRPr="003D14DD" w:rsidRDefault="006F43D2" w:rsidP="004D69F2">
            <w:pPr>
              <w:jc w:val="center"/>
              <w:rPr>
                <w:sz w:val="20"/>
                <w:szCs w:val="20"/>
              </w:rPr>
            </w:pPr>
            <w:r w:rsidRPr="003D14DD">
              <w:rPr>
                <w:sz w:val="20"/>
                <w:szCs w:val="20"/>
              </w:rPr>
              <w:t>-</w:t>
            </w:r>
          </w:p>
        </w:tc>
      </w:tr>
      <w:tr w:rsidR="006F43D2" w:rsidRPr="003D14DD" w:rsidTr="004D69F2">
        <w:tc>
          <w:tcPr>
            <w:tcW w:w="0" w:type="auto"/>
          </w:tcPr>
          <w:p w:rsidR="006F43D2" w:rsidRPr="003D14DD" w:rsidRDefault="006F43D2" w:rsidP="004D69F2">
            <w:pPr>
              <w:rPr>
                <w:b/>
                <w:sz w:val="20"/>
                <w:szCs w:val="20"/>
              </w:rPr>
            </w:pPr>
            <w:r w:rsidRPr="003D14DD">
              <w:rPr>
                <w:b/>
                <w:sz w:val="20"/>
                <w:szCs w:val="20"/>
              </w:rPr>
              <w:lastRenderedPageBreak/>
              <w:t>Промежуточная аттестация (экзамен)</w:t>
            </w:r>
          </w:p>
        </w:tc>
        <w:tc>
          <w:tcPr>
            <w:tcW w:w="3177" w:type="dxa"/>
            <w:vAlign w:val="center"/>
          </w:tcPr>
          <w:p w:rsidR="006F43D2" w:rsidRPr="003D14DD" w:rsidRDefault="006F43D2" w:rsidP="004D69F2">
            <w:pPr>
              <w:jc w:val="center"/>
              <w:rPr>
                <w:sz w:val="20"/>
                <w:szCs w:val="20"/>
              </w:rPr>
            </w:pPr>
            <w:r w:rsidRPr="003D14DD">
              <w:rPr>
                <w:sz w:val="20"/>
                <w:szCs w:val="20"/>
              </w:rPr>
              <w:t>2,2</w:t>
            </w:r>
          </w:p>
        </w:tc>
        <w:tc>
          <w:tcPr>
            <w:tcW w:w="2693" w:type="dxa"/>
            <w:vAlign w:val="center"/>
          </w:tcPr>
          <w:p w:rsidR="006F43D2" w:rsidRPr="003D14DD" w:rsidRDefault="006F43D2" w:rsidP="004D69F2">
            <w:pPr>
              <w:jc w:val="center"/>
              <w:rPr>
                <w:sz w:val="20"/>
                <w:szCs w:val="20"/>
              </w:rPr>
            </w:pPr>
            <w:r w:rsidRPr="003D14DD">
              <w:rPr>
                <w:sz w:val="20"/>
                <w:szCs w:val="20"/>
              </w:rPr>
              <w:t>-</w:t>
            </w:r>
          </w:p>
        </w:tc>
        <w:tc>
          <w:tcPr>
            <w:tcW w:w="2091" w:type="dxa"/>
            <w:vAlign w:val="center"/>
          </w:tcPr>
          <w:p w:rsidR="006F43D2" w:rsidRPr="003D14DD" w:rsidRDefault="006F43D2" w:rsidP="004D69F2">
            <w:pPr>
              <w:jc w:val="center"/>
              <w:rPr>
                <w:b/>
                <w:sz w:val="20"/>
                <w:szCs w:val="20"/>
              </w:rPr>
            </w:pPr>
            <w:r w:rsidRPr="003D14DD">
              <w:rPr>
                <w:b/>
                <w:sz w:val="20"/>
                <w:szCs w:val="20"/>
              </w:rPr>
              <w:t>2,2</w:t>
            </w:r>
          </w:p>
        </w:tc>
      </w:tr>
      <w:tr w:rsidR="006F43D2" w:rsidRPr="003D14DD" w:rsidTr="004D69F2">
        <w:trPr>
          <w:trHeight w:val="160"/>
        </w:trPr>
        <w:tc>
          <w:tcPr>
            <w:tcW w:w="0" w:type="auto"/>
            <w:vAlign w:val="center"/>
          </w:tcPr>
          <w:p w:rsidR="006F43D2" w:rsidRPr="003D14DD" w:rsidRDefault="006F43D2" w:rsidP="004D69F2">
            <w:pPr>
              <w:jc w:val="center"/>
              <w:rPr>
                <w:sz w:val="20"/>
                <w:szCs w:val="20"/>
              </w:rPr>
            </w:pPr>
            <w:r w:rsidRPr="003D14DD">
              <w:rPr>
                <w:sz w:val="20"/>
                <w:szCs w:val="20"/>
              </w:rPr>
              <w:t xml:space="preserve">Итого </w:t>
            </w:r>
          </w:p>
        </w:tc>
        <w:tc>
          <w:tcPr>
            <w:tcW w:w="3177" w:type="dxa"/>
            <w:vAlign w:val="center"/>
          </w:tcPr>
          <w:p w:rsidR="006F43D2" w:rsidRPr="003D14DD" w:rsidRDefault="006F43D2" w:rsidP="004D69F2">
            <w:pPr>
              <w:jc w:val="center"/>
              <w:rPr>
                <w:sz w:val="20"/>
                <w:szCs w:val="20"/>
              </w:rPr>
            </w:pPr>
            <w:r w:rsidRPr="003D14DD">
              <w:rPr>
                <w:sz w:val="20"/>
                <w:szCs w:val="20"/>
              </w:rPr>
              <w:t>2,2</w:t>
            </w:r>
          </w:p>
        </w:tc>
        <w:tc>
          <w:tcPr>
            <w:tcW w:w="2693" w:type="dxa"/>
            <w:vAlign w:val="center"/>
          </w:tcPr>
          <w:p w:rsidR="006F43D2" w:rsidRPr="003D14DD" w:rsidRDefault="006F43D2" w:rsidP="004D69F2">
            <w:pPr>
              <w:jc w:val="center"/>
              <w:rPr>
                <w:sz w:val="20"/>
                <w:szCs w:val="20"/>
              </w:rPr>
            </w:pPr>
            <w:r w:rsidRPr="003D14DD">
              <w:rPr>
                <w:sz w:val="20"/>
                <w:szCs w:val="20"/>
              </w:rPr>
              <w:t>14</w:t>
            </w:r>
          </w:p>
        </w:tc>
        <w:tc>
          <w:tcPr>
            <w:tcW w:w="2091" w:type="dxa"/>
            <w:vAlign w:val="center"/>
          </w:tcPr>
          <w:p w:rsidR="006F43D2" w:rsidRPr="003D14DD" w:rsidRDefault="006F43D2" w:rsidP="004D69F2">
            <w:pPr>
              <w:jc w:val="center"/>
              <w:rPr>
                <w:b/>
                <w:sz w:val="20"/>
                <w:szCs w:val="20"/>
              </w:rPr>
            </w:pPr>
            <w:r w:rsidRPr="003D14DD">
              <w:rPr>
                <w:b/>
                <w:sz w:val="20"/>
                <w:szCs w:val="20"/>
              </w:rPr>
              <w:t>16,2</w:t>
            </w:r>
          </w:p>
        </w:tc>
      </w:tr>
    </w:tbl>
    <w:p w:rsidR="006F43D2" w:rsidRPr="003D14DD" w:rsidRDefault="006F43D2" w:rsidP="006F43D2">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14 %</w:t>
      </w:r>
    </w:p>
    <w:p w:rsidR="006F43D2" w:rsidRPr="003D14DD" w:rsidRDefault="006F43D2" w:rsidP="006F43D2">
      <w:pPr>
        <w:ind w:firstLine="708"/>
        <w:jc w:val="both"/>
        <w:rPr>
          <w:b/>
          <w:bCs/>
          <w:sz w:val="20"/>
          <w:szCs w:val="20"/>
        </w:rPr>
      </w:pPr>
    </w:p>
    <w:p w:rsidR="006F43D2" w:rsidRPr="003D14DD" w:rsidRDefault="006F43D2" w:rsidP="006F43D2">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6F43D2" w:rsidRPr="003D14DD" w:rsidRDefault="006F43D2" w:rsidP="006F43D2">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6F43D2" w:rsidRPr="003D14DD" w:rsidRDefault="006F43D2" w:rsidP="006F43D2">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6F43D2" w:rsidRPr="003D14DD" w:rsidRDefault="006F43D2" w:rsidP="006F43D2">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6F43D2" w:rsidRPr="003D14DD" w:rsidRDefault="006F43D2" w:rsidP="006F43D2">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F43D2" w:rsidRPr="003D14DD" w:rsidRDefault="006F43D2" w:rsidP="006F43D2">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F43D2" w:rsidRPr="003D14DD" w:rsidRDefault="006F43D2" w:rsidP="006F43D2">
      <w:pPr>
        <w:tabs>
          <w:tab w:val="left" w:pos="900"/>
        </w:tabs>
        <w:suppressAutoHyphens/>
        <w:overflowPunct w:val="0"/>
        <w:autoSpaceDE w:val="0"/>
        <w:autoSpaceDN w:val="0"/>
        <w:adjustRightInd w:val="0"/>
        <w:ind w:firstLine="709"/>
        <w:jc w:val="both"/>
        <w:rPr>
          <w:b/>
          <w:sz w:val="20"/>
          <w:szCs w:val="20"/>
        </w:rPr>
      </w:pPr>
    </w:p>
    <w:p w:rsidR="006F43D2" w:rsidRPr="003D14DD" w:rsidRDefault="006F43D2" w:rsidP="006F43D2">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F43D2" w:rsidRPr="003D14DD" w:rsidRDefault="006F43D2" w:rsidP="006F43D2">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6F43D2" w:rsidRPr="003D14DD" w:rsidRDefault="006F43D2" w:rsidP="006F43D2">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6F43D2" w:rsidRPr="003D14DD" w:rsidRDefault="006F43D2" w:rsidP="006F43D2">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6F43D2" w:rsidRPr="003D14DD" w:rsidRDefault="006F43D2" w:rsidP="006F43D2">
      <w:pPr>
        <w:ind w:firstLine="709"/>
        <w:rPr>
          <w:b/>
          <w:sz w:val="20"/>
          <w:szCs w:val="20"/>
        </w:rPr>
      </w:pPr>
    </w:p>
    <w:p w:rsidR="006F43D2" w:rsidRPr="003D14DD" w:rsidRDefault="006F43D2" w:rsidP="006F43D2">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41146B" w:rsidRPr="0041146B" w:rsidRDefault="0041146B" w:rsidP="0041146B">
      <w:pPr>
        <w:shd w:val="clear" w:color="auto" w:fill="FFFFFF"/>
        <w:ind w:firstLine="709"/>
        <w:jc w:val="both"/>
        <w:rPr>
          <w:rFonts w:eastAsia="Calibri"/>
          <w:sz w:val="20"/>
          <w:szCs w:val="20"/>
        </w:rPr>
      </w:pPr>
      <w:r w:rsidRPr="0041146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1146B">
        <w:rPr>
          <w:rFonts w:eastAsia="Calibri"/>
          <w:sz w:val="20"/>
          <w:szCs w:val="20"/>
        </w:rPr>
        <w:t>тифлоинформационных</w:t>
      </w:r>
      <w:proofErr w:type="spellEnd"/>
      <w:r w:rsidRPr="0041146B">
        <w:rPr>
          <w:rFonts w:eastAsia="Calibri"/>
          <w:sz w:val="20"/>
          <w:szCs w:val="20"/>
        </w:rPr>
        <w:t xml:space="preserve"> устройств.</w:t>
      </w:r>
    </w:p>
    <w:p w:rsidR="0041146B" w:rsidRPr="0041146B" w:rsidRDefault="0041146B" w:rsidP="0041146B">
      <w:pPr>
        <w:shd w:val="clear" w:color="auto" w:fill="FFFFFF"/>
        <w:tabs>
          <w:tab w:val="left" w:pos="993"/>
        </w:tabs>
        <w:ind w:firstLine="709"/>
        <w:jc w:val="both"/>
        <w:rPr>
          <w:rFonts w:eastAsia="Calibri"/>
          <w:sz w:val="20"/>
          <w:szCs w:val="20"/>
        </w:rPr>
      </w:pPr>
      <w:r w:rsidRPr="0041146B">
        <w:rPr>
          <w:rFonts w:eastAsia="Calibri"/>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w:t>
      </w:r>
      <w:r w:rsidRPr="0041146B">
        <w:rPr>
          <w:rFonts w:eastAsia="Calibri"/>
          <w:sz w:val="20"/>
          <w:szCs w:val="20"/>
        </w:rPr>
        <w:lastRenderedPageBreak/>
        <w:t>преподавателями и другими студентами, создания комфортного психологического климата в студенческой группе.</w:t>
      </w:r>
    </w:p>
    <w:p w:rsidR="0041146B" w:rsidRPr="0041146B" w:rsidRDefault="0041146B" w:rsidP="0041146B">
      <w:pPr>
        <w:ind w:firstLine="709"/>
        <w:jc w:val="both"/>
        <w:rPr>
          <w:rFonts w:eastAsia="Calibri"/>
          <w:sz w:val="20"/>
          <w:szCs w:val="20"/>
        </w:rPr>
      </w:pPr>
      <w:r w:rsidRPr="0041146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1146B" w:rsidRPr="0041146B" w:rsidRDefault="0041146B" w:rsidP="0041146B">
      <w:pPr>
        <w:ind w:firstLine="709"/>
        <w:jc w:val="both"/>
        <w:rPr>
          <w:rFonts w:eastAsia="Calibri"/>
          <w:sz w:val="20"/>
          <w:szCs w:val="20"/>
        </w:rPr>
      </w:pPr>
      <w:r w:rsidRPr="0041146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1146B" w:rsidRPr="0041146B" w:rsidRDefault="0041146B" w:rsidP="0041146B">
      <w:pPr>
        <w:ind w:firstLine="709"/>
        <w:jc w:val="both"/>
        <w:rPr>
          <w:rFonts w:eastAsia="Calibri"/>
          <w:sz w:val="20"/>
          <w:szCs w:val="20"/>
        </w:rPr>
      </w:pPr>
      <w:r w:rsidRPr="0041146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41146B" w:rsidRPr="0041146B" w:rsidRDefault="0041146B" w:rsidP="0041146B">
      <w:pPr>
        <w:shd w:val="clear" w:color="auto" w:fill="FFFFFF"/>
        <w:tabs>
          <w:tab w:val="left" w:pos="888"/>
        </w:tabs>
        <w:ind w:firstLine="709"/>
        <w:jc w:val="both"/>
        <w:rPr>
          <w:rFonts w:eastAsia="Calibri"/>
          <w:sz w:val="20"/>
          <w:szCs w:val="20"/>
        </w:rPr>
      </w:pPr>
      <w:r w:rsidRPr="0041146B">
        <w:rPr>
          <w:rFonts w:eastAsia="Calibri"/>
          <w:sz w:val="20"/>
          <w:szCs w:val="20"/>
        </w:rPr>
        <w:t>-</w:t>
      </w:r>
      <w:r w:rsidRPr="0041146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1146B" w:rsidRPr="0041146B" w:rsidRDefault="0041146B" w:rsidP="0041146B">
      <w:pPr>
        <w:ind w:firstLine="709"/>
        <w:jc w:val="both"/>
        <w:rPr>
          <w:rFonts w:eastAsia="Calibri"/>
          <w:sz w:val="20"/>
          <w:szCs w:val="20"/>
        </w:rPr>
      </w:pPr>
      <w:r w:rsidRPr="0041146B">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1146B" w:rsidRPr="0041146B" w:rsidRDefault="0041146B" w:rsidP="0041146B">
      <w:pPr>
        <w:ind w:firstLine="709"/>
        <w:jc w:val="both"/>
        <w:rPr>
          <w:rFonts w:eastAsia="Calibri"/>
          <w:sz w:val="20"/>
          <w:szCs w:val="20"/>
        </w:rPr>
      </w:pPr>
      <w:r w:rsidRPr="0041146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1146B" w:rsidRPr="0041146B" w:rsidRDefault="0041146B" w:rsidP="0041146B">
      <w:pPr>
        <w:ind w:firstLine="709"/>
        <w:jc w:val="both"/>
        <w:rPr>
          <w:rFonts w:eastAsia="Calibri"/>
          <w:sz w:val="20"/>
          <w:szCs w:val="20"/>
        </w:rPr>
      </w:pPr>
      <w:r w:rsidRPr="0041146B">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1146B" w:rsidRPr="0041146B" w:rsidRDefault="0041146B" w:rsidP="0041146B">
      <w:pPr>
        <w:ind w:firstLine="709"/>
        <w:jc w:val="both"/>
        <w:rPr>
          <w:rFonts w:eastAsia="Calibri"/>
          <w:sz w:val="20"/>
          <w:szCs w:val="20"/>
        </w:rPr>
      </w:pPr>
      <w:r w:rsidRPr="0041146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1146B" w:rsidRPr="0041146B" w:rsidRDefault="0041146B" w:rsidP="0041146B">
      <w:pPr>
        <w:ind w:firstLine="709"/>
        <w:jc w:val="both"/>
        <w:rPr>
          <w:rFonts w:eastAsia="Calibri"/>
          <w:sz w:val="20"/>
          <w:szCs w:val="20"/>
        </w:rPr>
      </w:pPr>
      <w:r w:rsidRPr="0041146B">
        <w:rPr>
          <w:rFonts w:eastAsia="Calibri"/>
          <w:sz w:val="20"/>
          <w:szCs w:val="20"/>
        </w:rPr>
        <w:t>- продолжительность сдачи экзамена, проводимого в письменной форме, - не более чем на 90 минут;</w:t>
      </w:r>
    </w:p>
    <w:p w:rsidR="0041146B" w:rsidRPr="0041146B" w:rsidRDefault="0041146B" w:rsidP="0041146B">
      <w:pPr>
        <w:ind w:firstLine="709"/>
        <w:jc w:val="both"/>
        <w:rPr>
          <w:rFonts w:eastAsia="Calibri"/>
          <w:sz w:val="20"/>
          <w:szCs w:val="20"/>
        </w:rPr>
      </w:pPr>
      <w:r w:rsidRPr="0041146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41146B" w:rsidRPr="0041146B" w:rsidRDefault="0041146B" w:rsidP="0041146B">
      <w:pPr>
        <w:ind w:firstLine="709"/>
        <w:jc w:val="both"/>
        <w:rPr>
          <w:rFonts w:eastAsia="Calibri"/>
          <w:sz w:val="20"/>
          <w:szCs w:val="20"/>
        </w:rPr>
      </w:pPr>
      <w:r w:rsidRPr="0041146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1146B" w:rsidRPr="0041146B" w:rsidRDefault="0041146B" w:rsidP="0041146B">
      <w:pPr>
        <w:ind w:firstLine="709"/>
        <w:jc w:val="both"/>
        <w:rPr>
          <w:rFonts w:eastAsia="Calibri"/>
          <w:sz w:val="20"/>
          <w:szCs w:val="20"/>
        </w:rPr>
      </w:pPr>
      <w:r w:rsidRPr="0041146B">
        <w:rPr>
          <w:rFonts w:eastAsia="Calibri"/>
          <w:sz w:val="20"/>
          <w:szCs w:val="20"/>
        </w:rPr>
        <w:t>а) для слепых:</w:t>
      </w:r>
    </w:p>
    <w:p w:rsidR="0041146B" w:rsidRPr="0041146B" w:rsidRDefault="0041146B" w:rsidP="0041146B">
      <w:pPr>
        <w:shd w:val="clear" w:color="auto" w:fill="FFFFFF"/>
        <w:tabs>
          <w:tab w:val="left" w:pos="955"/>
        </w:tabs>
        <w:ind w:firstLine="709"/>
        <w:jc w:val="both"/>
        <w:rPr>
          <w:rFonts w:eastAsia="Calibri"/>
          <w:sz w:val="20"/>
          <w:szCs w:val="20"/>
        </w:rPr>
      </w:pPr>
      <w:r w:rsidRPr="0041146B">
        <w:rPr>
          <w:rFonts w:eastAsia="Calibri"/>
          <w:sz w:val="20"/>
          <w:szCs w:val="20"/>
        </w:rPr>
        <w:t>-</w:t>
      </w:r>
      <w:r w:rsidRPr="0041146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41146B">
        <w:rPr>
          <w:rFonts w:eastAsia="Calibri"/>
          <w:sz w:val="20"/>
          <w:szCs w:val="20"/>
        </w:rPr>
        <w:t>надиктовываются</w:t>
      </w:r>
      <w:proofErr w:type="spellEnd"/>
      <w:r w:rsidRPr="0041146B">
        <w:rPr>
          <w:rFonts w:eastAsia="Calibri"/>
          <w:sz w:val="20"/>
          <w:szCs w:val="20"/>
        </w:rPr>
        <w:t xml:space="preserve"> ассистенту;</w:t>
      </w:r>
    </w:p>
    <w:p w:rsidR="0041146B" w:rsidRPr="0041146B" w:rsidRDefault="0041146B" w:rsidP="0041146B">
      <w:pPr>
        <w:ind w:firstLine="709"/>
        <w:jc w:val="both"/>
        <w:rPr>
          <w:rFonts w:eastAsia="Calibri"/>
          <w:sz w:val="20"/>
          <w:szCs w:val="20"/>
        </w:rPr>
      </w:pPr>
      <w:r w:rsidRPr="0041146B">
        <w:rPr>
          <w:rFonts w:eastAsia="Calibri"/>
          <w:sz w:val="20"/>
          <w:szCs w:val="20"/>
        </w:rPr>
        <w:t>б) для слабовидящих:</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1146B">
        <w:rPr>
          <w:rFonts w:eastAsia="Calibri"/>
          <w:sz w:val="20"/>
          <w:szCs w:val="20"/>
        </w:rPr>
        <w:t>Jaws</w:t>
      </w:r>
      <w:proofErr w:type="spellEnd"/>
      <w:r w:rsidRPr="0041146B">
        <w:rPr>
          <w:rFonts w:eastAsia="Calibri"/>
          <w:sz w:val="20"/>
          <w:szCs w:val="20"/>
        </w:rPr>
        <w:t>;</w:t>
      </w:r>
    </w:p>
    <w:p w:rsidR="0041146B" w:rsidRPr="0041146B" w:rsidRDefault="0041146B" w:rsidP="0041146B">
      <w:pPr>
        <w:ind w:firstLine="709"/>
        <w:jc w:val="both"/>
        <w:rPr>
          <w:rFonts w:eastAsia="Calibri"/>
          <w:sz w:val="20"/>
          <w:szCs w:val="20"/>
        </w:rPr>
      </w:pPr>
      <w:r w:rsidRPr="0041146B">
        <w:rPr>
          <w:rFonts w:eastAsia="Calibri"/>
          <w:sz w:val="20"/>
          <w:szCs w:val="20"/>
        </w:rPr>
        <w:t>- обеспечивается индивидуальное равномерное освещение не менее 300 люкс;</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 при необходимости обучающимся предоставляется увеличивающее </w:t>
      </w:r>
      <w:proofErr w:type="spellStart"/>
      <w:r w:rsidRPr="0041146B">
        <w:rPr>
          <w:rFonts w:eastAsia="Calibri"/>
          <w:sz w:val="20"/>
          <w:szCs w:val="20"/>
        </w:rPr>
        <w:t>устройство,допускается</w:t>
      </w:r>
      <w:proofErr w:type="spellEnd"/>
      <w:r w:rsidRPr="0041146B">
        <w:rPr>
          <w:rFonts w:eastAsia="Calibri"/>
          <w:sz w:val="20"/>
          <w:szCs w:val="20"/>
        </w:rPr>
        <w:t xml:space="preserve"> использование увеличивающих устройств, имеющихся у обучающихся;</w:t>
      </w:r>
    </w:p>
    <w:p w:rsidR="0041146B" w:rsidRPr="0041146B" w:rsidRDefault="0041146B" w:rsidP="0041146B">
      <w:pPr>
        <w:ind w:firstLine="709"/>
        <w:jc w:val="both"/>
        <w:rPr>
          <w:rFonts w:eastAsia="Calibri"/>
          <w:sz w:val="20"/>
          <w:szCs w:val="20"/>
        </w:rPr>
      </w:pPr>
      <w:r w:rsidRPr="0041146B">
        <w:rPr>
          <w:rFonts w:eastAsia="Calibri"/>
          <w:sz w:val="20"/>
          <w:szCs w:val="20"/>
        </w:rPr>
        <w:t>в) для глухих и слабослышащих, с тяжелыми нарушениями речи:</w:t>
      </w:r>
    </w:p>
    <w:p w:rsidR="0041146B" w:rsidRPr="0041146B" w:rsidRDefault="0041146B" w:rsidP="0041146B">
      <w:pPr>
        <w:ind w:firstLine="709"/>
        <w:jc w:val="both"/>
        <w:rPr>
          <w:rFonts w:eastAsia="Calibri"/>
          <w:sz w:val="20"/>
          <w:szCs w:val="20"/>
        </w:rPr>
      </w:pPr>
      <w:r w:rsidRPr="0041146B">
        <w:rPr>
          <w:rFonts w:eastAsia="Calibri"/>
          <w:sz w:val="20"/>
          <w:szCs w:val="20"/>
        </w:rPr>
        <w:t>- имеется в наличии информационная система "Исток" для слабослышащих коллективного пользования;</w:t>
      </w:r>
    </w:p>
    <w:p w:rsidR="0041146B" w:rsidRPr="0041146B" w:rsidRDefault="0041146B" w:rsidP="0041146B">
      <w:pPr>
        <w:ind w:firstLine="709"/>
        <w:jc w:val="both"/>
        <w:rPr>
          <w:rFonts w:eastAsia="Calibri"/>
          <w:sz w:val="20"/>
          <w:szCs w:val="20"/>
        </w:rPr>
      </w:pPr>
      <w:r w:rsidRPr="0041146B">
        <w:rPr>
          <w:rFonts w:eastAsia="Calibri"/>
          <w:sz w:val="20"/>
          <w:szCs w:val="20"/>
        </w:rPr>
        <w:t>- по их желанию испытания проводятся в электронной или письменной форме;</w:t>
      </w:r>
    </w:p>
    <w:p w:rsidR="0041146B" w:rsidRPr="0041146B" w:rsidRDefault="0041146B" w:rsidP="0041146B">
      <w:pPr>
        <w:ind w:firstLine="709"/>
        <w:jc w:val="both"/>
        <w:rPr>
          <w:rFonts w:eastAsia="Calibri"/>
          <w:sz w:val="20"/>
          <w:szCs w:val="20"/>
        </w:rPr>
      </w:pPr>
      <w:r w:rsidRPr="0041146B">
        <w:rPr>
          <w:rFonts w:eastAsia="Calibri"/>
          <w:sz w:val="20"/>
          <w:szCs w:val="20"/>
        </w:rPr>
        <w:t>г) для лиц с нарушениями опорно-двигательного аппарата:</w:t>
      </w:r>
    </w:p>
    <w:p w:rsidR="0041146B" w:rsidRPr="0041146B" w:rsidRDefault="0041146B" w:rsidP="0041146B">
      <w:pPr>
        <w:ind w:firstLine="709"/>
        <w:jc w:val="both"/>
        <w:rPr>
          <w:rFonts w:eastAsia="Calibri"/>
          <w:sz w:val="20"/>
          <w:szCs w:val="20"/>
        </w:rPr>
      </w:pPr>
      <w:r w:rsidRPr="0041146B">
        <w:rPr>
          <w:rFonts w:eastAsia="Calibri"/>
          <w:sz w:val="20"/>
          <w:szCs w:val="20"/>
        </w:rPr>
        <w:t xml:space="preserve">- тестовые и </w:t>
      </w:r>
      <w:proofErr w:type="spellStart"/>
      <w:r w:rsidRPr="0041146B">
        <w:rPr>
          <w:rFonts w:eastAsia="Calibri"/>
          <w:sz w:val="20"/>
          <w:szCs w:val="20"/>
        </w:rPr>
        <w:t>тренинговые</w:t>
      </w:r>
      <w:proofErr w:type="spellEnd"/>
      <w:r w:rsidRPr="0041146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1146B" w:rsidRPr="0041146B" w:rsidRDefault="0041146B" w:rsidP="0041146B">
      <w:pPr>
        <w:ind w:firstLine="709"/>
        <w:jc w:val="both"/>
        <w:rPr>
          <w:rFonts w:eastAsia="Calibri"/>
          <w:sz w:val="20"/>
          <w:szCs w:val="20"/>
        </w:rPr>
      </w:pPr>
      <w:r w:rsidRPr="0041146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1146B" w:rsidRPr="0041146B" w:rsidRDefault="0041146B" w:rsidP="0041146B">
      <w:pPr>
        <w:ind w:firstLine="709"/>
        <w:jc w:val="both"/>
        <w:rPr>
          <w:rFonts w:eastAsia="Calibri"/>
          <w:sz w:val="20"/>
          <w:szCs w:val="20"/>
        </w:rPr>
      </w:pPr>
      <w:r w:rsidRPr="0041146B">
        <w:rPr>
          <w:rFonts w:eastAsia="Calibri"/>
          <w:sz w:val="20"/>
          <w:szCs w:val="20"/>
        </w:rPr>
        <w:t>- по их желанию испытания проводятся в устной форме.</w:t>
      </w:r>
    </w:p>
    <w:p w:rsidR="0041146B" w:rsidRPr="0041146B" w:rsidRDefault="0041146B" w:rsidP="0041146B">
      <w:pPr>
        <w:ind w:firstLine="709"/>
        <w:jc w:val="both"/>
        <w:rPr>
          <w:rFonts w:eastAsia="Calibri"/>
          <w:sz w:val="20"/>
          <w:szCs w:val="20"/>
        </w:rPr>
      </w:pPr>
      <w:r w:rsidRPr="0041146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F43D2" w:rsidRPr="003D14DD" w:rsidRDefault="006F43D2" w:rsidP="006F43D2">
      <w:pPr>
        <w:ind w:firstLine="709"/>
        <w:rPr>
          <w:b/>
          <w:sz w:val="20"/>
          <w:szCs w:val="20"/>
        </w:rPr>
      </w:pPr>
    </w:p>
    <w:p w:rsidR="006F43D2" w:rsidRPr="003D14DD" w:rsidRDefault="006F43D2" w:rsidP="006F43D2">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6F43D2" w:rsidRPr="003D14DD" w:rsidRDefault="006F43D2" w:rsidP="006F43D2">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F43D2" w:rsidRPr="003D14DD" w:rsidRDefault="006F43D2" w:rsidP="006F43D2">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6F43D2" w:rsidRPr="003D14DD" w:rsidRDefault="006F43D2" w:rsidP="006F43D2">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6F43D2" w:rsidRPr="003D14DD" w:rsidRDefault="006F43D2" w:rsidP="006F43D2">
      <w:pPr>
        <w:shd w:val="clear" w:color="auto" w:fill="FFFFFF"/>
        <w:tabs>
          <w:tab w:val="left" w:pos="984"/>
        </w:tabs>
        <w:ind w:firstLine="709"/>
        <w:jc w:val="both"/>
        <w:rPr>
          <w:sz w:val="20"/>
          <w:szCs w:val="20"/>
        </w:rPr>
      </w:pPr>
      <w:r w:rsidRPr="003D14DD">
        <w:rPr>
          <w:sz w:val="20"/>
          <w:szCs w:val="20"/>
        </w:rPr>
        <w:lastRenderedPageBreak/>
        <w:t>-</w:t>
      </w:r>
      <w:r w:rsidRPr="003D14DD">
        <w:rPr>
          <w:sz w:val="20"/>
          <w:szCs w:val="20"/>
        </w:rPr>
        <w:tab/>
        <w:t>систематизация    и    закрепление    полученных    теоретических    знаний    и    практических навыков;</w:t>
      </w:r>
    </w:p>
    <w:p w:rsidR="006F43D2" w:rsidRPr="003D14DD" w:rsidRDefault="006F43D2" w:rsidP="006F43D2">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6F43D2" w:rsidRPr="003D14DD" w:rsidRDefault="006F43D2" w:rsidP="006F43D2">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F43D2" w:rsidRPr="003D14DD" w:rsidRDefault="006F43D2" w:rsidP="006F43D2">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6F43D2" w:rsidRPr="003D14DD" w:rsidRDefault="006F43D2" w:rsidP="006F43D2">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6F43D2" w:rsidRPr="003D14DD" w:rsidRDefault="006F43D2" w:rsidP="006F43D2">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F43D2" w:rsidRPr="003D14DD" w:rsidRDefault="006F43D2" w:rsidP="006F43D2">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6F43D2" w:rsidRPr="003D14DD" w:rsidRDefault="006F43D2" w:rsidP="006F43D2">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F43D2" w:rsidRPr="003D14DD" w:rsidRDefault="006F43D2" w:rsidP="006F43D2">
      <w:pPr>
        <w:shd w:val="clear" w:color="auto" w:fill="FFFFFF"/>
        <w:ind w:firstLine="709"/>
        <w:jc w:val="both"/>
        <w:rPr>
          <w:sz w:val="20"/>
          <w:szCs w:val="20"/>
        </w:rPr>
      </w:pPr>
      <w:r w:rsidRPr="003D14DD">
        <w:rPr>
          <w:sz w:val="20"/>
          <w:szCs w:val="20"/>
        </w:rPr>
        <w:t>Самостоятельная работа должна:</w:t>
      </w:r>
    </w:p>
    <w:p w:rsidR="006F43D2" w:rsidRPr="003D14DD" w:rsidRDefault="006F43D2" w:rsidP="006F43D2">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6F43D2" w:rsidRPr="003D14DD" w:rsidRDefault="006F43D2" w:rsidP="006F43D2">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6F43D2" w:rsidRPr="003D14DD" w:rsidRDefault="006F43D2" w:rsidP="006F43D2">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6F43D2" w:rsidRPr="003D14DD" w:rsidRDefault="006F43D2" w:rsidP="006F43D2">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6F43D2" w:rsidRPr="003D14DD" w:rsidRDefault="006F43D2" w:rsidP="006F43D2">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6F43D2" w:rsidRPr="003D14DD" w:rsidRDefault="006F43D2" w:rsidP="006F43D2">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6F43D2" w:rsidRPr="003D14DD" w:rsidRDefault="006F43D2" w:rsidP="006F43D2">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F43D2" w:rsidRPr="003D14DD" w:rsidRDefault="006F43D2" w:rsidP="006F43D2">
      <w:pPr>
        <w:jc w:val="both"/>
        <w:rPr>
          <w:b/>
          <w:bCs/>
          <w:sz w:val="20"/>
          <w:szCs w:val="20"/>
        </w:rPr>
      </w:pPr>
    </w:p>
    <w:p w:rsidR="006F43D2" w:rsidRPr="003D14DD" w:rsidRDefault="007A0109" w:rsidP="006F43D2">
      <w:pPr>
        <w:tabs>
          <w:tab w:val="left" w:pos="1080"/>
        </w:tabs>
        <w:ind w:firstLine="709"/>
        <w:rPr>
          <w:b/>
          <w:sz w:val="20"/>
          <w:szCs w:val="20"/>
        </w:rPr>
      </w:pPr>
      <w:r>
        <w:rPr>
          <w:b/>
          <w:bCs/>
          <w:sz w:val="20"/>
          <w:szCs w:val="20"/>
        </w:rPr>
        <w:t>7</w:t>
      </w:r>
      <w:r w:rsidR="006F43D2" w:rsidRPr="003D14DD">
        <w:rPr>
          <w:b/>
          <w:sz w:val="20"/>
          <w:szCs w:val="20"/>
        </w:rPr>
        <w:t>. Учебно-методическое и информационное обеспечение дисциплины</w:t>
      </w:r>
    </w:p>
    <w:p w:rsidR="006F43D2" w:rsidRPr="003D14DD" w:rsidRDefault="007A0109" w:rsidP="006F43D2">
      <w:pPr>
        <w:ind w:firstLine="680"/>
        <w:rPr>
          <w:b/>
          <w:sz w:val="20"/>
          <w:szCs w:val="20"/>
        </w:rPr>
      </w:pPr>
      <w:r>
        <w:rPr>
          <w:b/>
          <w:sz w:val="20"/>
          <w:szCs w:val="20"/>
        </w:rPr>
        <w:t>7</w:t>
      </w:r>
      <w:r w:rsidR="006F43D2" w:rsidRPr="003D14DD">
        <w:rPr>
          <w:b/>
          <w:sz w:val="20"/>
          <w:szCs w:val="20"/>
        </w:rPr>
        <w:t xml:space="preserve">.1 Рекомендуемая литература </w:t>
      </w:r>
    </w:p>
    <w:p w:rsidR="006F43D2" w:rsidRPr="003D14DD" w:rsidRDefault="006F43D2" w:rsidP="006F43D2">
      <w:pPr>
        <w:tabs>
          <w:tab w:val="left" w:pos="1080"/>
        </w:tabs>
        <w:suppressAutoHyphens/>
        <w:ind w:firstLine="709"/>
        <w:jc w:val="both"/>
        <w:rPr>
          <w:b/>
          <w:sz w:val="20"/>
          <w:szCs w:val="20"/>
        </w:rPr>
      </w:pPr>
    </w:p>
    <w:p w:rsidR="006F43D2" w:rsidRPr="003D14DD" w:rsidRDefault="006F43D2" w:rsidP="006F43D2">
      <w:pPr>
        <w:tabs>
          <w:tab w:val="left" w:pos="1080"/>
        </w:tabs>
        <w:suppressAutoHyphens/>
        <w:ind w:firstLine="709"/>
        <w:jc w:val="both"/>
        <w:rPr>
          <w:b/>
          <w:sz w:val="20"/>
          <w:szCs w:val="20"/>
        </w:rPr>
      </w:pPr>
      <w:r w:rsidRPr="003D14DD">
        <w:rPr>
          <w:b/>
          <w:sz w:val="20"/>
          <w:szCs w:val="20"/>
        </w:rPr>
        <w:t>Основная учебная и научная литература</w:t>
      </w:r>
    </w:p>
    <w:p w:rsidR="00FA307A" w:rsidRPr="00FA307A" w:rsidRDefault="00FA307A" w:rsidP="00FA307A">
      <w:pPr>
        <w:pStyle w:val="afffc"/>
        <w:numPr>
          <w:ilvl w:val="0"/>
          <w:numId w:val="38"/>
        </w:numPr>
        <w:rPr>
          <w:sz w:val="20"/>
          <w:szCs w:val="20"/>
        </w:rPr>
      </w:pPr>
      <w:r w:rsidRPr="00FA307A">
        <w:rPr>
          <w:sz w:val="20"/>
          <w:szCs w:val="20"/>
        </w:rPr>
        <w:t xml:space="preserve">Шведова, О. В. Деловой иностранный язык для магистров: немецкий язык : учебное пособие для магистров очной и очно-заочной форм обучения по дисциплине «Деловой иностранный язык» / О. В. Шведова. — Санкт-Петербург : Санкт-Петербургский государственный университет промышленных технологий и дизайна, 2018. — 78 c. — ISBN 978-5-7937-1534-8. — Текст : электронный // Электронно-библиотечная система IPR BOOKS : [сайт]. — URL: https://www.iprbookshop.ru/102510.html </w:t>
      </w:r>
    </w:p>
    <w:p w:rsidR="00FA307A" w:rsidRPr="00FA307A" w:rsidRDefault="00FA307A" w:rsidP="00FA307A">
      <w:pPr>
        <w:pStyle w:val="afffc"/>
        <w:numPr>
          <w:ilvl w:val="0"/>
          <w:numId w:val="38"/>
        </w:numPr>
        <w:rPr>
          <w:sz w:val="20"/>
          <w:szCs w:val="20"/>
        </w:rPr>
      </w:pPr>
      <w:proofErr w:type="spellStart"/>
      <w:r w:rsidRPr="00FA307A">
        <w:rPr>
          <w:sz w:val="20"/>
          <w:szCs w:val="20"/>
        </w:rPr>
        <w:t>Гильфанова</w:t>
      </w:r>
      <w:proofErr w:type="spellEnd"/>
      <w:r w:rsidRPr="00FA307A">
        <w:rPr>
          <w:sz w:val="20"/>
          <w:szCs w:val="20"/>
        </w:rPr>
        <w:t xml:space="preserve">, Ф. Х. Немецкий язык : учебное пособие / Ф. Х. </w:t>
      </w:r>
      <w:proofErr w:type="spellStart"/>
      <w:r w:rsidRPr="00FA307A">
        <w:rPr>
          <w:sz w:val="20"/>
          <w:szCs w:val="20"/>
        </w:rPr>
        <w:t>Гильфанова</w:t>
      </w:r>
      <w:proofErr w:type="spellEnd"/>
      <w:r w:rsidRPr="00FA307A">
        <w:rPr>
          <w:sz w:val="20"/>
          <w:szCs w:val="20"/>
        </w:rPr>
        <w:t xml:space="preserve">, Р. Т. </w:t>
      </w:r>
      <w:proofErr w:type="spellStart"/>
      <w:r w:rsidRPr="00FA307A">
        <w:rPr>
          <w:sz w:val="20"/>
          <w:szCs w:val="20"/>
        </w:rPr>
        <w:t>Гильфанов</w:t>
      </w:r>
      <w:proofErr w:type="spellEnd"/>
      <w:r w:rsidRPr="00FA307A">
        <w:rPr>
          <w:sz w:val="20"/>
          <w:szCs w:val="20"/>
        </w:rPr>
        <w:t>. — Саратов : Ай Пи Ар Медиа, 2020. — 228 c. — ISBN 978-5-4497-0317-0. — Текст : электронный // Электронно-библиотечная система IPR BOOKS : [сайт]. — URL: http://www.iprbookshop.ru/90198.html</w:t>
      </w:r>
    </w:p>
    <w:p w:rsidR="00FA307A" w:rsidRPr="00FA307A" w:rsidRDefault="00FA307A" w:rsidP="00FA307A">
      <w:pPr>
        <w:rPr>
          <w:sz w:val="20"/>
          <w:szCs w:val="20"/>
        </w:rPr>
      </w:pPr>
    </w:p>
    <w:p w:rsidR="006F43D2" w:rsidRPr="003D14DD" w:rsidRDefault="006F43D2" w:rsidP="006F43D2">
      <w:pPr>
        <w:tabs>
          <w:tab w:val="left" w:pos="1080"/>
        </w:tabs>
        <w:suppressAutoHyphens/>
        <w:ind w:firstLine="709"/>
        <w:rPr>
          <w:b/>
          <w:sz w:val="20"/>
          <w:szCs w:val="20"/>
        </w:rPr>
      </w:pPr>
      <w:r w:rsidRPr="003D14DD">
        <w:rPr>
          <w:b/>
          <w:sz w:val="20"/>
          <w:szCs w:val="20"/>
        </w:rPr>
        <w:t>Дополнительная литература</w:t>
      </w:r>
    </w:p>
    <w:p w:rsidR="00FA307A" w:rsidRPr="00FA307A" w:rsidRDefault="00FA307A" w:rsidP="00FA307A">
      <w:pPr>
        <w:pStyle w:val="afffc"/>
        <w:numPr>
          <w:ilvl w:val="0"/>
          <w:numId w:val="39"/>
        </w:numPr>
        <w:rPr>
          <w:sz w:val="20"/>
          <w:szCs w:val="20"/>
        </w:rPr>
      </w:pPr>
      <w:r w:rsidRPr="00FA307A">
        <w:rPr>
          <w:sz w:val="20"/>
          <w:szCs w:val="20"/>
        </w:rPr>
        <w:t>Володина Л.М. Деловой немецкий язык [Электронный ресурс] : учебное пособие / Л.М. Володина. — Электрон. текстовые данные. — Казань: Казанский национальный исследовательский технологический университет, 2016. — 172 c. — 978-5-7882-1911-0. — Режим доступа: http://www.iprbookshop.ru/61842</w:t>
      </w:r>
    </w:p>
    <w:p w:rsidR="006F43D2" w:rsidRPr="003D14DD" w:rsidRDefault="006F43D2" w:rsidP="006F43D2">
      <w:pPr>
        <w:tabs>
          <w:tab w:val="left" w:pos="1080"/>
        </w:tabs>
        <w:suppressAutoHyphens/>
        <w:ind w:firstLine="709"/>
        <w:jc w:val="both"/>
        <w:rPr>
          <w:sz w:val="20"/>
          <w:szCs w:val="20"/>
        </w:rPr>
      </w:pPr>
    </w:p>
    <w:p w:rsidR="006F43D2" w:rsidRPr="003D14DD" w:rsidRDefault="007A0109" w:rsidP="006F43D2">
      <w:pPr>
        <w:tabs>
          <w:tab w:val="left" w:pos="1080"/>
        </w:tabs>
        <w:suppressAutoHyphens/>
        <w:ind w:firstLine="709"/>
        <w:jc w:val="both"/>
        <w:rPr>
          <w:b/>
          <w:sz w:val="20"/>
          <w:szCs w:val="20"/>
        </w:rPr>
      </w:pPr>
      <w:r>
        <w:rPr>
          <w:b/>
          <w:sz w:val="20"/>
          <w:szCs w:val="20"/>
        </w:rPr>
        <w:t>7</w:t>
      </w:r>
      <w:r w:rsidR="006F43D2" w:rsidRPr="003D14DD">
        <w:rPr>
          <w:b/>
          <w:sz w:val="20"/>
          <w:szCs w:val="20"/>
        </w:rPr>
        <w:t>.2 Ресурсы информационно-телекоммуникационной сети «Интернет»</w:t>
      </w:r>
    </w:p>
    <w:p w:rsidR="006F43D2" w:rsidRPr="003D14DD" w:rsidRDefault="006F43D2" w:rsidP="006F43D2">
      <w:pPr>
        <w:tabs>
          <w:tab w:val="left" w:pos="1080"/>
        </w:tabs>
        <w:suppressAutoHyphens/>
        <w:ind w:firstLine="709"/>
        <w:jc w:val="both"/>
        <w:rPr>
          <w:sz w:val="20"/>
          <w:szCs w:val="20"/>
        </w:rPr>
      </w:pPr>
      <w:r w:rsidRPr="003D14DD">
        <w:rPr>
          <w:sz w:val="20"/>
          <w:szCs w:val="20"/>
        </w:rPr>
        <w:t xml:space="preserve">- </w:t>
      </w:r>
      <w:r w:rsidRPr="003D14DD">
        <w:rPr>
          <w:sz w:val="20"/>
          <w:szCs w:val="20"/>
          <w:lang w:val="en-US"/>
        </w:rPr>
        <w:t>http</w:t>
      </w:r>
      <w:r w:rsidRPr="003D14DD">
        <w:rPr>
          <w:sz w:val="20"/>
          <w:szCs w:val="20"/>
        </w:rPr>
        <w:t>://</w:t>
      </w:r>
      <w:r w:rsidRPr="003D14DD">
        <w:rPr>
          <w:sz w:val="20"/>
          <w:szCs w:val="20"/>
          <w:lang w:val="en-US"/>
        </w:rPr>
        <w:t>www</w:t>
      </w:r>
      <w:r w:rsidRPr="003D14DD">
        <w:rPr>
          <w:sz w:val="20"/>
          <w:szCs w:val="20"/>
        </w:rPr>
        <w:t>.</w:t>
      </w:r>
      <w:proofErr w:type="spellStart"/>
      <w:r w:rsidRPr="003D14DD">
        <w:rPr>
          <w:sz w:val="20"/>
          <w:szCs w:val="20"/>
          <w:lang w:val="en-US"/>
        </w:rPr>
        <w:t>goethe</w:t>
      </w:r>
      <w:proofErr w:type="spellEnd"/>
      <w:r w:rsidRPr="003D14DD">
        <w:rPr>
          <w:sz w:val="20"/>
          <w:szCs w:val="20"/>
        </w:rPr>
        <w:t>.</w:t>
      </w:r>
      <w:r w:rsidRPr="003D14DD">
        <w:rPr>
          <w:sz w:val="20"/>
          <w:szCs w:val="20"/>
          <w:lang w:val="en-US"/>
        </w:rPr>
        <w:t>de</w:t>
      </w:r>
    </w:p>
    <w:p w:rsidR="006F43D2" w:rsidRPr="003D14DD" w:rsidRDefault="006F43D2" w:rsidP="006F43D2">
      <w:pPr>
        <w:tabs>
          <w:tab w:val="left" w:pos="1080"/>
        </w:tabs>
        <w:suppressAutoHyphens/>
        <w:ind w:firstLine="709"/>
        <w:jc w:val="both"/>
        <w:rPr>
          <w:sz w:val="20"/>
          <w:szCs w:val="20"/>
        </w:rPr>
      </w:pPr>
      <w:r w:rsidRPr="003D14DD">
        <w:rPr>
          <w:sz w:val="20"/>
          <w:szCs w:val="20"/>
        </w:rPr>
        <w:t xml:space="preserve">- </w:t>
      </w:r>
      <w:r w:rsidRPr="003D14DD">
        <w:rPr>
          <w:sz w:val="20"/>
          <w:szCs w:val="20"/>
          <w:lang w:val="en-US"/>
        </w:rPr>
        <w:t>http</w:t>
      </w:r>
      <w:r w:rsidRPr="003D14DD">
        <w:rPr>
          <w:sz w:val="20"/>
          <w:szCs w:val="20"/>
        </w:rPr>
        <w:t>://</w:t>
      </w:r>
      <w:r w:rsidRPr="003D14DD">
        <w:rPr>
          <w:sz w:val="20"/>
          <w:szCs w:val="20"/>
          <w:lang w:val="en-US"/>
        </w:rPr>
        <w:t>www</w:t>
      </w:r>
      <w:r w:rsidRPr="003D14DD">
        <w:rPr>
          <w:sz w:val="20"/>
          <w:szCs w:val="20"/>
        </w:rPr>
        <w:t>.</w:t>
      </w:r>
      <w:proofErr w:type="spellStart"/>
      <w:r w:rsidRPr="003D14DD">
        <w:rPr>
          <w:sz w:val="20"/>
          <w:szCs w:val="20"/>
          <w:lang w:val="en-US"/>
        </w:rPr>
        <w:t>steinke</w:t>
      </w:r>
      <w:proofErr w:type="spellEnd"/>
      <w:r w:rsidRPr="003D14DD">
        <w:rPr>
          <w:sz w:val="20"/>
          <w:szCs w:val="20"/>
        </w:rPr>
        <w:t>-</w:t>
      </w:r>
      <w:proofErr w:type="spellStart"/>
      <w:r w:rsidRPr="003D14DD">
        <w:rPr>
          <w:sz w:val="20"/>
          <w:szCs w:val="20"/>
          <w:lang w:val="en-US"/>
        </w:rPr>
        <w:t>institut</w:t>
      </w:r>
      <w:proofErr w:type="spellEnd"/>
      <w:r w:rsidRPr="003D14DD">
        <w:rPr>
          <w:sz w:val="20"/>
          <w:szCs w:val="20"/>
        </w:rPr>
        <w:t>.</w:t>
      </w:r>
      <w:r w:rsidRPr="003D14DD">
        <w:rPr>
          <w:sz w:val="20"/>
          <w:szCs w:val="20"/>
          <w:lang w:val="en-US"/>
        </w:rPr>
        <w:t>org</w:t>
      </w:r>
      <w:r w:rsidRPr="003D14DD">
        <w:rPr>
          <w:sz w:val="20"/>
          <w:szCs w:val="20"/>
        </w:rPr>
        <w:t>/</w:t>
      </w:r>
    </w:p>
    <w:p w:rsidR="006F43D2" w:rsidRPr="003D14DD" w:rsidRDefault="006F43D2" w:rsidP="006F43D2">
      <w:pPr>
        <w:tabs>
          <w:tab w:val="left" w:pos="1080"/>
        </w:tabs>
        <w:suppressAutoHyphens/>
        <w:ind w:firstLine="709"/>
        <w:jc w:val="both"/>
        <w:rPr>
          <w:sz w:val="20"/>
          <w:szCs w:val="20"/>
        </w:rPr>
      </w:pPr>
      <w:r w:rsidRPr="003D14DD">
        <w:rPr>
          <w:sz w:val="20"/>
          <w:szCs w:val="20"/>
        </w:rPr>
        <w:t xml:space="preserve">- </w:t>
      </w:r>
      <w:hyperlink r:id="rId6" w:history="1">
        <w:r w:rsidRPr="003D14DD">
          <w:rPr>
            <w:rStyle w:val="ac"/>
            <w:sz w:val="20"/>
            <w:szCs w:val="20"/>
          </w:rPr>
          <w:t>http://www.studygerman.ru/</w:t>
        </w:r>
      </w:hyperlink>
    </w:p>
    <w:p w:rsidR="006F43D2" w:rsidRPr="003D14DD" w:rsidRDefault="006F43D2" w:rsidP="006F43D2">
      <w:pPr>
        <w:tabs>
          <w:tab w:val="left" w:pos="1080"/>
        </w:tabs>
        <w:suppressAutoHyphens/>
        <w:ind w:firstLine="709"/>
        <w:jc w:val="both"/>
        <w:rPr>
          <w:sz w:val="20"/>
          <w:szCs w:val="20"/>
        </w:rPr>
      </w:pPr>
      <w:r w:rsidRPr="003D14DD">
        <w:rPr>
          <w:sz w:val="20"/>
          <w:szCs w:val="20"/>
        </w:rPr>
        <w:t>- http://www.dwb.uni-trier.de</w:t>
      </w:r>
    </w:p>
    <w:p w:rsidR="006F43D2" w:rsidRPr="003D14DD" w:rsidRDefault="006F43D2" w:rsidP="006F43D2">
      <w:pPr>
        <w:tabs>
          <w:tab w:val="left" w:pos="1080"/>
        </w:tabs>
        <w:suppressAutoHyphens/>
        <w:ind w:firstLine="709"/>
        <w:jc w:val="both"/>
        <w:rPr>
          <w:sz w:val="20"/>
          <w:szCs w:val="20"/>
        </w:rPr>
      </w:pPr>
      <w:r w:rsidRPr="003D14DD">
        <w:rPr>
          <w:sz w:val="20"/>
          <w:szCs w:val="20"/>
        </w:rPr>
        <w:t xml:space="preserve">- </w:t>
      </w:r>
      <w:hyperlink r:id="rId7" w:history="1">
        <w:r w:rsidRPr="003D14DD">
          <w:rPr>
            <w:rStyle w:val="ac"/>
            <w:sz w:val="20"/>
            <w:szCs w:val="20"/>
            <w:lang w:val="en-US"/>
          </w:rPr>
          <w:t>http</w:t>
        </w:r>
        <w:r w:rsidRPr="003D14DD">
          <w:rPr>
            <w:rStyle w:val="ac"/>
            <w:sz w:val="20"/>
            <w:szCs w:val="20"/>
          </w:rPr>
          <w:t>://</w:t>
        </w:r>
        <w:r w:rsidRPr="003D14DD">
          <w:rPr>
            <w:rStyle w:val="ac"/>
            <w:sz w:val="20"/>
            <w:szCs w:val="20"/>
            <w:lang w:val="en-US"/>
          </w:rPr>
          <w:t>www</w:t>
        </w:r>
        <w:r w:rsidRPr="003D14DD">
          <w:rPr>
            <w:rStyle w:val="ac"/>
            <w:sz w:val="20"/>
            <w:szCs w:val="20"/>
          </w:rPr>
          <w:t>.</w:t>
        </w:r>
        <w:proofErr w:type="spellStart"/>
        <w:r w:rsidRPr="003D14DD">
          <w:rPr>
            <w:rStyle w:val="ac"/>
            <w:sz w:val="20"/>
            <w:szCs w:val="20"/>
            <w:lang w:val="en-US"/>
          </w:rPr>
          <w:t>hueber</w:t>
        </w:r>
        <w:proofErr w:type="spellEnd"/>
        <w:r w:rsidRPr="003D14DD">
          <w:rPr>
            <w:rStyle w:val="ac"/>
            <w:sz w:val="20"/>
            <w:szCs w:val="20"/>
          </w:rPr>
          <w:t>.</w:t>
        </w:r>
        <w:r w:rsidRPr="003D14DD">
          <w:rPr>
            <w:rStyle w:val="ac"/>
            <w:sz w:val="20"/>
            <w:szCs w:val="20"/>
            <w:lang w:val="en-US"/>
          </w:rPr>
          <w:t>de</w:t>
        </w:r>
      </w:hyperlink>
    </w:p>
    <w:p w:rsidR="006F43D2" w:rsidRPr="003D14DD" w:rsidRDefault="006F43D2" w:rsidP="006F43D2">
      <w:pPr>
        <w:tabs>
          <w:tab w:val="left" w:pos="1080"/>
        </w:tabs>
        <w:suppressAutoHyphens/>
        <w:ind w:firstLine="709"/>
        <w:jc w:val="both"/>
        <w:rPr>
          <w:b/>
          <w:sz w:val="20"/>
          <w:szCs w:val="20"/>
        </w:rPr>
      </w:pPr>
    </w:p>
    <w:p w:rsidR="00B751E9" w:rsidRDefault="007A0109" w:rsidP="00B751E9">
      <w:pPr>
        <w:ind w:firstLine="567"/>
        <w:jc w:val="both"/>
        <w:rPr>
          <w:b/>
          <w:sz w:val="20"/>
          <w:szCs w:val="20"/>
        </w:rPr>
      </w:pPr>
      <w:r>
        <w:rPr>
          <w:b/>
          <w:sz w:val="20"/>
          <w:szCs w:val="20"/>
        </w:rPr>
        <w:t>8</w:t>
      </w:r>
      <w:r w:rsidR="00B751E9">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751E9" w:rsidRDefault="00B751E9" w:rsidP="00B751E9">
      <w:pPr>
        <w:ind w:firstLine="567"/>
        <w:jc w:val="both"/>
        <w:rPr>
          <w:sz w:val="20"/>
          <w:szCs w:val="20"/>
        </w:rPr>
      </w:pPr>
      <w:r>
        <w:rPr>
          <w:sz w:val="20"/>
          <w:szCs w:val="20"/>
        </w:rPr>
        <w:lastRenderedPageBreak/>
        <w:t xml:space="preserve">Для проведения занятий по дисциплине имеется следующее материально-техническое обеспечение: </w:t>
      </w:r>
    </w:p>
    <w:p w:rsidR="00B751E9" w:rsidRDefault="00B751E9" w:rsidP="00B751E9">
      <w:pPr>
        <w:ind w:firstLine="567"/>
        <w:jc w:val="both"/>
        <w:rPr>
          <w:sz w:val="20"/>
          <w:szCs w:val="20"/>
        </w:rPr>
      </w:pPr>
      <w:r>
        <w:rPr>
          <w:sz w:val="20"/>
          <w:szCs w:val="20"/>
        </w:rPr>
        <w:t xml:space="preserve">- </w:t>
      </w:r>
      <w:r w:rsidR="001F0A34" w:rsidRPr="001F0A34">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93060" w:rsidRDefault="00793060" w:rsidP="00793060">
      <w:pPr>
        <w:ind w:firstLine="709"/>
        <w:jc w:val="both"/>
        <w:rPr>
          <w:sz w:val="20"/>
          <w:szCs w:val="20"/>
        </w:rPr>
      </w:pPr>
      <w:r>
        <w:rPr>
          <w:sz w:val="20"/>
          <w:szCs w:val="20"/>
        </w:rPr>
        <w:t>- лингафонный кабинет;</w:t>
      </w:r>
    </w:p>
    <w:p w:rsidR="00B751E9" w:rsidRDefault="00B751E9" w:rsidP="00B751E9">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751E9" w:rsidRDefault="00B751E9" w:rsidP="00B751E9">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6F43D2" w:rsidRPr="003D14DD" w:rsidRDefault="006F43D2" w:rsidP="006F43D2">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6F43D2" w:rsidRPr="003D14DD" w:rsidRDefault="006F43D2" w:rsidP="006F43D2">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6F43D2" w:rsidRPr="003D14DD" w:rsidRDefault="006F43D2" w:rsidP="006F43D2">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6F43D2" w:rsidRPr="003D14DD" w:rsidRDefault="006F43D2" w:rsidP="006F43D2">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6F43D2" w:rsidRPr="003D14DD" w:rsidRDefault="006F43D2" w:rsidP="006F43D2">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6F43D2" w:rsidRPr="003D14DD" w:rsidRDefault="006F43D2" w:rsidP="006F43D2">
      <w:pPr>
        <w:ind w:firstLine="709"/>
        <w:jc w:val="both"/>
        <w:rPr>
          <w:sz w:val="20"/>
          <w:szCs w:val="20"/>
        </w:rPr>
      </w:pPr>
      <w:r w:rsidRPr="003D14DD">
        <w:rPr>
          <w:sz w:val="20"/>
          <w:szCs w:val="20"/>
        </w:rPr>
        <w:t>Информационная технология. Он-</w:t>
      </w:r>
      <w:proofErr w:type="spellStart"/>
      <w:r w:rsidRPr="003D14DD">
        <w:rPr>
          <w:sz w:val="20"/>
          <w:szCs w:val="20"/>
        </w:rPr>
        <w:t>лайн</w:t>
      </w:r>
      <w:proofErr w:type="spellEnd"/>
      <w:r w:rsidRPr="003D14DD">
        <w:rPr>
          <w:sz w:val="20"/>
          <w:szCs w:val="20"/>
        </w:rPr>
        <w:t xml:space="preserve">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6F43D2" w:rsidRPr="003D14DD" w:rsidRDefault="006F43D2" w:rsidP="006F43D2">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F43D2" w:rsidRPr="003D14DD" w:rsidRDefault="006F43D2" w:rsidP="006F43D2">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F43D2" w:rsidRPr="003D14DD" w:rsidRDefault="006F43D2" w:rsidP="006F43D2">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6F43D2" w:rsidRPr="003D14DD" w:rsidRDefault="006F43D2" w:rsidP="006F43D2">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6F43D2" w:rsidRPr="003D14DD" w:rsidRDefault="006F43D2" w:rsidP="006F43D2">
      <w:pPr>
        <w:ind w:firstLine="709"/>
        <w:jc w:val="both"/>
        <w:rPr>
          <w:sz w:val="20"/>
          <w:szCs w:val="20"/>
        </w:rPr>
      </w:pPr>
      <w:r w:rsidRPr="003D14DD">
        <w:rPr>
          <w:sz w:val="20"/>
          <w:szCs w:val="20"/>
        </w:rPr>
        <w:t>Мой Офис Веб-редакторы https://edit.myoffice.ru (отечественное ПО)</w:t>
      </w:r>
    </w:p>
    <w:p w:rsidR="006F43D2" w:rsidRPr="003D14DD" w:rsidRDefault="006F43D2" w:rsidP="006F43D2">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6F43D2" w:rsidRPr="003D14DD" w:rsidRDefault="00882E51" w:rsidP="006F43D2">
      <w:pPr>
        <w:ind w:firstLine="709"/>
        <w:jc w:val="both"/>
        <w:rPr>
          <w:sz w:val="20"/>
          <w:szCs w:val="20"/>
          <w:lang w:val="en-US"/>
        </w:rPr>
      </w:pPr>
      <w:hyperlink r:id="rId8" w:history="1">
        <w:r w:rsidR="006F43D2" w:rsidRPr="003D14DD">
          <w:rPr>
            <w:sz w:val="20"/>
            <w:szCs w:val="20"/>
            <w:lang w:val="en-US"/>
          </w:rPr>
          <w:t>http://qsp.su/tools/onlinehelp/about_license_gpl_russian.html</w:t>
        </w:r>
      </w:hyperlink>
      <w:r w:rsidR="006F43D2" w:rsidRPr="003D14DD">
        <w:rPr>
          <w:sz w:val="20"/>
          <w:szCs w:val="20"/>
          <w:lang w:val="en-US"/>
        </w:rPr>
        <w:t xml:space="preserve"> </w:t>
      </w:r>
    </w:p>
    <w:p w:rsidR="006F43D2" w:rsidRPr="003D14DD" w:rsidRDefault="006F43D2" w:rsidP="006F43D2">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6F43D2" w:rsidRPr="003D14DD" w:rsidRDefault="00882E51" w:rsidP="006F43D2">
      <w:pPr>
        <w:ind w:firstLine="709"/>
        <w:jc w:val="both"/>
        <w:rPr>
          <w:sz w:val="20"/>
          <w:szCs w:val="20"/>
        </w:rPr>
      </w:pPr>
      <w:hyperlink r:id="rId9" w:history="1">
        <w:r w:rsidR="006F43D2" w:rsidRPr="003D14DD">
          <w:rPr>
            <w:sz w:val="20"/>
            <w:szCs w:val="20"/>
          </w:rPr>
          <w:t>http://qsp.su/tools/onlinehelp/about_license_gpl_russian.html</w:t>
        </w:r>
      </w:hyperlink>
    </w:p>
    <w:p w:rsidR="006F43D2" w:rsidRPr="003D14DD" w:rsidRDefault="006F43D2" w:rsidP="006F43D2">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6F43D2" w:rsidRPr="003D14DD" w:rsidRDefault="00882E51" w:rsidP="006F43D2">
      <w:pPr>
        <w:ind w:firstLine="709"/>
        <w:jc w:val="both"/>
        <w:rPr>
          <w:sz w:val="20"/>
          <w:szCs w:val="20"/>
          <w:lang w:val="en-US"/>
        </w:rPr>
      </w:pPr>
      <w:hyperlink r:id="rId10" w:history="1">
        <w:r w:rsidR="006F43D2" w:rsidRPr="003D14DD">
          <w:rPr>
            <w:sz w:val="20"/>
            <w:szCs w:val="20"/>
            <w:lang w:val="en-US"/>
          </w:rPr>
          <w:t>http://qsp.su/tools/onlinehelp/about_license_gpl_russian.html</w:t>
        </w:r>
      </w:hyperlink>
      <w:r w:rsidR="006F43D2" w:rsidRPr="003D14DD">
        <w:rPr>
          <w:sz w:val="20"/>
          <w:szCs w:val="20"/>
          <w:lang w:val="en-US"/>
        </w:rPr>
        <w:t xml:space="preserve"> </w:t>
      </w:r>
    </w:p>
    <w:p w:rsidR="006F43D2" w:rsidRPr="003D14DD" w:rsidRDefault="006F43D2" w:rsidP="006F43D2">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6F43D2" w:rsidRPr="003D14DD" w:rsidRDefault="00882E51" w:rsidP="006F43D2">
      <w:pPr>
        <w:ind w:firstLine="709"/>
        <w:jc w:val="both"/>
        <w:rPr>
          <w:sz w:val="20"/>
          <w:szCs w:val="20"/>
          <w:lang w:val="en-US"/>
        </w:rPr>
      </w:pPr>
      <w:hyperlink r:id="rId11" w:history="1">
        <w:r w:rsidR="006F43D2" w:rsidRPr="003D14DD">
          <w:rPr>
            <w:sz w:val="20"/>
            <w:szCs w:val="20"/>
            <w:lang w:val="en-US"/>
          </w:rPr>
          <w:t>http://qsp.su/tools/onlinehelp/about_license_gpl_russian.html</w:t>
        </w:r>
      </w:hyperlink>
    </w:p>
    <w:p w:rsidR="006F43D2" w:rsidRPr="003D14DD" w:rsidRDefault="006F43D2" w:rsidP="006F43D2">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6F43D2" w:rsidRPr="003D14DD" w:rsidRDefault="00882E51" w:rsidP="006F43D2">
      <w:pPr>
        <w:ind w:firstLine="709"/>
        <w:jc w:val="both"/>
        <w:rPr>
          <w:sz w:val="20"/>
          <w:szCs w:val="20"/>
          <w:lang w:val="en-US"/>
        </w:rPr>
      </w:pPr>
      <w:hyperlink r:id="rId12" w:history="1">
        <w:r w:rsidR="006F43D2" w:rsidRPr="003D14DD">
          <w:rPr>
            <w:sz w:val="20"/>
            <w:szCs w:val="20"/>
            <w:lang w:val="en-US"/>
          </w:rPr>
          <w:t>http://qsp.su/tools/onlinehelp/about_license_gpl_russian.html</w:t>
        </w:r>
      </w:hyperlink>
    </w:p>
    <w:p w:rsidR="006F43D2" w:rsidRPr="003D14DD" w:rsidRDefault="006F43D2" w:rsidP="006F43D2">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предназначенное для работы с текстами;  </w:t>
      </w:r>
    </w:p>
    <w:p w:rsidR="006F43D2" w:rsidRPr="003D14DD" w:rsidRDefault="006F43D2" w:rsidP="006F43D2">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6F43D2" w:rsidRPr="003D14DD" w:rsidRDefault="006F43D2" w:rsidP="006F43D2">
      <w:pPr>
        <w:ind w:firstLine="709"/>
        <w:rPr>
          <w:sz w:val="20"/>
          <w:szCs w:val="20"/>
        </w:rPr>
      </w:pPr>
      <w:r w:rsidRPr="003D14DD">
        <w:rPr>
          <w:sz w:val="20"/>
          <w:szCs w:val="20"/>
        </w:rPr>
        <w:t xml:space="preserve">Словарь ABBYY </w:t>
      </w:r>
      <w:proofErr w:type="spellStart"/>
      <w:r w:rsidRPr="003D14DD">
        <w:rPr>
          <w:sz w:val="20"/>
          <w:szCs w:val="20"/>
        </w:rPr>
        <w:t>Lingvo</w:t>
      </w:r>
      <w:proofErr w:type="spellEnd"/>
      <w:r w:rsidRPr="003D14DD">
        <w:rPr>
          <w:sz w:val="20"/>
          <w:szCs w:val="20"/>
        </w:rPr>
        <w:t xml:space="preserve"> https://www.lingvolive.com/ru-ru</w:t>
      </w:r>
    </w:p>
    <w:p w:rsidR="006F43D2" w:rsidRPr="003D14DD" w:rsidRDefault="006F43D2" w:rsidP="006F43D2">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6F43D2" w:rsidRPr="003D14DD" w:rsidRDefault="006F43D2" w:rsidP="006F43D2">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6F43D2" w:rsidRPr="003D14DD" w:rsidRDefault="006F43D2" w:rsidP="006F43D2">
      <w:pPr>
        <w:ind w:firstLine="709"/>
        <w:rPr>
          <w:sz w:val="20"/>
          <w:szCs w:val="20"/>
        </w:rPr>
      </w:pPr>
      <w:r w:rsidRPr="003D14DD">
        <w:rPr>
          <w:sz w:val="20"/>
          <w:szCs w:val="20"/>
        </w:rPr>
        <w:t>Научная электронная библиотека http://elibrary.ru</w:t>
      </w:r>
    </w:p>
    <w:p w:rsidR="006F43D2" w:rsidRPr="003D14DD" w:rsidRDefault="006F43D2" w:rsidP="006F43D2">
      <w:pPr>
        <w:ind w:firstLine="709"/>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6F43D2" w:rsidRPr="003D14DD" w:rsidRDefault="006F43D2" w:rsidP="00793060">
      <w:pPr>
        <w:ind w:firstLine="709"/>
        <w:rPr>
          <w:sz w:val="20"/>
          <w:szCs w:val="20"/>
        </w:rPr>
      </w:pPr>
      <w:r w:rsidRPr="003D14DD">
        <w:rPr>
          <w:sz w:val="20"/>
          <w:szCs w:val="20"/>
        </w:rPr>
        <w:t>электронная библиотека по всем отраслям знаний</w:t>
      </w:r>
    </w:p>
    <w:p w:rsidR="006F43D2" w:rsidRPr="003D14DD" w:rsidRDefault="006F43D2" w:rsidP="00793060">
      <w:pPr>
        <w:ind w:firstLine="709"/>
        <w:rPr>
          <w:sz w:val="20"/>
          <w:szCs w:val="20"/>
        </w:rPr>
      </w:pPr>
      <w:r w:rsidRPr="003D14DD">
        <w:rPr>
          <w:sz w:val="20"/>
          <w:szCs w:val="20"/>
        </w:rPr>
        <w:t>http://www.iprbookshop.ru</w:t>
      </w:r>
    </w:p>
    <w:p w:rsidR="006F43D2" w:rsidRPr="003D14DD" w:rsidRDefault="006F43D2" w:rsidP="00793060">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E1070F" w:rsidRPr="00E1070F" w:rsidRDefault="00E1070F" w:rsidP="00793060">
      <w:pPr>
        <w:ind w:firstLine="709"/>
        <w:rPr>
          <w:sz w:val="20"/>
          <w:szCs w:val="20"/>
        </w:rPr>
      </w:pPr>
      <w:r w:rsidRPr="00E1070F">
        <w:rPr>
          <w:sz w:val="20"/>
          <w:szCs w:val="20"/>
        </w:rPr>
        <w:t xml:space="preserve">Справочно-правовая система «Гарант»; </w:t>
      </w:r>
    </w:p>
    <w:p w:rsidR="00335312" w:rsidRDefault="00E1070F" w:rsidP="00793060">
      <w:pPr>
        <w:ind w:firstLine="709"/>
      </w:pPr>
      <w:r w:rsidRPr="00E1070F">
        <w:rPr>
          <w:sz w:val="20"/>
          <w:szCs w:val="20"/>
        </w:rPr>
        <w:t>Справочно-правовая система «Консультант Плюс».</w:t>
      </w:r>
    </w:p>
    <w:sectPr w:rsidR="00335312" w:rsidSect="00EA34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DAD48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1F1347"/>
    <w:multiLevelType w:val="multilevel"/>
    <w:tmpl w:val="021F134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6976E23"/>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DE8378F"/>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F9C16E7"/>
    <w:multiLevelType w:val="hybridMultilevel"/>
    <w:tmpl w:val="FDAEA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9B4853"/>
    <w:multiLevelType w:val="multilevel"/>
    <w:tmpl w:val="109B4853"/>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2"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28B5E37"/>
    <w:multiLevelType w:val="multilevel"/>
    <w:tmpl w:val="79A510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5AD1E95"/>
    <w:multiLevelType w:val="multilevel"/>
    <w:tmpl w:val="25AD1E9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86B3A0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2790CF0"/>
    <w:multiLevelType w:val="multilevel"/>
    <w:tmpl w:val="32790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3"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2" w15:restartNumberingAfterBreak="0">
    <w:nsid w:val="60794B04"/>
    <w:multiLevelType w:val="multilevel"/>
    <w:tmpl w:val="79A510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EBE3676"/>
    <w:multiLevelType w:val="hybridMultilevel"/>
    <w:tmpl w:val="FDAEA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A65AF4"/>
    <w:multiLevelType w:val="multilevel"/>
    <w:tmpl w:val="77A65A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9A51034"/>
    <w:multiLevelType w:val="multilevel"/>
    <w:tmpl w:val="79A510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AEE5E22"/>
    <w:multiLevelType w:val="multilevel"/>
    <w:tmpl w:val="7AEE5E2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9"/>
  </w:num>
  <w:num w:numId="3">
    <w:abstractNumId w:val="1"/>
    <w:lvlOverride w:ilvl="0">
      <w:startOverride w:val="1"/>
    </w:lvlOverride>
  </w:num>
  <w:num w:numId="4">
    <w:abstractNumId w:val="35"/>
  </w:num>
  <w:num w:numId="5">
    <w:abstractNumId w:val="3"/>
  </w:num>
  <w:num w:numId="6">
    <w:abstractNumId w:val="25"/>
  </w:num>
  <w:num w:numId="7">
    <w:abstractNumId w:val="7"/>
  </w:num>
  <w:num w:numId="8">
    <w:abstractNumId w:val="27"/>
  </w:num>
  <w:num w:numId="9">
    <w:abstractNumId w:val="19"/>
  </w:num>
  <w:num w:numId="10">
    <w:abstractNumId w:val="2"/>
  </w:num>
  <w:num w:numId="11">
    <w:abstractNumId w:val="13"/>
  </w:num>
  <w:num w:numId="12">
    <w:abstractNumId w:val="30"/>
  </w:num>
  <w:num w:numId="13">
    <w:abstractNumId w:val="14"/>
  </w:num>
  <w:num w:numId="14">
    <w:abstractNumId w:val="23"/>
  </w:num>
  <w:num w:numId="15">
    <w:abstractNumId w:val="11"/>
  </w:num>
  <w:num w:numId="16">
    <w:abstractNumId w:val="12"/>
  </w:num>
  <w:num w:numId="17">
    <w:abstractNumId w:val="26"/>
  </w:num>
  <w:num w:numId="18">
    <w:abstractNumId w:val="15"/>
    <w:lvlOverride w:ilvl="0">
      <w:startOverride w:val="1"/>
    </w:lvlOverride>
  </w:num>
  <w:num w:numId="19">
    <w:abstractNumId w:val="22"/>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34"/>
  </w:num>
  <w:num w:numId="22">
    <w:abstractNumId w:val="38"/>
  </w:num>
  <w:num w:numId="23">
    <w:abstractNumId w:val="18"/>
  </w:num>
  <w:num w:numId="24">
    <w:abstractNumId w:val="36"/>
  </w:num>
  <w:num w:numId="25">
    <w:abstractNumId w:val="10"/>
  </w:num>
  <w:num w:numId="26">
    <w:abstractNumId w:val="5"/>
  </w:num>
  <w:num w:numId="27">
    <w:abstractNumId w:val="37"/>
  </w:num>
  <w:num w:numId="28">
    <w:abstractNumId w:val="21"/>
  </w:num>
  <w:num w:numId="29">
    <w:abstractNumId w:val="31"/>
  </w:num>
  <w:num w:numId="30">
    <w:abstractNumId w:val="6"/>
  </w:num>
  <w:num w:numId="31">
    <w:abstractNumId w:val="8"/>
  </w:num>
  <w:num w:numId="32">
    <w:abstractNumId w:val="20"/>
  </w:num>
  <w:num w:numId="33">
    <w:abstractNumId w:val="16"/>
  </w:num>
  <w:num w:numId="34">
    <w:abstractNumId w:val="28"/>
  </w:num>
  <w:num w:numId="35">
    <w:abstractNumId w:val="24"/>
  </w:num>
  <w:num w:numId="36">
    <w:abstractNumId w:val="32"/>
  </w:num>
  <w:num w:numId="37">
    <w:abstractNumId w:val="17"/>
  </w:num>
  <w:num w:numId="38">
    <w:abstractNumId w:val="33"/>
  </w:num>
  <w:num w:numId="39">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117912"/>
    <w:rsid w:val="00117912"/>
    <w:rsid w:val="001F0A34"/>
    <w:rsid w:val="0041146B"/>
    <w:rsid w:val="00477F48"/>
    <w:rsid w:val="00494357"/>
    <w:rsid w:val="006F43D2"/>
    <w:rsid w:val="00743238"/>
    <w:rsid w:val="00793060"/>
    <w:rsid w:val="007A0109"/>
    <w:rsid w:val="007D7FF5"/>
    <w:rsid w:val="007F7C79"/>
    <w:rsid w:val="00882E51"/>
    <w:rsid w:val="008A6F2E"/>
    <w:rsid w:val="008A7CF7"/>
    <w:rsid w:val="009C7B50"/>
    <w:rsid w:val="009F516B"/>
    <w:rsid w:val="00A845BB"/>
    <w:rsid w:val="00B751E9"/>
    <w:rsid w:val="00B8654C"/>
    <w:rsid w:val="00C24F8D"/>
    <w:rsid w:val="00C36E10"/>
    <w:rsid w:val="00C75ED0"/>
    <w:rsid w:val="00CE5667"/>
    <w:rsid w:val="00D124DA"/>
    <w:rsid w:val="00D61A78"/>
    <w:rsid w:val="00E1070F"/>
    <w:rsid w:val="00EA341A"/>
    <w:rsid w:val="00FA3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BCAA0"/>
  <w15:docId w15:val="{66AD1D43-718F-418E-BE50-D89D90ED5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43D2"/>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6F43D2"/>
    <w:pPr>
      <w:ind w:firstLine="454"/>
      <w:outlineLvl w:val="0"/>
    </w:pPr>
    <w:rPr>
      <w:b/>
      <w:caps/>
    </w:rPr>
  </w:style>
  <w:style w:type="paragraph" w:styleId="21">
    <w:name w:val="heading 2"/>
    <w:basedOn w:val="a3"/>
    <w:next w:val="a3"/>
    <w:link w:val="23"/>
    <w:qFormat/>
    <w:rsid w:val="006F43D2"/>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6F43D2"/>
    <w:pPr>
      <w:spacing w:before="100" w:beforeAutospacing="1" w:after="100" w:afterAutospacing="1"/>
      <w:outlineLvl w:val="2"/>
    </w:pPr>
    <w:rPr>
      <w:b/>
      <w:bCs/>
      <w:sz w:val="27"/>
      <w:szCs w:val="27"/>
    </w:rPr>
  </w:style>
  <w:style w:type="paragraph" w:styleId="41">
    <w:name w:val="heading 4"/>
    <w:basedOn w:val="a3"/>
    <w:next w:val="a3"/>
    <w:link w:val="42"/>
    <w:qFormat/>
    <w:rsid w:val="006F43D2"/>
    <w:pPr>
      <w:keepNext/>
      <w:spacing w:before="240" w:after="60"/>
      <w:outlineLvl w:val="3"/>
    </w:pPr>
    <w:rPr>
      <w:b/>
      <w:bCs/>
      <w:sz w:val="28"/>
      <w:szCs w:val="28"/>
    </w:rPr>
  </w:style>
  <w:style w:type="paragraph" w:styleId="50">
    <w:name w:val="heading 5"/>
    <w:basedOn w:val="a3"/>
    <w:next w:val="a3"/>
    <w:link w:val="51"/>
    <w:qFormat/>
    <w:rsid w:val="006F43D2"/>
    <w:pPr>
      <w:spacing w:before="240" w:after="60"/>
      <w:outlineLvl w:val="4"/>
    </w:pPr>
    <w:rPr>
      <w:b/>
      <w:bCs/>
      <w:i/>
      <w:iCs/>
      <w:sz w:val="26"/>
      <w:szCs w:val="26"/>
    </w:rPr>
  </w:style>
  <w:style w:type="paragraph" w:styleId="6">
    <w:name w:val="heading 6"/>
    <w:basedOn w:val="a3"/>
    <w:next w:val="a3"/>
    <w:link w:val="60"/>
    <w:qFormat/>
    <w:rsid w:val="006F43D2"/>
    <w:pPr>
      <w:spacing w:before="240" w:after="60"/>
      <w:outlineLvl w:val="5"/>
    </w:pPr>
    <w:rPr>
      <w:rFonts w:ascii="Calibri" w:hAnsi="Calibri"/>
      <w:b/>
      <w:bCs/>
      <w:sz w:val="22"/>
      <w:szCs w:val="22"/>
    </w:rPr>
  </w:style>
  <w:style w:type="paragraph" w:styleId="7">
    <w:name w:val="heading 7"/>
    <w:basedOn w:val="a3"/>
    <w:next w:val="a3"/>
    <w:link w:val="70"/>
    <w:qFormat/>
    <w:rsid w:val="006F43D2"/>
    <w:pPr>
      <w:spacing w:before="240" w:after="60"/>
      <w:outlineLvl w:val="6"/>
    </w:pPr>
    <w:rPr>
      <w:rFonts w:ascii="Calibri" w:hAnsi="Calibri"/>
    </w:rPr>
  </w:style>
  <w:style w:type="paragraph" w:styleId="80">
    <w:name w:val="heading 8"/>
    <w:basedOn w:val="a3"/>
    <w:next w:val="a3"/>
    <w:link w:val="81"/>
    <w:qFormat/>
    <w:rsid w:val="006F43D2"/>
    <w:pPr>
      <w:spacing w:before="240" w:after="60"/>
      <w:outlineLvl w:val="7"/>
    </w:pPr>
    <w:rPr>
      <w:rFonts w:ascii="Calibri" w:hAnsi="Calibri"/>
      <w:i/>
      <w:iCs/>
      <w:lang w:eastAsia="en-US"/>
    </w:rPr>
  </w:style>
  <w:style w:type="paragraph" w:styleId="9">
    <w:name w:val="heading 9"/>
    <w:basedOn w:val="a3"/>
    <w:next w:val="a3"/>
    <w:link w:val="90"/>
    <w:qFormat/>
    <w:rsid w:val="006F43D2"/>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6F43D2"/>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6F43D2"/>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6F43D2"/>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6F43D2"/>
    <w:rPr>
      <w:rFonts w:ascii="Times New Roman" w:eastAsia="Times New Roman" w:hAnsi="Times New Roman" w:cs="Times New Roman"/>
      <w:b/>
      <w:bCs/>
      <w:sz w:val="28"/>
      <w:szCs w:val="28"/>
    </w:rPr>
  </w:style>
  <w:style w:type="character" w:customStyle="1" w:styleId="51">
    <w:name w:val="Заголовок 5 Знак"/>
    <w:basedOn w:val="a4"/>
    <w:link w:val="50"/>
    <w:rsid w:val="006F43D2"/>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6F43D2"/>
    <w:rPr>
      <w:rFonts w:ascii="Calibri" w:eastAsia="Times New Roman" w:hAnsi="Calibri" w:cs="Times New Roman"/>
      <w:b/>
      <w:bCs/>
    </w:rPr>
  </w:style>
  <w:style w:type="character" w:customStyle="1" w:styleId="70">
    <w:name w:val="Заголовок 7 Знак"/>
    <w:basedOn w:val="a4"/>
    <w:link w:val="7"/>
    <w:rsid w:val="006F43D2"/>
    <w:rPr>
      <w:rFonts w:ascii="Calibri" w:eastAsia="Times New Roman" w:hAnsi="Calibri" w:cs="Times New Roman"/>
      <w:sz w:val="24"/>
      <w:szCs w:val="24"/>
    </w:rPr>
  </w:style>
  <w:style w:type="character" w:customStyle="1" w:styleId="81">
    <w:name w:val="Заголовок 8 Знак"/>
    <w:basedOn w:val="a4"/>
    <w:link w:val="80"/>
    <w:rsid w:val="006F43D2"/>
    <w:rPr>
      <w:rFonts w:ascii="Calibri" w:eastAsia="Times New Roman" w:hAnsi="Calibri" w:cs="Times New Roman"/>
      <w:i/>
      <w:iCs/>
      <w:sz w:val="24"/>
      <w:szCs w:val="24"/>
    </w:rPr>
  </w:style>
  <w:style w:type="character" w:customStyle="1" w:styleId="90">
    <w:name w:val="Заголовок 9 Знак"/>
    <w:basedOn w:val="a4"/>
    <w:link w:val="9"/>
    <w:rsid w:val="006F43D2"/>
    <w:rPr>
      <w:rFonts w:ascii="Cambria" w:eastAsia="Times New Roman" w:hAnsi="Cambria" w:cs="Times New Roman"/>
    </w:rPr>
  </w:style>
  <w:style w:type="character" w:customStyle="1" w:styleId="14">
    <w:name w:val="Заголовок 1 Знак4"/>
    <w:link w:val="11"/>
    <w:locked/>
    <w:rsid w:val="006F43D2"/>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6F43D2"/>
    <w:rPr>
      <w:rFonts w:ascii="Arial" w:eastAsia="Times New Roman" w:hAnsi="Arial" w:cs="Arial"/>
      <w:b/>
      <w:bCs/>
      <w:i/>
      <w:iCs/>
      <w:sz w:val="28"/>
      <w:szCs w:val="28"/>
    </w:rPr>
  </w:style>
  <w:style w:type="character" w:customStyle="1" w:styleId="320">
    <w:name w:val="Заголовок 3 Знак2"/>
    <w:link w:val="32"/>
    <w:locked/>
    <w:rsid w:val="006F43D2"/>
    <w:rPr>
      <w:rFonts w:ascii="Times New Roman" w:eastAsia="Times New Roman" w:hAnsi="Times New Roman" w:cs="Times New Roman"/>
      <w:b/>
      <w:bCs/>
      <w:sz w:val="27"/>
      <w:szCs w:val="27"/>
      <w:lang w:eastAsia="ru-RU"/>
    </w:rPr>
  </w:style>
  <w:style w:type="character" w:styleId="HTML">
    <w:name w:val="HTML Sample"/>
    <w:rsid w:val="006F43D2"/>
    <w:rPr>
      <w:rFonts w:ascii="Courier New" w:eastAsia="Times New Roman" w:hAnsi="Courier New" w:cs="Courier New"/>
    </w:rPr>
  </w:style>
  <w:style w:type="character" w:styleId="a7">
    <w:name w:val="FollowedHyperlink"/>
    <w:rsid w:val="006F43D2"/>
    <w:rPr>
      <w:color w:val="800080"/>
      <w:u w:val="single"/>
    </w:rPr>
  </w:style>
  <w:style w:type="character" w:styleId="a8">
    <w:name w:val="footnote reference"/>
    <w:unhideWhenUsed/>
    <w:rsid w:val="006F43D2"/>
    <w:rPr>
      <w:vertAlign w:val="superscript"/>
    </w:rPr>
  </w:style>
  <w:style w:type="character" w:styleId="a9">
    <w:name w:val="annotation reference"/>
    <w:rsid w:val="006F43D2"/>
    <w:rPr>
      <w:sz w:val="16"/>
      <w:szCs w:val="16"/>
    </w:rPr>
  </w:style>
  <w:style w:type="character" w:styleId="aa">
    <w:name w:val="endnote reference"/>
    <w:unhideWhenUsed/>
    <w:rsid w:val="006F43D2"/>
    <w:rPr>
      <w:vertAlign w:val="superscript"/>
    </w:rPr>
  </w:style>
  <w:style w:type="character" w:styleId="HTML0">
    <w:name w:val="HTML Acronym"/>
    <w:rsid w:val="006F43D2"/>
  </w:style>
  <w:style w:type="character" w:styleId="ab">
    <w:name w:val="Emphasis"/>
    <w:qFormat/>
    <w:rsid w:val="006F43D2"/>
    <w:rPr>
      <w:i/>
      <w:iCs/>
    </w:rPr>
  </w:style>
  <w:style w:type="character" w:styleId="ac">
    <w:name w:val="Hyperlink"/>
    <w:uiPriority w:val="99"/>
    <w:rsid w:val="006F43D2"/>
    <w:rPr>
      <w:color w:val="000000"/>
      <w:u w:val="single"/>
    </w:rPr>
  </w:style>
  <w:style w:type="character" w:styleId="HTML1">
    <w:name w:val="HTML Code"/>
    <w:rsid w:val="006F43D2"/>
    <w:rPr>
      <w:rFonts w:ascii="Courier New" w:eastAsia="Times New Roman" w:hAnsi="Courier New" w:cs="Courier New"/>
      <w:sz w:val="20"/>
      <w:szCs w:val="20"/>
    </w:rPr>
  </w:style>
  <w:style w:type="character" w:styleId="ad">
    <w:name w:val="page number"/>
    <w:rsid w:val="006F43D2"/>
  </w:style>
  <w:style w:type="character" w:styleId="ae">
    <w:name w:val="line number"/>
    <w:unhideWhenUsed/>
    <w:rsid w:val="006F43D2"/>
  </w:style>
  <w:style w:type="character" w:styleId="HTML2">
    <w:name w:val="HTML Definition"/>
    <w:rsid w:val="006F43D2"/>
    <w:rPr>
      <w:i/>
      <w:iCs/>
    </w:rPr>
  </w:style>
  <w:style w:type="character" w:styleId="HTML3">
    <w:name w:val="HTML Variable"/>
    <w:rsid w:val="006F43D2"/>
    <w:rPr>
      <w:i/>
      <w:iCs/>
    </w:rPr>
  </w:style>
  <w:style w:type="character" w:styleId="HTML4">
    <w:name w:val="HTML Typewriter"/>
    <w:rsid w:val="006F43D2"/>
    <w:rPr>
      <w:rFonts w:ascii="Courier New" w:eastAsia="Times New Roman" w:hAnsi="Courier New" w:cs="Courier New"/>
      <w:sz w:val="20"/>
      <w:szCs w:val="20"/>
    </w:rPr>
  </w:style>
  <w:style w:type="character" w:styleId="af">
    <w:name w:val="Strong"/>
    <w:uiPriority w:val="22"/>
    <w:qFormat/>
    <w:rsid w:val="006F43D2"/>
    <w:rPr>
      <w:b/>
      <w:bCs/>
    </w:rPr>
  </w:style>
  <w:style w:type="character" w:styleId="HTML5">
    <w:name w:val="HTML Cite"/>
    <w:unhideWhenUsed/>
    <w:rsid w:val="006F43D2"/>
    <w:rPr>
      <w:i/>
      <w:iCs/>
    </w:rPr>
  </w:style>
  <w:style w:type="paragraph" w:styleId="af0">
    <w:name w:val="Balloon Text"/>
    <w:basedOn w:val="a3"/>
    <w:link w:val="af1"/>
    <w:rsid w:val="006F43D2"/>
    <w:rPr>
      <w:rFonts w:ascii="Tahoma" w:hAnsi="Tahoma"/>
      <w:sz w:val="16"/>
      <w:szCs w:val="16"/>
    </w:rPr>
  </w:style>
  <w:style w:type="character" w:customStyle="1" w:styleId="af1">
    <w:name w:val="Текст выноски Знак"/>
    <w:basedOn w:val="a4"/>
    <w:link w:val="af0"/>
    <w:rsid w:val="006F43D2"/>
    <w:rPr>
      <w:rFonts w:ascii="Tahoma" w:eastAsia="Times New Roman" w:hAnsi="Tahoma" w:cs="Times New Roman"/>
      <w:sz w:val="16"/>
      <w:szCs w:val="16"/>
    </w:rPr>
  </w:style>
  <w:style w:type="paragraph" w:styleId="24">
    <w:name w:val="Body Text 2"/>
    <w:basedOn w:val="a3"/>
    <w:link w:val="25"/>
    <w:rsid w:val="006F43D2"/>
    <w:pPr>
      <w:jc w:val="both"/>
    </w:pPr>
    <w:rPr>
      <w:color w:val="000000"/>
      <w:sz w:val="28"/>
    </w:rPr>
  </w:style>
  <w:style w:type="character" w:customStyle="1" w:styleId="25">
    <w:name w:val="Основной текст 2 Знак"/>
    <w:basedOn w:val="a4"/>
    <w:link w:val="24"/>
    <w:rsid w:val="006F43D2"/>
    <w:rPr>
      <w:rFonts w:ascii="Times New Roman" w:eastAsia="Times New Roman" w:hAnsi="Times New Roman" w:cs="Times New Roman"/>
      <w:color w:val="000000"/>
      <w:sz w:val="28"/>
      <w:szCs w:val="24"/>
      <w:lang w:eastAsia="ru-RU"/>
    </w:rPr>
  </w:style>
  <w:style w:type="paragraph" w:styleId="5">
    <w:name w:val="List Number 5"/>
    <w:basedOn w:val="a3"/>
    <w:rsid w:val="006F43D2"/>
    <w:pPr>
      <w:numPr>
        <w:numId w:val="1"/>
      </w:numPr>
      <w:tabs>
        <w:tab w:val="left" w:pos="1492"/>
      </w:tabs>
    </w:pPr>
  </w:style>
  <w:style w:type="paragraph" w:styleId="af2">
    <w:name w:val="Normal Indent"/>
    <w:basedOn w:val="a3"/>
    <w:rsid w:val="006F43D2"/>
    <w:pPr>
      <w:ind w:firstLine="720"/>
      <w:jc w:val="both"/>
    </w:pPr>
    <w:rPr>
      <w:sz w:val="28"/>
      <w:szCs w:val="20"/>
    </w:rPr>
  </w:style>
  <w:style w:type="paragraph" w:styleId="af3">
    <w:name w:val="Plain Text"/>
    <w:basedOn w:val="a3"/>
    <w:link w:val="af4"/>
    <w:rsid w:val="006F43D2"/>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6F43D2"/>
    <w:rPr>
      <w:rFonts w:ascii="Courier New" w:eastAsia="Times New Roman" w:hAnsi="Courier New" w:cs="Courier New"/>
      <w:sz w:val="20"/>
      <w:szCs w:val="20"/>
      <w:lang w:eastAsia="ru-RU"/>
    </w:rPr>
  </w:style>
  <w:style w:type="paragraph" w:styleId="34">
    <w:name w:val="Body Text Indent 3"/>
    <w:basedOn w:val="a3"/>
    <w:link w:val="330"/>
    <w:rsid w:val="006F43D2"/>
    <w:pPr>
      <w:spacing w:after="120"/>
      <w:ind w:left="283"/>
    </w:pPr>
    <w:rPr>
      <w:sz w:val="16"/>
      <w:szCs w:val="16"/>
    </w:rPr>
  </w:style>
  <w:style w:type="character" w:customStyle="1" w:styleId="35">
    <w:name w:val="Основной текст с отступом 3 Знак"/>
    <w:basedOn w:val="a4"/>
    <w:rsid w:val="006F43D2"/>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6F43D2"/>
    <w:rPr>
      <w:rFonts w:ascii="Times New Roman" w:eastAsia="Times New Roman" w:hAnsi="Times New Roman" w:cs="Times New Roman"/>
      <w:sz w:val="16"/>
      <w:szCs w:val="16"/>
      <w:lang w:eastAsia="ru-RU"/>
    </w:rPr>
  </w:style>
  <w:style w:type="paragraph" w:styleId="af5">
    <w:name w:val="endnote text"/>
    <w:basedOn w:val="a3"/>
    <w:link w:val="af6"/>
    <w:unhideWhenUsed/>
    <w:rsid w:val="006F43D2"/>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6F43D2"/>
    <w:rPr>
      <w:rFonts w:ascii="Times New Roman" w:eastAsia="Times New Roman" w:hAnsi="Times New Roman" w:cs="Times New Roman"/>
      <w:color w:val="000000"/>
      <w:sz w:val="28"/>
      <w:szCs w:val="24"/>
    </w:rPr>
  </w:style>
  <w:style w:type="paragraph" w:styleId="af7">
    <w:name w:val="caption"/>
    <w:basedOn w:val="a3"/>
    <w:next w:val="a3"/>
    <w:qFormat/>
    <w:rsid w:val="006F43D2"/>
    <w:rPr>
      <w:b/>
      <w:bCs/>
      <w:sz w:val="20"/>
      <w:szCs w:val="20"/>
    </w:rPr>
  </w:style>
  <w:style w:type="paragraph" w:styleId="af8">
    <w:name w:val="annotation text"/>
    <w:basedOn w:val="a3"/>
    <w:link w:val="af9"/>
    <w:rsid w:val="006F43D2"/>
    <w:rPr>
      <w:sz w:val="20"/>
      <w:szCs w:val="20"/>
    </w:rPr>
  </w:style>
  <w:style w:type="character" w:customStyle="1" w:styleId="af9">
    <w:name w:val="Текст примечания Знак"/>
    <w:basedOn w:val="a4"/>
    <w:link w:val="af8"/>
    <w:rsid w:val="006F43D2"/>
    <w:rPr>
      <w:rFonts w:ascii="Times New Roman" w:eastAsia="Times New Roman" w:hAnsi="Times New Roman" w:cs="Times New Roman"/>
      <w:sz w:val="20"/>
      <w:szCs w:val="20"/>
      <w:lang w:eastAsia="ru-RU"/>
    </w:rPr>
  </w:style>
  <w:style w:type="paragraph" w:styleId="13">
    <w:name w:val="index 1"/>
    <w:basedOn w:val="a3"/>
    <w:next w:val="a3"/>
    <w:rsid w:val="006F43D2"/>
    <w:pPr>
      <w:suppressAutoHyphens/>
      <w:ind w:left="240" w:hanging="240"/>
    </w:pPr>
    <w:rPr>
      <w:lang w:eastAsia="ar-SA"/>
    </w:rPr>
  </w:style>
  <w:style w:type="paragraph" w:styleId="afa">
    <w:name w:val="annotation subject"/>
    <w:basedOn w:val="af8"/>
    <w:next w:val="af8"/>
    <w:link w:val="afb"/>
    <w:rsid w:val="006F43D2"/>
    <w:rPr>
      <w:b/>
      <w:bCs/>
    </w:rPr>
  </w:style>
  <w:style w:type="character" w:customStyle="1" w:styleId="afb">
    <w:name w:val="Тема примечания Знак"/>
    <w:basedOn w:val="af9"/>
    <w:link w:val="afa"/>
    <w:rsid w:val="006F43D2"/>
    <w:rPr>
      <w:rFonts w:ascii="Times New Roman" w:eastAsia="Times New Roman" w:hAnsi="Times New Roman" w:cs="Times New Roman"/>
      <w:b/>
      <w:bCs/>
      <w:sz w:val="20"/>
      <w:szCs w:val="20"/>
      <w:lang w:eastAsia="ru-RU"/>
    </w:rPr>
  </w:style>
  <w:style w:type="paragraph" w:styleId="afc">
    <w:name w:val="Document Map"/>
    <w:basedOn w:val="a3"/>
    <w:link w:val="afd"/>
    <w:rsid w:val="006F43D2"/>
    <w:pPr>
      <w:shd w:val="clear" w:color="auto" w:fill="000080"/>
    </w:pPr>
    <w:rPr>
      <w:rFonts w:ascii="Tahoma" w:hAnsi="Tahoma"/>
      <w:sz w:val="20"/>
      <w:szCs w:val="20"/>
    </w:rPr>
  </w:style>
  <w:style w:type="character" w:customStyle="1" w:styleId="afd">
    <w:name w:val="Схема документа Знак"/>
    <w:basedOn w:val="a4"/>
    <w:link w:val="afc"/>
    <w:rsid w:val="006F43D2"/>
    <w:rPr>
      <w:rFonts w:ascii="Tahoma" w:eastAsia="Times New Roman" w:hAnsi="Tahoma" w:cs="Times New Roman"/>
      <w:sz w:val="20"/>
      <w:szCs w:val="20"/>
      <w:shd w:val="clear" w:color="auto" w:fill="000080"/>
    </w:rPr>
  </w:style>
  <w:style w:type="paragraph" w:styleId="afe">
    <w:name w:val="footnote text"/>
    <w:basedOn w:val="a3"/>
    <w:link w:val="aff"/>
    <w:rsid w:val="006F43D2"/>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6F43D2"/>
    <w:rPr>
      <w:rFonts w:ascii="Courier New" w:eastAsia="Courier New" w:hAnsi="Courier New" w:cs="Courier New"/>
      <w:color w:val="000000"/>
      <w:sz w:val="28"/>
      <w:szCs w:val="24"/>
      <w:lang w:eastAsia="ru-RU"/>
    </w:rPr>
  </w:style>
  <w:style w:type="paragraph" w:styleId="8">
    <w:name w:val="toc 8"/>
    <w:basedOn w:val="a3"/>
    <w:next w:val="a3"/>
    <w:rsid w:val="006F43D2"/>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6F43D2"/>
    <w:pPr>
      <w:numPr>
        <w:numId w:val="3"/>
      </w:numPr>
      <w:tabs>
        <w:tab w:val="left" w:pos="926"/>
      </w:tabs>
    </w:pPr>
  </w:style>
  <w:style w:type="paragraph" w:styleId="HTML6">
    <w:name w:val="HTML Address"/>
    <w:basedOn w:val="a3"/>
    <w:link w:val="HTML7"/>
    <w:unhideWhenUsed/>
    <w:rsid w:val="006F43D2"/>
    <w:rPr>
      <w:sz w:val="16"/>
      <w:szCs w:val="16"/>
    </w:rPr>
  </w:style>
  <w:style w:type="character" w:customStyle="1" w:styleId="HTML7">
    <w:name w:val="Адрес HTML Знак"/>
    <w:basedOn w:val="a4"/>
    <w:link w:val="HTML6"/>
    <w:rsid w:val="006F43D2"/>
    <w:rPr>
      <w:rFonts w:ascii="Times New Roman" w:eastAsia="Times New Roman" w:hAnsi="Times New Roman" w:cs="Times New Roman"/>
      <w:sz w:val="16"/>
      <w:szCs w:val="16"/>
      <w:lang w:val="ru-RU" w:eastAsia="ru-RU"/>
    </w:rPr>
  </w:style>
  <w:style w:type="paragraph" w:styleId="aff0">
    <w:name w:val="header"/>
    <w:basedOn w:val="a3"/>
    <w:link w:val="aff1"/>
    <w:rsid w:val="006F43D2"/>
    <w:pPr>
      <w:tabs>
        <w:tab w:val="center" w:pos="4677"/>
        <w:tab w:val="right" w:pos="9355"/>
      </w:tabs>
    </w:pPr>
    <w:rPr>
      <w:b/>
      <w:caps/>
    </w:rPr>
  </w:style>
  <w:style w:type="character" w:customStyle="1" w:styleId="aff1">
    <w:name w:val="Верхний колонтитул Знак"/>
    <w:basedOn w:val="a4"/>
    <w:link w:val="aff0"/>
    <w:rsid w:val="006F43D2"/>
    <w:rPr>
      <w:rFonts w:ascii="Times New Roman" w:eastAsia="Times New Roman" w:hAnsi="Times New Roman" w:cs="Times New Roman"/>
      <w:b/>
      <w:caps/>
      <w:sz w:val="24"/>
      <w:szCs w:val="24"/>
      <w:lang w:eastAsia="ru-RU"/>
    </w:rPr>
  </w:style>
  <w:style w:type="paragraph" w:styleId="91">
    <w:name w:val="toc 9"/>
    <w:basedOn w:val="a3"/>
    <w:next w:val="a3"/>
    <w:rsid w:val="006F43D2"/>
    <w:pPr>
      <w:spacing w:after="100" w:line="276" w:lineRule="auto"/>
      <w:ind w:left="1760"/>
    </w:pPr>
    <w:rPr>
      <w:rFonts w:ascii="Calibri" w:hAnsi="Calibri"/>
      <w:sz w:val="22"/>
      <w:szCs w:val="22"/>
    </w:rPr>
  </w:style>
  <w:style w:type="paragraph" w:styleId="71">
    <w:name w:val="toc 7"/>
    <w:basedOn w:val="a3"/>
    <w:next w:val="a3"/>
    <w:rsid w:val="006F43D2"/>
    <w:pPr>
      <w:spacing w:after="100" w:line="276" w:lineRule="auto"/>
      <w:ind w:left="1320"/>
    </w:pPr>
    <w:rPr>
      <w:rFonts w:ascii="Calibri" w:hAnsi="Calibri"/>
      <w:sz w:val="22"/>
      <w:szCs w:val="22"/>
    </w:rPr>
  </w:style>
  <w:style w:type="paragraph" w:styleId="aff2">
    <w:name w:val="Body Text"/>
    <w:basedOn w:val="a3"/>
    <w:link w:val="43"/>
    <w:rsid w:val="006F43D2"/>
    <w:pPr>
      <w:spacing w:after="120"/>
    </w:pPr>
  </w:style>
  <w:style w:type="character" w:customStyle="1" w:styleId="aff3">
    <w:name w:val="Основной текст Знак"/>
    <w:basedOn w:val="a4"/>
    <w:rsid w:val="006F43D2"/>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6F43D2"/>
    <w:rPr>
      <w:rFonts w:ascii="Times New Roman" w:eastAsia="Times New Roman" w:hAnsi="Times New Roman" w:cs="Times New Roman"/>
      <w:sz w:val="24"/>
      <w:szCs w:val="24"/>
      <w:lang w:eastAsia="ru-RU"/>
    </w:rPr>
  </w:style>
  <w:style w:type="paragraph" w:styleId="aff4">
    <w:name w:val="index heading"/>
    <w:basedOn w:val="a3"/>
    <w:rsid w:val="006F43D2"/>
    <w:pPr>
      <w:suppressLineNumbers/>
      <w:suppressAutoHyphens/>
    </w:pPr>
    <w:rPr>
      <w:rFonts w:cs="Tahoma"/>
      <w:lang w:eastAsia="ar-SA"/>
    </w:rPr>
  </w:style>
  <w:style w:type="paragraph" w:styleId="15">
    <w:name w:val="toc 1"/>
    <w:basedOn w:val="a3"/>
    <w:next w:val="a3"/>
    <w:link w:val="16"/>
    <w:rsid w:val="006F43D2"/>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6F43D2"/>
    <w:rPr>
      <w:rFonts w:ascii="Times New Roman" w:eastAsia="Times New Roman" w:hAnsi="Times New Roman" w:cs="Times New Roman"/>
      <w:color w:val="000000"/>
      <w:sz w:val="24"/>
      <w:szCs w:val="24"/>
      <w:lang w:eastAsia="ru-RU"/>
    </w:rPr>
  </w:style>
  <w:style w:type="paragraph" w:styleId="aff5">
    <w:name w:val="macro"/>
    <w:link w:val="aff6"/>
    <w:rsid w:val="006F43D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6F43D2"/>
    <w:rPr>
      <w:rFonts w:ascii="Courier New" w:eastAsia="Times New Roman" w:hAnsi="Courier New" w:cs="Times New Roman"/>
      <w:sz w:val="20"/>
      <w:szCs w:val="20"/>
      <w:lang w:val="en-US" w:eastAsia="ru-RU"/>
    </w:rPr>
  </w:style>
  <w:style w:type="paragraph" w:styleId="61">
    <w:name w:val="toc 6"/>
    <w:basedOn w:val="a3"/>
    <w:next w:val="a3"/>
    <w:rsid w:val="006F43D2"/>
    <w:pPr>
      <w:spacing w:after="100" w:line="276" w:lineRule="auto"/>
      <w:ind w:left="1100"/>
    </w:pPr>
    <w:rPr>
      <w:rFonts w:ascii="Calibri" w:hAnsi="Calibri"/>
      <w:sz w:val="22"/>
      <w:szCs w:val="22"/>
    </w:rPr>
  </w:style>
  <w:style w:type="paragraph" w:styleId="36">
    <w:name w:val="toc 3"/>
    <w:basedOn w:val="a3"/>
    <w:next w:val="a3"/>
    <w:rsid w:val="006F43D2"/>
    <w:pPr>
      <w:widowControl w:val="0"/>
      <w:tabs>
        <w:tab w:val="left" w:pos="360"/>
      </w:tabs>
      <w:autoSpaceDE w:val="0"/>
      <w:autoSpaceDN w:val="0"/>
      <w:adjustRightInd w:val="0"/>
      <w:ind w:left="400"/>
    </w:pPr>
    <w:rPr>
      <w:szCs w:val="20"/>
    </w:rPr>
  </w:style>
  <w:style w:type="paragraph" w:styleId="26">
    <w:name w:val="toc 2"/>
    <w:basedOn w:val="a3"/>
    <w:next w:val="a3"/>
    <w:rsid w:val="006F43D2"/>
    <w:pPr>
      <w:widowControl w:val="0"/>
      <w:tabs>
        <w:tab w:val="left" w:pos="360"/>
      </w:tabs>
      <w:autoSpaceDE w:val="0"/>
      <w:autoSpaceDN w:val="0"/>
      <w:adjustRightInd w:val="0"/>
      <w:ind w:left="200"/>
    </w:pPr>
    <w:rPr>
      <w:szCs w:val="20"/>
    </w:rPr>
  </w:style>
  <w:style w:type="paragraph" w:styleId="40">
    <w:name w:val="toc 4"/>
    <w:basedOn w:val="a3"/>
    <w:next w:val="a3"/>
    <w:rsid w:val="006F43D2"/>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6F43D2"/>
    <w:pPr>
      <w:spacing w:after="100" w:line="276" w:lineRule="auto"/>
      <w:ind w:left="880"/>
    </w:pPr>
    <w:rPr>
      <w:rFonts w:ascii="Calibri" w:hAnsi="Calibri"/>
      <w:sz w:val="22"/>
      <w:szCs w:val="22"/>
    </w:rPr>
  </w:style>
  <w:style w:type="paragraph" w:styleId="53">
    <w:name w:val="List Bullet 5"/>
    <w:basedOn w:val="a3"/>
    <w:rsid w:val="006F43D2"/>
    <w:pPr>
      <w:ind w:left="1132" w:hanging="283"/>
    </w:pPr>
    <w:rPr>
      <w:color w:val="00000A"/>
    </w:rPr>
  </w:style>
  <w:style w:type="paragraph" w:styleId="aff7">
    <w:name w:val="Body Text First Indent"/>
    <w:basedOn w:val="aff2"/>
    <w:link w:val="aff8"/>
    <w:rsid w:val="006F43D2"/>
    <w:pPr>
      <w:ind w:firstLine="210"/>
    </w:pPr>
    <w:rPr>
      <w:b/>
      <w:bCs/>
      <w:sz w:val="27"/>
      <w:szCs w:val="27"/>
    </w:rPr>
  </w:style>
  <w:style w:type="character" w:customStyle="1" w:styleId="aff8">
    <w:name w:val="Красная строка Знак"/>
    <w:basedOn w:val="aff3"/>
    <w:link w:val="aff7"/>
    <w:rsid w:val="006F43D2"/>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6F43D2"/>
    <w:pPr>
      <w:spacing w:after="120"/>
      <w:ind w:left="283"/>
    </w:pPr>
  </w:style>
  <w:style w:type="character" w:customStyle="1" w:styleId="affa">
    <w:name w:val="Основной текст с отступом Знак"/>
    <w:basedOn w:val="a4"/>
    <w:link w:val="aff9"/>
    <w:semiHidden/>
    <w:rsid w:val="006F43D2"/>
    <w:rPr>
      <w:rFonts w:ascii="Times New Roman" w:eastAsia="Times New Roman" w:hAnsi="Times New Roman" w:cs="Times New Roman"/>
      <w:sz w:val="24"/>
      <w:szCs w:val="24"/>
      <w:lang w:eastAsia="ru-RU"/>
    </w:rPr>
  </w:style>
  <w:style w:type="paragraph" w:styleId="27">
    <w:name w:val="Body Text First Indent 2"/>
    <w:basedOn w:val="aff9"/>
    <w:link w:val="28"/>
    <w:rsid w:val="006F43D2"/>
    <w:pPr>
      <w:ind w:firstLine="210"/>
    </w:pPr>
  </w:style>
  <w:style w:type="character" w:customStyle="1" w:styleId="28">
    <w:name w:val="Красная строка 2 Знак"/>
    <w:basedOn w:val="affa"/>
    <w:link w:val="27"/>
    <w:rsid w:val="006F43D2"/>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6F43D2"/>
    <w:rPr>
      <w:sz w:val="24"/>
      <w:szCs w:val="24"/>
      <w:lang w:val="ru-RU" w:eastAsia="ru-RU" w:bidi="ar-SA"/>
    </w:rPr>
  </w:style>
  <w:style w:type="paragraph" w:styleId="44">
    <w:name w:val="List Bullet 4"/>
    <w:basedOn w:val="a3"/>
    <w:rsid w:val="006F43D2"/>
    <w:pPr>
      <w:ind w:left="849" w:hanging="283"/>
    </w:pPr>
    <w:rPr>
      <w:color w:val="00000A"/>
    </w:rPr>
  </w:style>
  <w:style w:type="paragraph" w:styleId="affb">
    <w:name w:val="List Bullet"/>
    <w:basedOn w:val="a3"/>
    <w:rsid w:val="006F43D2"/>
    <w:pPr>
      <w:tabs>
        <w:tab w:val="left" w:pos="643"/>
      </w:tabs>
      <w:ind w:left="643" w:hanging="360"/>
      <w:contextualSpacing/>
    </w:pPr>
  </w:style>
  <w:style w:type="paragraph" w:styleId="2">
    <w:name w:val="List Bullet 2"/>
    <w:basedOn w:val="a3"/>
    <w:rsid w:val="006F43D2"/>
    <w:pPr>
      <w:numPr>
        <w:numId w:val="5"/>
      </w:numPr>
      <w:tabs>
        <w:tab w:val="left" w:pos="643"/>
      </w:tabs>
    </w:pPr>
  </w:style>
  <w:style w:type="paragraph" w:styleId="37">
    <w:name w:val="List Bullet 3"/>
    <w:basedOn w:val="a3"/>
    <w:rsid w:val="006F43D2"/>
    <w:pPr>
      <w:tabs>
        <w:tab w:val="left" w:pos="926"/>
      </w:tabs>
      <w:ind w:left="926" w:hanging="360"/>
    </w:pPr>
  </w:style>
  <w:style w:type="paragraph" w:customStyle="1" w:styleId="affc">
    <w:basedOn w:val="a3"/>
    <w:next w:val="affd"/>
    <w:qFormat/>
    <w:rsid w:val="006F43D2"/>
    <w:pPr>
      <w:suppressAutoHyphens/>
      <w:jc w:val="center"/>
    </w:pPr>
    <w:rPr>
      <w:sz w:val="28"/>
      <w:lang w:val="en-US" w:eastAsia="ar-SA"/>
    </w:rPr>
  </w:style>
  <w:style w:type="character" w:customStyle="1" w:styleId="54">
    <w:name w:val="Заголовок Знак5"/>
    <w:link w:val="affe"/>
    <w:rsid w:val="006F43D2"/>
    <w:rPr>
      <w:sz w:val="28"/>
      <w:szCs w:val="24"/>
      <w:lang w:val="en-US" w:eastAsia="ar-SA" w:bidi="ar-SA"/>
    </w:rPr>
  </w:style>
  <w:style w:type="paragraph" w:styleId="affd">
    <w:name w:val="Subtitle"/>
    <w:basedOn w:val="a3"/>
    <w:link w:val="afff"/>
    <w:qFormat/>
    <w:rsid w:val="006F43D2"/>
    <w:pPr>
      <w:jc w:val="center"/>
    </w:pPr>
    <w:rPr>
      <w:b/>
    </w:rPr>
  </w:style>
  <w:style w:type="character" w:customStyle="1" w:styleId="afff">
    <w:name w:val="Подзаголовок Знак"/>
    <w:basedOn w:val="a4"/>
    <w:link w:val="affd"/>
    <w:rsid w:val="006F43D2"/>
    <w:rPr>
      <w:rFonts w:ascii="Times New Roman" w:eastAsia="Times New Roman" w:hAnsi="Times New Roman" w:cs="Times New Roman"/>
      <w:b/>
      <w:sz w:val="24"/>
      <w:szCs w:val="24"/>
    </w:rPr>
  </w:style>
  <w:style w:type="paragraph" w:styleId="afff0">
    <w:name w:val="footer"/>
    <w:basedOn w:val="a3"/>
    <w:link w:val="afff1"/>
    <w:rsid w:val="006F43D2"/>
    <w:pPr>
      <w:tabs>
        <w:tab w:val="center" w:pos="4677"/>
        <w:tab w:val="right" w:pos="9355"/>
      </w:tabs>
    </w:pPr>
  </w:style>
  <w:style w:type="character" w:customStyle="1" w:styleId="afff1">
    <w:name w:val="Нижний колонтитул Знак"/>
    <w:basedOn w:val="a4"/>
    <w:link w:val="afff0"/>
    <w:rsid w:val="006F43D2"/>
    <w:rPr>
      <w:rFonts w:ascii="Times New Roman" w:eastAsia="Times New Roman" w:hAnsi="Times New Roman" w:cs="Times New Roman"/>
      <w:sz w:val="24"/>
      <w:szCs w:val="24"/>
      <w:lang w:eastAsia="ru-RU"/>
    </w:rPr>
  </w:style>
  <w:style w:type="paragraph" w:styleId="a2">
    <w:name w:val="List Number"/>
    <w:basedOn w:val="a3"/>
    <w:rsid w:val="006F43D2"/>
    <w:pPr>
      <w:numPr>
        <w:numId w:val="6"/>
      </w:numPr>
      <w:tabs>
        <w:tab w:val="left" w:pos="1354"/>
      </w:tabs>
      <w:contextualSpacing/>
    </w:pPr>
    <w:rPr>
      <w:sz w:val="20"/>
      <w:szCs w:val="20"/>
      <w:lang w:eastAsia="en-US"/>
    </w:rPr>
  </w:style>
  <w:style w:type="paragraph" w:styleId="2a">
    <w:name w:val="List Number 2"/>
    <w:basedOn w:val="a3"/>
    <w:rsid w:val="006F43D2"/>
    <w:pPr>
      <w:widowControl w:val="0"/>
      <w:tabs>
        <w:tab w:val="left" w:pos="641"/>
      </w:tabs>
      <w:ind w:left="641" w:hanging="358"/>
    </w:pPr>
    <w:rPr>
      <w:rFonts w:ascii="Courier New" w:hAnsi="Courier New"/>
      <w:szCs w:val="20"/>
    </w:rPr>
  </w:style>
  <w:style w:type="paragraph" w:styleId="afff2">
    <w:name w:val="List"/>
    <w:basedOn w:val="a3"/>
    <w:rsid w:val="006F43D2"/>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6F43D2"/>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6F43D2"/>
    <w:rPr>
      <w:rFonts w:ascii="Times New Roman" w:eastAsia="Times New Roman" w:hAnsi="Times New Roman" w:cs="Times New Roman"/>
      <w:sz w:val="24"/>
      <w:szCs w:val="24"/>
      <w:lang w:eastAsia="ru-RU" w:bidi="hi-IN"/>
    </w:rPr>
  </w:style>
  <w:style w:type="paragraph" w:styleId="30">
    <w:name w:val="Body Text 3"/>
    <w:basedOn w:val="a3"/>
    <w:link w:val="321"/>
    <w:rsid w:val="006F43D2"/>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6F43D2"/>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6F43D2"/>
    <w:rPr>
      <w:rFonts w:ascii="Times New Roman" w:eastAsia="Times New Roman" w:hAnsi="Times New Roman" w:cs="Times New Roman"/>
      <w:sz w:val="16"/>
      <w:szCs w:val="16"/>
    </w:rPr>
  </w:style>
  <w:style w:type="paragraph" w:styleId="2b">
    <w:name w:val="Body Text Indent 2"/>
    <w:basedOn w:val="a3"/>
    <w:link w:val="220"/>
    <w:rsid w:val="006F43D2"/>
    <w:pPr>
      <w:spacing w:after="120" w:line="480" w:lineRule="auto"/>
      <w:ind w:left="283"/>
    </w:pPr>
  </w:style>
  <w:style w:type="character" w:customStyle="1" w:styleId="2c">
    <w:name w:val="Основной текст с отступом 2 Знак"/>
    <w:basedOn w:val="a4"/>
    <w:rsid w:val="006F43D2"/>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6F43D2"/>
    <w:rPr>
      <w:rFonts w:ascii="Times New Roman" w:eastAsia="Times New Roman" w:hAnsi="Times New Roman" w:cs="Times New Roman"/>
      <w:sz w:val="24"/>
      <w:szCs w:val="24"/>
      <w:lang w:eastAsia="ru-RU"/>
    </w:rPr>
  </w:style>
  <w:style w:type="paragraph" w:styleId="2d">
    <w:name w:val="List Continue 2"/>
    <w:basedOn w:val="a3"/>
    <w:rsid w:val="006F43D2"/>
    <w:pPr>
      <w:spacing w:after="120"/>
      <w:ind w:left="566"/>
      <w:jc w:val="both"/>
    </w:pPr>
    <w:rPr>
      <w:sz w:val="20"/>
      <w:szCs w:val="20"/>
    </w:rPr>
  </w:style>
  <w:style w:type="paragraph" w:styleId="2e">
    <w:name w:val="List 2"/>
    <w:basedOn w:val="a3"/>
    <w:rsid w:val="006F43D2"/>
    <w:pPr>
      <w:ind w:left="566" w:hanging="283"/>
      <w:contextualSpacing/>
    </w:pPr>
  </w:style>
  <w:style w:type="paragraph" w:styleId="39">
    <w:name w:val="List 3"/>
    <w:basedOn w:val="a3"/>
    <w:rsid w:val="006F43D2"/>
    <w:pPr>
      <w:ind w:left="849" w:hanging="283"/>
    </w:pPr>
  </w:style>
  <w:style w:type="paragraph" w:styleId="45">
    <w:name w:val="List 4"/>
    <w:basedOn w:val="a3"/>
    <w:rsid w:val="006F43D2"/>
    <w:pPr>
      <w:ind w:left="1132" w:hanging="283"/>
      <w:contextualSpacing/>
    </w:pPr>
  </w:style>
  <w:style w:type="paragraph" w:styleId="HTML8">
    <w:name w:val="HTML Preformatted"/>
    <w:basedOn w:val="a3"/>
    <w:link w:val="HTML30"/>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6F43D2"/>
    <w:rPr>
      <w:rFonts w:ascii="Consolas" w:eastAsia="Times New Roman" w:hAnsi="Consolas" w:cs="Times New Roman"/>
      <w:sz w:val="20"/>
      <w:szCs w:val="20"/>
      <w:lang w:eastAsia="ru-RU"/>
    </w:rPr>
  </w:style>
  <w:style w:type="character" w:customStyle="1" w:styleId="HTML30">
    <w:name w:val="Стандартный HTML Знак3"/>
    <w:link w:val="HTML8"/>
    <w:rsid w:val="006F43D2"/>
    <w:rPr>
      <w:rFonts w:ascii="Courier New" w:eastAsia="Times New Roman" w:hAnsi="Courier New" w:cs="Times New Roman"/>
      <w:sz w:val="20"/>
      <w:szCs w:val="20"/>
    </w:rPr>
  </w:style>
  <w:style w:type="paragraph" w:styleId="afff4">
    <w:name w:val="Block Text"/>
    <w:basedOn w:val="a3"/>
    <w:rsid w:val="006F43D2"/>
    <w:pPr>
      <w:ind w:left="709" w:right="-908"/>
    </w:pPr>
    <w:rPr>
      <w:szCs w:val="20"/>
    </w:rPr>
  </w:style>
  <w:style w:type="table" w:styleId="18">
    <w:name w:val="Table Simple 1"/>
    <w:basedOn w:val="a5"/>
    <w:rsid w:val="006F43D2"/>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6F43D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6F4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6F43D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6F43D2"/>
    <w:rPr>
      <w:rFonts w:ascii="Times New Roman" w:hAnsi="Times New Roman" w:cs="Times New Roman"/>
      <w:b/>
      <w:bCs/>
      <w:sz w:val="26"/>
      <w:szCs w:val="26"/>
    </w:rPr>
  </w:style>
  <w:style w:type="paragraph" w:customStyle="1" w:styleId="afff7">
    <w:name w:val="Для таблиц"/>
    <w:basedOn w:val="a3"/>
    <w:uiPriority w:val="99"/>
    <w:rsid w:val="006F43D2"/>
  </w:style>
  <w:style w:type="paragraph" w:customStyle="1" w:styleId="afff8">
    <w:name w:val="список с точками"/>
    <w:basedOn w:val="a3"/>
    <w:rsid w:val="006F43D2"/>
    <w:pPr>
      <w:tabs>
        <w:tab w:val="left" w:pos="3330"/>
      </w:tabs>
      <w:spacing w:line="312" w:lineRule="auto"/>
      <w:ind w:left="3330" w:hanging="720"/>
      <w:jc w:val="both"/>
    </w:pPr>
  </w:style>
  <w:style w:type="paragraph" w:customStyle="1" w:styleId="Default">
    <w:name w:val="Default"/>
    <w:rsid w:val="006F43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6F43D2"/>
    <w:rPr>
      <w:rFonts w:ascii="Times New Roman" w:hAnsi="Times New Roman" w:cs="Times New Roman"/>
      <w:b/>
      <w:bCs/>
      <w:sz w:val="24"/>
      <w:szCs w:val="24"/>
    </w:rPr>
  </w:style>
  <w:style w:type="character" w:customStyle="1" w:styleId="FontStyle12">
    <w:name w:val="Font Style12"/>
    <w:rsid w:val="006F43D2"/>
    <w:rPr>
      <w:rFonts w:ascii="Times New Roman" w:hAnsi="Times New Roman" w:cs="Times New Roman"/>
      <w:sz w:val="24"/>
      <w:szCs w:val="24"/>
    </w:rPr>
  </w:style>
  <w:style w:type="paragraph" w:customStyle="1" w:styleId="Style2">
    <w:name w:val="Style2"/>
    <w:basedOn w:val="a3"/>
    <w:rsid w:val="006F43D2"/>
    <w:pPr>
      <w:widowControl w:val="0"/>
      <w:autoSpaceDE w:val="0"/>
      <w:autoSpaceDN w:val="0"/>
      <w:adjustRightInd w:val="0"/>
    </w:pPr>
  </w:style>
  <w:style w:type="paragraph" w:customStyle="1" w:styleId="Style1">
    <w:name w:val="Style1"/>
    <w:basedOn w:val="a3"/>
    <w:rsid w:val="006F43D2"/>
    <w:pPr>
      <w:widowControl w:val="0"/>
      <w:autoSpaceDE w:val="0"/>
      <w:autoSpaceDN w:val="0"/>
      <w:adjustRightInd w:val="0"/>
      <w:spacing w:line="309" w:lineRule="exact"/>
      <w:ind w:firstLine="686"/>
      <w:jc w:val="both"/>
    </w:pPr>
  </w:style>
  <w:style w:type="paragraph" w:customStyle="1" w:styleId="Style16">
    <w:name w:val="Style16"/>
    <w:basedOn w:val="a3"/>
    <w:rsid w:val="006F43D2"/>
    <w:pPr>
      <w:widowControl w:val="0"/>
      <w:autoSpaceDE w:val="0"/>
      <w:autoSpaceDN w:val="0"/>
      <w:adjustRightInd w:val="0"/>
      <w:spacing w:line="480" w:lineRule="exact"/>
      <w:ind w:firstLine="715"/>
      <w:jc w:val="both"/>
    </w:pPr>
  </w:style>
  <w:style w:type="character" w:customStyle="1" w:styleId="FontStyle36">
    <w:name w:val="Font Style36"/>
    <w:rsid w:val="006F43D2"/>
    <w:rPr>
      <w:rFonts w:ascii="Times New Roman" w:hAnsi="Times New Roman" w:cs="Times New Roman" w:hint="default"/>
      <w:sz w:val="26"/>
      <w:szCs w:val="26"/>
    </w:rPr>
  </w:style>
  <w:style w:type="character" w:customStyle="1" w:styleId="FontStyle51">
    <w:name w:val="Font Style51"/>
    <w:rsid w:val="006F43D2"/>
    <w:rPr>
      <w:rFonts w:ascii="Times New Roman" w:hAnsi="Times New Roman" w:cs="Times New Roman"/>
      <w:sz w:val="24"/>
      <w:szCs w:val="24"/>
    </w:rPr>
  </w:style>
  <w:style w:type="character" w:customStyle="1" w:styleId="afffa">
    <w:name w:val="Тело ИАК Знак"/>
    <w:link w:val="afffb"/>
    <w:rsid w:val="006F43D2"/>
    <w:rPr>
      <w:sz w:val="28"/>
      <w:szCs w:val="28"/>
    </w:rPr>
  </w:style>
  <w:style w:type="paragraph" w:customStyle="1" w:styleId="afffb">
    <w:name w:val="Тело ИАК"/>
    <w:basedOn w:val="a3"/>
    <w:link w:val="afffa"/>
    <w:rsid w:val="006F43D2"/>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6F43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6F43D2"/>
  </w:style>
  <w:style w:type="character" w:customStyle="1" w:styleId="150">
    <w:name w:val="Знак Знак15"/>
    <w:locked/>
    <w:rsid w:val="006F43D2"/>
    <w:rPr>
      <w:b/>
      <w:caps/>
      <w:sz w:val="24"/>
      <w:szCs w:val="24"/>
      <w:lang w:val="ru-RU" w:eastAsia="ru-RU" w:bidi="ar-SA"/>
    </w:rPr>
  </w:style>
  <w:style w:type="character" w:customStyle="1" w:styleId="110">
    <w:name w:val="Знак Знак11"/>
    <w:locked/>
    <w:rsid w:val="006F43D2"/>
    <w:rPr>
      <w:sz w:val="16"/>
      <w:szCs w:val="16"/>
      <w:lang w:val="ru-RU" w:eastAsia="ru-RU" w:bidi="ar-SA"/>
    </w:rPr>
  </w:style>
  <w:style w:type="character" w:customStyle="1" w:styleId="100">
    <w:name w:val="Знак Знак10"/>
    <w:rsid w:val="006F43D2"/>
    <w:rPr>
      <w:sz w:val="16"/>
      <w:szCs w:val="16"/>
      <w:lang w:val="ru-RU" w:eastAsia="ru-RU" w:bidi="ar-SA"/>
    </w:rPr>
  </w:style>
  <w:style w:type="character" w:customStyle="1" w:styleId="140">
    <w:name w:val="Знак Знак14"/>
    <w:rsid w:val="006F43D2"/>
    <w:rPr>
      <w:rFonts w:ascii="Arial" w:hAnsi="Arial" w:cs="Arial"/>
      <w:b/>
      <w:bCs/>
      <w:i/>
      <w:iCs/>
      <w:sz w:val="28"/>
      <w:szCs w:val="28"/>
      <w:lang w:val="ru-RU" w:eastAsia="en-US" w:bidi="ar-SA"/>
    </w:rPr>
  </w:style>
  <w:style w:type="character" w:customStyle="1" w:styleId="120">
    <w:name w:val="Знак Знак12"/>
    <w:rsid w:val="006F43D2"/>
    <w:rPr>
      <w:rFonts w:ascii="Calibri" w:hAnsi="Calibri"/>
      <w:i/>
      <w:iCs/>
      <w:sz w:val="24"/>
      <w:szCs w:val="24"/>
      <w:lang w:val="ru-RU" w:eastAsia="en-US" w:bidi="ar-SA"/>
    </w:rPr>
  </w:style>
  <w:style w:type="character" w:customStyle="1" w:styleId="62">
    <w:name w:val="Знак Знак6"/>
    <w:rsid w:val="006F43D2"/>
    <w:rPr>
      <w:sz w:val="24"/>
      <w:szCs w:val="24"/>
    </w:rPr>
  </w:style>
  <w:style w:type="paragraph" w:customStyle="1" w:styleId="Style5">
    <w:name w:val="Style5"/>
    <w:basedOn w:val="a3"/>
    <w:rsid w:val="006F43D2"/>
    <w:pPr>
      <w:widowControl w:val="0"/>
      <w:autoSpaceDE w:val="0"/>
      <w:autoSpaceDN w:val="0"/>
      <w:adjustRightInd w:val="0"/>
      <w:spacing w:line="490" w:lineRule="exact"/>
      <w:jc w:val="center"/>
    </w:pPr>
  </w:style>
  <w:style w:type="paragraph" w:customStyle="1" w:styleId="FR3">
    <w:name w:val="FR3"/>
    <w:rsid w:val="006F43D2"/>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6F43D2"/>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6F43D2"/>
    <w:rPr>
      <w:rFonts w:ascii="Times New Roman" w:hAnsi="Times New Roman" w:cs="Times New Roman" w:hint="default"/>
      <w:i/>
      <w:iCs/>
      <w:sz w:val="16"/>
      <w:szCs w:val="16"/>
    </w:rPr>
  </w:style>
  <w:style w:type="paragraph" w:customStyle="1" w:styleId="2f">
    <w:name w:val="Стиль2"/>
    <w:basedOn w:val="a3"/>
    <w:next w:val="a2"/>
    <w:rsid w:val="006F43D2"/>
    <w:rPr>
      <w:b/>
      <w:sz w:val="20"/>
    </w:rPr>
  </w:style>
  <w:style w:type="paragraph" w:customStyle="1" w:styleId="FR4">
    <w:name w:val="FR4"/>
    <w:rsid w:val="006F43D2"/>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6F43D2"/>
    <w:pPr>
      <w:spacing w:line="360" w:lineRule="auto"/>
      <w:jc w:val="both"/>
    </w:pPr>
    <w:rPr>
      <w:szCs w:val="20"/>
    </w:rPr>
  </w:style>
  <w:style w:type="paragraph" w:customStyle="1" w:styleId="1b">
    <w:name w:val="Текст1"/>
    <w:basedOn w:val="a3"/>
    <w:rsid w:val="006F43D2"/>
    <w:rPr>
      <w:rFonts w:ascii="Courier New" w:hAnsi="Courier New"/>
      <w:sz w:val="20"/>
      <w:szCs w:val="20"/>
    </w:rPr>
  </w:style>
  <w:style w:type="paragraph" w:customStyle="1" w:styleId="1c">
    <w:name w:val="Абзац списка1"/>
    <w:basedOn w:val="a3"/>
    <w:link w:val="ListParagraphChar"/>
    <w:rsid w:val="006F43D2"/>
    <w:pPr>
      <w:ind w:left="708"/>
    </w:pPr>
  </w:style>
  <w:style w:type="character" w:customStyle="1" w:styleId="ListParagraphChar">
    <w:name w:val="List Paragraph Char"/>
    <w:link w:val="1c"/>
    <w:locked/>
    <w:rsid w:val="006F43D2"/>
    <w:rPr>
      <w:rFonts w:ascii="Times New Roman" w:eastAsia="Times New Roman" w:hAnsi="Times New Roman" w:cs="Times New Roman"/>
      <w:sz w:val="24"/>
      <w:szCs w:val="24"/>
      <w:lang w:eastAsia="ru-RU"/>
    </w:rPr>
  </w:style>
  <w:style w:type="character" w:customStyle="1" w:styleId="FontStyle600">
    <w:name w:val="Font Style600"/>
    <w:rsid w:val="006F43D2"/>
    <w:rPr>
      <w:rFonts w:ascii="Times New Roman" w:hAnsi="Times New Roman" w:cs="Times New Roman"/>
      <w:sz w:val="22"/>
      <w:szCs w:val="22"/>
    </w:rPr>
  </w:style>
  <w:style w:type="character" w:customStyle="1" w:styleId="FontStyle184">
    <w:name w:val="Font Style184"/>
    <w:rsid w:val="006F43D2"/>
    <w:rPr>
      <w:rFonts w:ascii="Times New Roman" w:hAnsi="Times New Roman" w:cs="Times New Roman"/>
      <w:sz w:val="20"/>
      <w:szCs w:val="20"/>
    </w:rPr>
  </w:style>
  <w:style w:type="character" w:customStyle="1" w:styleId="FontStyle624">
    <w:name w:val="Font Style624"/>
    <w:rsid w:val="006F43D2"/>
    <w:rPr>
      <w:rFonts w:ascii="Times New Roman" w:hAnsi="Times New Roman" w:cs="Times New Roman"/>
      <w:b/>
      <w:bCs/>
      <w:i/>
      <w:iCs/>
      <w:sz w:val="22"/>
      <w:szCs w:val="22"/>
    </w:rPr>
  </w:style>
  <w:style w:type="character" w:customStyle="1" w:styleId="FontStyle187">
    <w:name w:val="Font Style187"/>
    <w:rsid w:val="006F43D2"/>
    <w:rPr>
      <w:rFonts w:ascii="Times New Roman" w:hAnsi="Times New Roman" w:cs="Times New Roman"/>
      <w:i/>
      <w:iCs/>
      <w:sz w:val="20"/>
      <w:szCs w:val="20"/>
    </w:rPr>
  </w:style>
  <w:style w:type="character" w:customStyle="1" w:styleId="FontStyle572">
    <w:name w:val="Font Style572"/>
    <w:rsid w:val="006F43D2"/>
    <w:rPr>
      <w:rFonts w:ascii="Times New Roman" w:hAnsi="Times New Roman" w:cs="Times New Roman"/>
      <w:sz w:val="16"/>
      <w:szCs w:val="16"/>
    </w:rPr>
  </w:style>
  <w:style w:type="character" w:customStyle="1" w:styleId="FontStyle568">
    <w:name w:val="Font Style568"/>
    <w:rsid w:val="006F43D2"/>
    <w:rPr>
      <w:rFonts w:ascii="Times New Roman" w:hAnsi="Times New Roman" w:cs="Times New Roman"/>
      <w:i/>
      <w:iCs/>
      <w:sz w:val="16"/>
      <w:szCs w:val="16"/>
    </w:rPr>
  </w:style>
  <w:style w:type="paragraph" w:customStyle="1" w:styleId="Style241">
    <w:name w:val="Style241"/>
    <w:basedOn w:val="a3"/>
    <w:rsid w:val="006F43D2"/>
    <w:pPr>
      <w:widowControl w:val="0"/>
      <w:autoSpaceDE w:val="0"/>
      <w:autoSpaceDN w:val="0"/>
      <w:adjustRightInd w:val="0"/>
      <w:spacing w:line="194" w:lineRule="exact"/>
      <w:ind w:hanging="2021"/>
    </w:pPr>
  </w:style>
  <w:style w:type="character" w:customStyle="1" w:styleId="FontStyle152">
    <w:name w:val="Font Style152"/>
    <w:rsid w:val="006F43D2"/>
    <w:rPr>
      <w:rFonts w:ascii="Times New Roman" w:hAnsi="Times New Roman" w:cs="Times New Roman"/>
      <w:b/>
      <w:bCs/>
      <w:sz w:val="20"/>
      <w:szCs w:val="20"/>
    </w:rPr>
  </w:style>
  <w:style w:type="paragraph" w:customStyle="1" w:styleId="Style174">
    <w:name w:val="Style174"/>
    <w:basedOn w:val="a3"/>
    <w:rsid w:val="006F43D2"/>
    <w:pPr>
      <w:widowControl w:val="0"/>
      <w:autoSpaceDE w:val="0"/>
      <w:autoSpaceDN w:val="0"/>
      <w:adjustRightInd w:val="0"/>
      <w:spacing w:line="254" w:lineRule="exact"/>
      <w:jc w:val="center"/>
    </w:pPr>
  </w:style>
  <w:style w:type="paragraph" w:customStyle="1" w:styleId="Style222">
    <w:name w:val="Style222"/>
    <w:basedOn w:val="a3"/>
    <w:rsid w:val="006F43D2"/>
    <w:pPr>
      <w:widowControl w:val="0"/>
      <w:autoSpaceDE w:val="0"/>
      <w:autoSpaceDN w:val="0"/>
      <w:adjustRightInd w:val="0"/>
      <w:spacing w:line="174" w:lineRule="exact"/>
      <w:ind w:firstLine="374"/>
      <w:jc w:val="both"/>
    </w:pPr>
  </w:style>
  <w:style w:type="paragraph" w:customStyle="1" w:styleId="Style285">
    <w:name w:val="Style285"/>
    <w:basedOn w:val="a3"/>
    <w:rsid w:val="006F43D2"/>
    <w:pPr>
      <w:widowControl w:val="0"/>
      <w:autoSpaceDE w:val="0"/>
      <w:autoSpaceDN w:val="0"/>
      <w:adjustRightInd w:val="0"/>
      <w:spacing w:line="379" w:lineRule="exact"/>
      <w:ind w:hanging="787"/>
    </w:pPr>
  </w:style>
  <w:style w:type="paragraph" w:customStyle="1" w:styleId="Style204">
    <w:name w:val="Style204"/>
    <w:basedOn w:val="a3"/>
    <w:rsid w:val="006F43D2"/>
    <w:pPr>
      <w:widowControl w:val="0"/>
      <w:autoSpaceDE w:val="0"/>
      <w:autoSpaceDN w:val="0"/>
      <w:adjustRightInd w:val="0"/>
      <w:spacing w:line="229" w:lineRule="exact"/>
      <w:jc w:val="both"/>
    </w:pPr>
  </w:style>
  <w:style w:type="paragraph" w:customStyle="1" w:styleId="Style210">
    <w:name w:val="Style210"/>
    <w:basedOn w:val="a3"/>
    <w:rsid w:val="006F43D2"/>
    <w:pPr>
      <w:widowControl w:val="0"/>
      <w:autoSpaceDE w:val="0"/>
      <w:autoSpaceDN w:val="0"/>
      <w:adjustRightInd w:val="0"/>
      <w:spacing w:line="221" w:lineRule="exact"/>
    </w:pPr>
  </w:style>
  <w:style w:type="character" w:customStyle="1" w:styleId="FontStyle575">
    <w:name w:val="Font Style575"/>
    <w:rsid w:val="006F43D2"/>
    <w:rPr>
      <w:rFonts w:ascii="Courier New" w:hAnsi="Courier New" w:cs="Courier New"/>
      <w:b/>
      <w:bCs/>
      <w:sz w:val="24"/>
      <w:szCs w:val="24"/>
    </w:rPr>
  </w:style>
  <w:style w:type="character" w:customStyle="1" w:styleId="FontStyle668">
    <w:name w:val="Font Style668"/>
    <w:rsid w:val="006F43D2"/>
    <w:rPr>
      <w:rFonts w:ascii="Times New Roman" w:hAnsi="Times New Roman" w:cs="Times New Roman"/>
      <w:b/>
      <w:bCs/>
      <w:i/>
      <w:iCs/>
      <w:spacing w:val="30"/>
      <w:sz w:val="20"/>
      <w:szCs w:val="20"/>
    </w:rPr>
  </w:style>
  <w:style w:type="character" w:customStyle="1" w:styleId="toctext">
    <w:name w:val="toctext"/>
    <w:rsid w:val="006F43D2"/>
  </w:style>
  <w:style w:type="paragraph" w:customStyle="1" w:styleId="Style59">
    <w:name w:val="Style59"/>
    <w:basedOn w:val="a3"/>
    <w:rsid w:val="006F43D2"/>
    <w:pPr>
      <w:widowControl w:val="0"/>
      <w:autoSpaceDE w:val="0"/>
      <w:autoSpaceDN w:val="0"/>
      <w:adjustRightInd w:val="0"/>
      <w:spacing w:line="221" w:lineRule="exact"/>
      <w:ind w:firstLine="950"/>
      <w:jc w:val="both"/>
    </w:pPr>
  </w:style>
  <w:style w:type="paragraph" w:customStyle="1" w:styleId="Style269">
    <w:name w:val="Style269"/>
    <w:basedOn w:val="a3"/>
    <w:rsid w:val="006F43D2"/>
    <w:pPr>
      <w:widowControl w:val="0"/>
      <w:autoSpaceDE w:val="0"/>
      <w:autoSpaceDN w:val="0"/>
      <w:adjustRightInd w:val="0"/>
      <w:spacing w:line="331" w:lineRule="exact"/>
      <w:ind w:firstLine="2621"/>
    </w:pPr>
  </w:style>
  <w:style w:type="paragraph" w:customStyle="1" w:styleId="Style19">
    <w:name w:val="Style19"/>
    <w:basedOn w:val="a3"/>
    <w:rsid w:val="006F43D2"/>
    <w:pPr>
      <w:widowControl w:val="0"/>
      <w:autoSpaceDE w:val="0"/>
      <w:autoSpaceDN w:val="0"/>
      <w:adjustRightInd w:val="0"/>
      <w:spacing w:line="456" w:lineRule="exact"/>
      <w:ind w:firstLine="667"/>
      <w:jc w:val="both"/>
    </w:pPr>
  </w:style>
  <w:style w:type="character" w:customStyle="1" w:styleId="FontStyle580">
    <w:name w:val="Font Style580"/>
    <w:rsid w:val="006F43D2"/>
    <w:rPr>
      <w:rFonts w:ascii="Times New Roman" w:hAnsi="Times New Roman" w:cs="Times New Roman"/>
      <w:i/>
      <w:iCs/>
      <w:sz w:val="22"/>
      <w:szCs w:val="22"/>
    </w:rPr>
  </w:style>
  <w:style w:type="character" w:customStyle="1" w:styleId="FontStyle582">
    <w:name w:val="Font Style582"/>
    <w:rsid w:val="006F43D2"/>
    <w:rPr>
      <w:rFonts w:ascii="Times New Roman" w:hAnsi="Times New Roman" w:cs="Times New Roman"/>
      <w:b/>
      <w:bCs/>
      <w:i/>
      <w:iCs/>
      <w:sz w:val="22"/>
      <w:szCs w:val="22"/>
    </w:rPr>
  </w:style>
  <w:style w:type="paragraph" w:customStyle="1" w:styleId="Style192">
    <w:name w:val="Style192"/>
    <w:basedOn w:val="a3"/>
    <w:rsid w:val="006F43D2"/>
    <w:pPr>
      <w:widowControl w:val="0"/>
      <w:autoSpaceDE w:val="0"/>
      <w:autoSpaceDN w:val="0"/>
      <w:adjustRightInd w:val="0"/>
      <w:spacing w:line="226" w:lineRule="exact"/>
      <w:ind w:firstLine="346"/>
      <w:jc w:val="both"/>
    </w:pPr>
  </w:style>
  <w:style w:type="character" w:customStyle="1" w:styleId="FontStyle592">
    <w:name w:val="Font Style592"/>
    <w:rsid w:val="006F43D2"/>
    <w:rPr>
      <w:rFonts w:ascii="Times New Roman" w:hAnsi="Times New Roman" w:cs="Times New Roman"/>
      <w:b/>
      <w:bCs/>
      <w:sz w:val="20"/>
      <w:szCs w:val="20"/>
    </w:rPr>
  </w:style>
  <w:style w:type="character" w:customStyle="1" w:styleId="FontStyle577">
    <w:name w:val="Font Style577"/>
    <w:rsid w:val="006F43D2"/>
    <w:rPr>
      <w:rFonts w:ascii="Times New Roman" w:hAnsi="Times New Roman" w:cs="Times New Roman"/>
      <w:sz w:val="20"/>
      <w:szCs w:val="20"/>
    </w:rPr>
  </w:style>
  <w:style w:type="character" w:customStyle="1" w:styleId="FontStyle594">
    <w:name w:val="Font Style594"/>
    <w:rsid w:val="006F43D2"/>
    <w:rPr>
      <w:rFonts w:ascii="Times New Roman" w:hAnsi="Times New Roman" w:cs="Times New Roman"/>
      <w:i/>
      <w:iCs/>
      <w:sz w:val="20"/>
      <w:szCs w:val="20"/>
    </w:rPr>
  </w:style>
  <w:style w:type="character" w:customStyle="1" w:styleId="FontStyle148">
    <w:name w:val="Font Style148"/>
    <w:rsid w:val="006F43D2"/>
    <w:rPr>
      <w:rFonts w:ascii="Times New Roman" w:hAnsi="Times New Roman" w:cs="Times New Roman"/>
      <w:i/>
      <w:iCs/>
      <w:sz w:val="20"/>
      <w:szCs w:val="20"/>
    </w:rPr>
  </w:style>
  <w:style w:type="paragraph" w:customStyle="1" w:styleId="Style139">
    <w:name w:val="Style139"/>
    <w:basedOn w:val="a3"/>
    <w:rsid w:val="006F43D2"/>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6F43D2"/>
    <w:rPr>
      <w:rFonts w:ascii="Times New Roman" w:hAnsi="Times New Roman" w:cs="Times New Roman"/>
      <w:b/>
      <w:bCs/>
      <w:i/>
      <w:iCs/>
      <w:spacing w:val="30"/>
      <w:sz w:val="22"/>
      <w:szCs w:val="22"/>
    </w:rPr>
  </w:style>
  <w:style w:type="paragraph" w:customStyle="1" w:styleId="Style161">
    <w:name w:val="Style161"/>
    <w:basedOn w:val="a3"/>
    <w:rsid w:val="006F43D2"/>
    <w:pPr>
      <w:widowControl w:val="0"/>
      <w:autoSpaceDE w:val="0"/>
      <w:autoSpaceDN w:val="0"/>
      <w:adjustRightInd w:val="0"/>
      <w:spacing w:line="221" w:lineRule="exact"/>
      <w:ind w:firstLine="379"/>
      <w:jc w:val="both"/>
    </w:pPr>
  </w:style>
  <w:style w:type="character" w:customStyle="1" w:styleId="FontStyle562">
    <w:name w:val="Font Style562"/>
    <w:rsid w:val="006F43D2"/>
    <w:rPr>
      <w:rFonts w:ascii="Times New Roman" w:hAnsi="Times New Roman" w:cs="Times New Roman"/>
      <w:b/>
      <w:bCs/>
      <w:spacing w:val="-10"/>
      <w:sz w:val="28"/>
      <w:szCs w:val="28"/>
    </w:rPr>
  </w:style>
  <w:style w:type="paragraph" w:customStyle="1" w:styleId="Style135">
    <w:name w:val="Style135"/>
    <w:basedOn w:val="a3"/>
    <w:rsid w:val="006F43D2"/>
    <w:pPr>
      <w:widowControl w:val="0"/>
      <w:autoSpaceDE w:val="0"/>
      <w:autoSpaceDN w:val="0"/>
      <w:adjustRightInd w:val="0"/>
      <w:spacing w:line="302" w:lineRule="exact"/>
      <w:ind w:firstLine="355"/>
    </w:pPr>
  </w:style>
  <w:style w:type="character" w:customStyle="1" w:styleId="FontStyle188">
    <w:name w:val="Font Style188"/>
    <w:rsid w:val="006F43D2"/>
    <w:rPr>
      <w:rFonts w:ascii="Times New Roman" w:hAnsi="Times New Roman" w:cs="Times New Roman"/>
      <w:b/>
      <w:bCs/>
      <w:sz w:val="20"/>
      <w:szCs w:val="20"/>
    </w:rPr>
  </w:style>
  <w:style w:type="character" w:customStyle="1" w:styleId="FontStyle581">
    <w:name w:val="Font Style581"/>
    <w:rsid w:val="006F43D2"/>
    <w:rPr>
      <w:rFonts w:ascii="Courier New" w:hAnsi="Courier New" w:cs="Courier New"/>
      <w:b/>
      <w:bCs/>
      <w:sz w:val="26"/>
      <w:szCs w:val="26"/>
    </w:rPr>
  </w:style>
  <w:style w:type="character" w:customStyle="1" w:styleId="FontStyle653">
    <w:name w:val="Font Style653"/>
    <w:rsid w:val="006F43D2"/>
    <w:rPr>
      <w:rFonts w:ascii="Book Antiqua" w:hAnsi="Book Antiqua" w:cs="Book Antiqua"/>
      <w:b/>
      <w:bCs/>
      <w:sz w:val="18"/>
      <w:szCs w:val="18"/>
    </w:rPr>
  </w:style>
  <w:style w:type="character" w:customStyle="1" w:styleId="FontStyle631">
    <w:name w:val="Font Style631"/>
    <w:rsid w:val="006F43D2"/>
    <w:rPr>
      <w:rFonts w:ascii="Times New Roman" w:hAnsi="Times New Roman" w:cs="Times New Roman"/>
      <w:b/>
      <w:bCs/>
      <w:spacing w:val="20"/>
      <w:sz w:val="22"/>
      <w:szCs w:val="22"/>
    </w:rPr>
  </w:style>
  <w:style w:type="character" w:customStyle="1" w:styleId="FontStyle712">
    <w:name w:val="Font Style712"/>
    <w:rsid w:val="006F43D2"/>
    <w:rPr>
      <w:rFonts w:ascii="Times New Roman" w:hAnsi="Times New Roman" w:cs="Times New Roman"/>
      <w:b/>
      <w:bCs/>
      <w:sz w:val="20"/>
      <w:szCs w:val="20"/>
    </w:rPr>
  </w:style>
  <w:style w:type="character" w:customStyle="1" w:styleId="FontStyle820">
    <w:name w:val="Font Style820"/>
    <w:rsid w:val="006F43D2"/>
    <w:rPr>
      <w:rFonts w:ascii="Times New Roman" w:hAnsi="Times New Roman" w:cs="Times New Roman"/>
      <w:sz w:val="22"/>
      <w:szCs w:val="22"/>
    </w:rPr>
  </w:style>
  <w:style w:type="character" w:customStyle="1" w:styleId="FontStyle821">
    <w:name w:val="Font Style821"/>
    <w:rsid w:val="006F43D2"/>
    <w:rPr>
      <w:rFonts w:ascii="Times New Roman" w:hAnsi="Times New Roman" w:cs="Times New Roman"/>
      <w:i/>
      <w:iCs/>
      <w:sz w:val="22"/>
      <w:szCs w:val="22"/>
    </w:rPr>
  </w:style>
  <w:style w:type="paragraph" w:customStyle="1" w:styleId="Style450">
    <w:name w:val="Style450"/>
    <w:basedOn w:val="a3"/>
    <w:rsid w:val="006F43D2"/>
    <w:pPr>
      <w:widowControl w:val="0"/>
      <w:autoSpaceDE w:val="0"/>
      <w:autoSpaceDN w:val="0"/>
      <w:adjustRightInd w:val="0"/>
      <w:spacing w:line="336" w:lineRule="exact"/>
      <w:ind w:firstLine="331"/>
      <w:jc w:val="both"/>
    </w:pPr>
  </w:style>
  <w:style w:type="character" w:customStyle="1" w:styleId="z-">
    <w:name w:val="z-Начало формы Знак"/>
    <w:link w:val="z-0"/>
    <w:rsid w:val="006F43D2"/>
    <w:rPr>
      <w:rFonts w:ascii="Arial" w:hAnsi="Arial"/>
      <w:b/>
      <w:bCs/>
      <w:kern w:val="32"/>
      <w:sz w:val="32"/>
      <w:szCs w:val="32"/>
    </w:rPr>
  </w:style>
  <w:style w:type="paragraph" w:styleId="z-0">
    <w:name w:val="HTML Top of Form"/>
    <w:basedOn w:val="a3"/>
    <w:next w:val="a3"/>
    <w:link w:val="z-"/>
    <w:unhideWhenUsed/>
    <w:rsid w:val="006F43D2"/>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6F43D2"/>
    <w:rPr>
      <w:rFonts w:ascii="Arial" w:eastAsia="Times New Roman" w:hAnsi="Arial" w:cs="Arial"/>
      <w:vanish/>
      <w:sz w:val="16"/>
      <w:szCs w:val="16"/>
      <w:lang w:eastAsia="ru-RU"/>
    </w:rPr>
  </w:style>
  <w:style w:type="character" w:customStyle="1" w:styleId="Heading2Char">
    <w:name w:val="Heading 2 Char"/>
    <w:aliases w:val="Знак3 Знак Char"/>
    <w:locked/>
    <w:rsid w:val="006F43D2"/>
    <w:rPr>
      <w:rFonts w:ascii="Arial" w:hAnsi="Arial" w:cs="Arial"/>
      <w:b/>
      <w:bCs/>
      <w:i/>
      <w:iCs/>
      <w:sz w:val="28"/>
      <w:szCs w:val="28"/>
    </w:rPr>
  </w:style>
  <w:style w:type="paragraph" w:customStyle="1" w:styleId="1d">
    <w:name w:val="Без интервала1"/>
    <w:basedOn w:val="a3"/>
    <w:link w:val="NoSpacingChar"/>
    <w:rsid w:val="006F43D2"/>
  </w:style>
  <w:style w:type="character" w:customStyle="1" w:styleId="NoSpacingChar">
    <w:name w:val="No Spacing Char"/>
    <w:link w:val="1d"/>
    <w:locked/>
    <w:rsid w:val="006F43D2"/>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6F43D2"/>
    <w:pPr>
      <w:ind w:left="708"/>
    </w:pPr>
  </w:style>
  <w:style w:type="character" w:customStyle="1" w:styleId="ListParagraphChar4">
    <w:name w:val="List Paragraph Char4"/>
    <w:link w:val="2f0"/>
    <w:locked/>
    <w:rsid w:val="006F43D2"/>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6F43D2"/>
    <w:rPr>
      <w:i/>
      <w:iCs/>
      <w:color w:val="000000"/>
    </w:rPr>
  </w:style>
  <w:style w:type="character" w:customStyle="1" w:styleId="QuoteChar">
    <w:name w:val="Quote Char"/>
    <w:link w:val="210"/>
    <w:locked/>
    <w:rsid w:val="006F43D2"/>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6F43D2"/>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6F43D2"/>
    <w:rPr>
      <w:rFonts w:ascii="Times New Roman" w:eastAsia="Times New Roman" w:hAnsi="Times New Roman" w:cs="Times New Roman"/>
      <w:b/>
      <w:bCs/>
      <w:i/>
      <w:iCs/>
      <w:color w:val="4F81BD"/>
      <w:sz w:val="24"/>
      <w:szCs w:val="24"/>
    </w:rPr>
  </w:style>
  <w:style w:type="character" w:customStyle="1" w:styleId="1f">
    <w:name w:val="Слабое выделение1"/>
    <w:rsid w:val="006F43D2"/>
    <w:rPr>
      <w:rFonts w:cs="Times New Roman"/>
      <w:i/>
      <w:color w:val="808080"/>
    </w:rPr>
  </w:style>
  <w:style w:type="character" w:customStyle="1" w:styleId="1f0">
    <w:name w:val="Сильное выделение1"/>
    <w:rsid w:val="006F43D2"/>
    <w:rPr>
      <w:rFonts w:cs="Times New Roman"/>
      <w:b/>
      <w:i/>
      <w:color w:val="4F81BD"/>
    </w:rPr>
  </w:style>
  <w:style w:type="character" w:customStyle="1" w:styleId="1f1">
    <w:name w:val="Слабая ссылка1"/>
    <w:rsid w:val="006F43D2"/>
    <w:rPr>
      <w:rFonts w:cs="Times New Roman"/>
      <w:smallCaps/>
      <w:color w:val="C0504D"/>
      <w:u w:val="single"/>
    </w:rPr>
  </w:style>
  <w:style w:type="character" w:customStyle="1" w:styleId="1f2">
    <w:name w:val="Сильная ссылка1"/>
    <w:rsid w:val="006F43D2"/>
    <w:rPr>
      <w:rFonts w:cs="Times New Roman"/>
      <w:b/>
      <w:smallCaps/>
      <w:color w:val="C0504D"/>
      <w:spacing w:val="5"/>
      <w:u w:val="single"/>
    </w:rPr>
  </w:style>
  <w:style w:type="character" w:customStyle="1" w:styleId="1f3">
    <w:name w:val="Название книги1"/>
    <w:rsid w:val="006F43D2"/>
    <w:rPr>
      <w:rFonts w:cs="Times New Roman"/>
      <w:b/>
      <w:smallCaps/>
      <w:spacing w:val="5"/>
    </w:rPr>
  </w:style>
  <w:style w:type="paragraph" w:customStyle="1" w:styleId="1f4">
    <w:name w:val="Заголовок оглавления1"/>
    <w:basedOn w:val="11"/>
    <w:next w:val="a3"/>
    <w:rsid w:val="006F43D2"/>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6F43D2"/>
    <w:pPr>
      <w:widowControl w:val="0"/>
      <w:spacing w:before="200" w:after="60" w:line="204" w:lineRule="auto"/>
      <w:jc w:val="center"/>
    </w:pPr>
    <w:rPr>
      <w:rFonts w:ascii="SchoolDL" w:hAnsi="SchoolDL"/>
      <w:b/>
      <w:caps/>
      <w:sz w:val="20"/>
      <w:szCs w:val="20"/>
    </w:rPr>
  </w:style>
  <w:style w:type="paragraph" w:customStyle="1" w:styleId="p">
    <w:name w:val="p"/>
    <w:basedOn w:val="a3"/>
    <w:rsid w:val="006F43D2"/>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6F43D2"/>
    <w:rPr>
      <w:rFonts w:cs="Times New Roman"/>
    </w:rPr>
  </w:style>
  <w:style w:type="paragraph" w:customStyle="1" w:styleId="1f6">
    <w:name w:val="ЗАГОЛОВОК 1"/>
    <w:link w:val="1f7"/>
    <w:rsid w:val="006F43D2"/>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6F43D2"/>
    <w:rPr>
      <w:rFonts w:ascii="Times New Roman" w:eastAsia="Times New Roman" w:hAnsi="Times New Roman" w:cs="Times New Roman"/>
      <w:b/>
      <w:caps/>
      <w:sz w:val="24"/>
      <w:szCs w:val="24"/>
      <w:lang w:eastAsia="ru-RU"/>
    </w:rPr>
  </w:style>
  <w:style w:type="paragraph" w:customStyle="1" w:styleId="1f8">
    <w:name w:val="Стиль1"/>
    <w:basedOn w:val="11"/>
    <w:link w:val="1f9"/>
    <w:rsid w:val="006F43D2"/>
    <w:pPr>
      <w:keepNext/>
      <w:spacing w:line="312" w:lineRule="auto"/>
      <w:ind w:firstLine="0"/>
      <w:jc w:val="center"/>
    </w:pPr>
    <w:rPr>
      <w:bCs/>
      <w:kern w:val="32"/>
    </w:rPr>
  </w:style>
  <w:style w:type="character" w:customStyle="1" w:styleId="1f9">
    <w:name w:val="Стиль1 Знак"/>
    <w:link w:val="1f8"/>
    <w:locked/>
    <w:rsid w:val="006F43D2"/>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6F43D2"/>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6F43D2"/>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6F43D2"/>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6F43D2"/>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6F43D2"/>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6F43D2"/>
    <w:pPr>
      <w:keepNext/>
      <w:numPr>
        <w:numId w:val="8"/>
      </w:numPr>
      <w:tabs>
        <w:tab w:val="left" w:pos="0"/>
      </w:tabs>
      <w:spacing w:before="240" w:after="60"/>
      <w:outlineLvl w:val="3"/>
    </w:pPr>
    <w:rPr>
      <w:bCs/>
      <w:i/>
      <w:sz w:val="28"/>
      <w:szCs w:val="28"/>
    </w:rPr>
  </w:style>
  <w:style w:type="paragraph" w:customStyle="1" w:styleId="1ff">
    <w:name w:val="Обычный1"/>
    <w:rsid w:val="006F43D2"/>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6F43D2"/>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6F43D2"/>
    <w:rPr>
      <w:rFonts w:ascii="Cambria" w:hAnsi="Cambria" w:cs="Times New Roman"/>
      <w:b/>
      <w:bCs/>
      <w:color w:val="365F91"/>
      <w:sz w:val="28"/>
      <w:szCs w:val="28"/>
    </w:rPr>
  </w:style>
  <w:style w:type="character" w:customStyle="1" w:styleId="apple-converted-space">
    <w:name w:val="apple-converted-space"/>
    <w:rsid w:val="006F43D2"/>
  </w:style>
  <w:style w:type="paragraph" w:styleId="afffc">
    <w:name w:val="List Paragraph"/>
    <w:basedOn w:val="a3"/>
    <w:link w:val="afffd"/>
    <w:uiPriority w:val="99"/>
    <w:qFormat/>
    <w:rsid w:val="006F43D2"/>
    <w:pPr>
      <w:ind w:left="708"/>
    </w:pPr>
  </w:style>
  <w:style w:type="character" w:customStyle="1" w:styleId="afffd">
    <w:name w:val="Абзац списка Знак"/>
    <w:link w:val="afffc"/>
    <w:uiPriority w:val="99"/>
    <w:rsid w:val="006F43D2"/>
    <w:rPr>
      <w:rFonts w:ascii="Times New Roman" w:eastAsia="Times New Roman" w:hAnsi="Times New Roman" w:cs="Times New Roman"/>
      <w:sz w:val="24"/>
      <w:szCs w:val="24"/>
    </w:rPr>
  </w:style>
  <w:style w:type="character" w:customStyle="1" w:styleId="211">
    <w:name w:val="Заголовок 2 Знак1"/>
    <w:uiPriority w:val="99"/>
    <w:rsid w:val="006F43D2"/>
    <w:rPr>
      <w:rFonts w:ascii="Arial" w:hAnsi="Arial" w:cs="Arial"/>
      <w:b/>
      <w:bCs/>
      <w:i/>
      <w:iCs/>
      <w:sz w:val="28"/>
      <w:szCs w:val="28"/>
      <w:lang w:val="ru-RU" w:eastAsia="en-US" w:bidi="ar-SA"/>
    </w:rPr>
  </w:style>
  <w:style w:type="character" w:customStyle="1" w:styleId="apple-style-span">
    <w:name w:val="apple-style-span"/>
    <w:uiPriority w:val="99"/>
    <w:rsid w:val="006F43D2"/>
  </w:style>
  <w:style w:type="paragraph" w:customStyle="1" w:styleId="1ff0">
    <w:name w:val="абзац1"/>
    <w:basedOn w:val="a3"/>
    <w:rsid w:val="006F43D2"/>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6F43D2"/>
    <w:pPr>
      <w:jc w:val="both"/>
    </w:pPr>
    <w:rPr>
      <w:sz w:val="28"/>
      <w:szCs w:val="20"/>
    </w:rPr>
  </w:style>
  <w:style w:type="paragraph" w:customStyle="1" w:styleId="text">
    <w:name w:val="text"/>
    <w:basedOn w:val="a3"/>
    <w:rsid w:val="006F43D2"/>
    <w:pPr>
      <w:spacing w:before="100" w:beforeAutospacing="1" w:after="100" w:afterAutospacing="1"/>
    </w:pPr>
  </w:style>
  <w:style w:type="character" w:customStyle="1" w:styleId="112">
    <w:name w:val="1 Заголовок 1 Знак"/>
    <w:link w:val="113"/>
    <w:locked/>
    <w:rsid w:val="006F43D2"/>
    <w:rPr>
      <w:rFonts w:ascii="Arial" w:hAnsi="Arial"/>
      <w:b/>
      <w:sz w:val="32"/>
      <w:szCs w:val="32"/>
    </w:rPr>
  </w:style>
  <w:style w:type="paragraph" w:customStyle="1" w:styleId="113">
    <w:name w:val="1 Заголовок 1"/>
    <w:basedOn w:val="a3"/>
    <w:link w:val="112"/>
    <w:rsid w:val="006F43D2"/>
    <w:pPr>
      <w:spacing w:before="240" w:after="60"/>
    </w:pPr>
    <w:rPr>
      <w:rFonts w:ascii="Arial" w:eastAsiaTheme="minorHAnsi" w:hAnsi="Arial" w:cstheme="minorBidi"/>
      <w:b/>
      <w:sz w:val="32"/>
      <w:szCs w:val="32"/>
      <w:lang w:eastAsia="en-US"/>
    </w:rPr>
  </w:style>
  <w:style w:type="paragraph" w:customStyle="1" w:styleId="Style14">
    <w:name w:val="Style14"/>
    <w:basedOn w:val="a3"/>
    <w:rsid w:val="006F43D2"/>
    <w:pPr>
      <w:widowControl w:val="0"/>
      <w:autoSpaceDE w:val="0"/>
      <w:autoSpaceDN w:val="0"/>
      <w:adjustRightInd w:val="0"/>
    </w:pPr>
  </w:style>
  <w:style w:type="paragraph" w:customStyle="1" w:styleId="Style11">
    <w:name w:val="Style11"/>
    <w:basedOn w:val="a3"/>
    <w:rsid w:val="006F43D2"/>
    <w:pPr>
      <w:widowControl w:val="0"/>
      <w:autoSpaceDE w:val="0"/>
      <w:autoSpaceDN w:val="0"/>
      <w:adjustRightInd w:val="0"/>
    </w:pPr>
  </w:style>
  <w:style w:type="paragraph" w:customStyle="1" w:styleId="FR1">
    <w:name w:val="FR1"/>
    <w:rsid w:val="006F43D2"/>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6F43D2"/>
  </w:style>
  <w:style w:type="paragraph" w:customStyle="1" w:styleId="afffe">
    <w:name w:val="Обычный текст"/>
    <w:basedOn w:val="a3"/>
    <w:link w:val="affff"/>
    <w:rsid w:val="006F43D2"/>
    <w:pPr>
      <w:ind w:firstLine="454"/>
      <w:jc w:val="both"/>
    </w:pPr>
    <w:rPr>
      <w:szCs w:val="20"/>
    </w:rPr>
  </w:style>
  <w:style w:type="character" w:customStyle="1" w:styleId="affff">
    <w:name w:val="Обычный текст Знак"/>
    <w:link w:val="afffe"/>
    <w:rsid w:val="006F43D2"/>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6F43D2"/>
    <w:rPr>
      <w:bCs/>
      <w:kern w:val="32"/>
      <w:sz w:val="32"/>
      <w:lang w:val="ru-RU" w:eastAsia="en-US" w:bidi="ar-SA"/>
    </w:rPr>
  </w:style>
  <w:style w:type="character" w:customStyle="1" w:styleId="Heading3Char">
    <w:name w:val="Heading 3 Char"/>
    <w:aliases w:val="Знак2 Char"/>
    <w:locked/>
    <w:rsid w:val="006F43D2"/>
    <w:rPr>
      <w:rFonts w:ascii="Arial" w:hAnsi="Arial" w:cs="Arial"/>
      <w:b/>
      <w:bCs/>
      <w:sz w:val="26"/>
      <w:szCs w:val="26"/>
      <w:lang w:val="ru-RU" w:eastAsia="en-US" w:bidi="ar-SA"/>
    </w:rPr>
  </w:style>
  <w:style w:type="character" w:customStyle="1" w:styleId="TitleChar">
    <w:name w:val="Title Char"/>
    <w:locked/>
    <w:rsid w:val="006F43D2"/>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6F43D2"/>
    <w:rPr>
      <w:sz w:val="24"/>
      <w:lang w:val="en-US" w:eastAsia="en-US" w:bidi="ar-SA"/>
    </w:rPr>
  </w:style>
  <w:style w:type="paragraph" w:customStyle="1" w:styleId="l1">
    <w:name w:val="l1"/>
    <w:basedOn w:val="a3"/>
    <w:rsid w:val="006F43D2"/>
    <w:pPr>
      <w:spacing w:before="100" w:beforeAutospacing="1" w:after="100" w:afterAutospacing="1"/>
    </w:pPr>
  </w:style>
  <w:style w:type="paragraph" w:customStyle="1" w:styleId="l2">
    <w:name w:val="l2"/>
    <w:basedOn w:val="a3"/>
    <w:rsid w:val="006F43D2"/>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F43D2"/>
    <w:rPr>
      <w:sz w:val="24"/>
      <w:szCs w:val="24"/>
      <w:lang w:val="ru-RU" w:eastAsia="ru-RU" w:bidi="ar-SA"/>
    </w:rPr>
  </w:style>
  <w:style w:type="character" w:customStyle="1" w:styleId="gapspan">
    <w:name w:val="gapspan"/>
    <w:rsid w:val="006F43D2"/>
    <w:rPr>
      <w:rFonts w:cs="Times New Roman"/>
    </w:rPr>
  </w:style>
  <w:style w:type="paragraph" w:customStyle="1" w:styleId="TablLeft">
    <w:name w:val="Tabl Left"/>
    <w:basedOn w:val="a3"/>
    <w:semiHidden/>
    <w:rsid w:val="006F43D2"/>
    <w:pPr>
      <w:overflowPunct w:val="0"/>
      <w:autoSpaceDE w:val="0"/>
      <w:autoSpaceDN w:val="0"/>
      <w:adjustRightInd w:val="0"/>
      <w:textAlignment w:val="baseline"/>
    </w:pPr>
    <w:rPr>
      <w:sz w:val="28"/>
      <w:szCs w:val="20"/>
    </w:rPr>
  </w:style>
  <w:style w:type="character" w:customStyle="1" w:styleId="citecrochet1">
    <w:name w:val="cite_crochet1"/>
    <w:rsid w:val="006F43D2"/>
    <w:rPr>
      <w:vanish/>
    </w:rPr>
  </w:style>
  <w:style w:type="character" w:customStyle="1" w:styleId="nowrap1">
    <w:name w:val="nowrap1"/>
    <w:rsid w:val="006F43D2"/>
  </w:style>
  <w:style w:type="paragraph" w:customStyle="1" w:styleId="style3">
    <w:name w:val="style3"/>
    <w:basedOn w:val="a3"/>
    <w:rsid w:val="006F43D2"/>
    <w:pPr>
      <w:spacing w:before="100" w:beforeAutospacing="1" w:after="100" w:afterAutospacing="1"/>
    </w:pPr>
    <w:rPr>
      <w:rFonts w:ascii="Verdana" w:hAnsi="Verdana"/>
      <w:sz w:val="18"/>
      <w:szCs w:val="18"/>
    </w:rPr>
  </w:style>
  <w:style w:type="character" w:customStyle="1" w:styleId="zagl">
    <w:name w:val="zagl"/>
    <w:rsid w:val="006F43D2"/>
  </w:style>
  <w:style w:type="character" w:customStyle="1" w:styleId="font4">
    <w:name w:val="font4"/>
    <w:rsid w:val="006F43D2"/>
  </w:style>
  <w:style w:type="paragraph" w:customStyle="1" w:styleId="tekstob">
    <w:name w:val="tekstob"/>
    <w:basedOn w:val="a3"/>
    <w:rsid w:val="006F43D2"/>
    <w:pPr>
      <w:spacing w:before="100" w:beforeAutospacing="1" w:after="100" w:afterAutospacing="1"/>
    </w:pPr>
  </w:style>
  <w:style w:type="character" w:customStyle="1" w:styleId="st1">
    <w:name w:val="st1"/>
    <w:rsid w:val="006F43D2"/>
  </w:style>
  <w:style w:type="character" w:customStyle="1" w:styleId="p1">
    <w:name w:val="p1"/>
    <w:rsid w:val="006F43D2"/>
    <w:rPr>
      <w:rFonts w:cs="Times New Roman"/>
    </w:rPr>
  </w:style>
  <w:style w:type="character" w:customStyle="1" w:styleId="accented">
    <w:name w:val="accented"/>
    <w:rsid w:val="006F43D2"/>
  </w:style>
  <w:style w:type="character" w:customStyle="1" w:styleId="editsection">
    <w:name w:val="editsection"/>
    <w:rsid w:val="006F43D2"/>
  </w:style>
  <w:style w:type="paragraph" w:customStyle="1" w:styleId="-1">
    <w:name w:val="Обычный-1"/>
    <w:basedOn w:val="a3"/>
    <w:rsid w:val="006F43D2"/>
    <w:pPr>
      <w:widowControl w:val="0"/>
      <w:spacing w:line="360" w:lineRule="auto"/>
      <w:ind w:firstLine="720"/>
      <w:jc w:val="both"/>
    </w:pPr>
    <w:rPr>
      <w:szCs w:val="20"/>
    </w:rPr>
  </w:style>
  <w:style w:type="paragraph" w:customStyle="1" w:styleId="text-v">
    <w:name w:val="text-v"/>
    <w:basedOn w:val="a3"/>
    <w:rsid w:val="006F43D2"/>
    <w:pPr>
      <w:spacing w:before="100" w:beforeAutospacing="1" w:after="100" w:afterAutospacing="1"/>
    </w:pPr>
  </w:style>
  <w:style w:type="paragraph" w:customStyle="1" w:styleId="normal5">
    <w:name w:val="normal5"/>
    <w:basedOn w:val="a3"/>
    <w:rsid w:val="006F43D2"/>
    <w:pPr>
      <w:spacing w:before="100" w:beforeAutospacing="1" w:after="100" w:afterAutospacing="1"/>
    </w:pPr>
  </w:style>
  <w:style w:type="paragraph" w:styleId="affff0">
    <w:name w:val="No Spacing"/>
    <w:link w:val="affff1"/>
    <w:qFormat/>
    <w:rsid w:val="006F43D2"/>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6F43D2"/>
    <w:rPr>
      <w:rFonts w:ascii="Times New Roman" w:eastAsia="Times New Roman" w:hAnsi="Times New Roman" w:cs="Times New Roman"/>
      <w:sz w:val="24"/>
      <w:szCs w:val="24"/>
      <w:lang w:eastAsia="ru-RU"/>
    </w:rPr>
  </w:style>
  <w:style w:type="paragraph" w:customStyle="1" w:styleId="1ff1">
    <w:name w:val="Основной текст1"/>
    <w:basedOn w:val="1a"/>
    <w:rsid w:val="006F43D2"/>
    <w:pPr>
      <w:widowControl/>
      <w:spacing w:after="120"/>
      <w:ind w:firstLine="0"/>
      <w:jc w:val="left"/>
    </w:pPr>
    <w:rPr>
      <w:rFonts w:ascii="Times New Roman" w:hAnsi="Times New Roman"/>
      <w:sz w:val="24"/>
    </w:rPr>
  </w:style>
  <w:style w:type="character" w:customStyle="1" w:styleId="FontStyle571">
    <w:name w:val="Font Style571"/>
    <w:rsid w:val="006F43D2"/>
    <w:rPr>
      <w:rFonts w:ascii="Times New Roman" w:hAnsi="Times New Roman" w:cs="Times New Roman"/>
      <w:b/>
      <w:bCs/>
      <w:i/>
      <w:iCs/>
      <w:spacing w:val="30"/>
      <w:sz w:val="20"/>
      <w:szCs w:val="20"/>
    </w:rPr>
  </w:style>
  <w:style w:type="character" w:customStyle="1" w:styleId="FontStyle658">
    <w:name w:val="Font Style658"/>
    <w:rsid w:val="006F43D2"/>
    <w:rPr>
      <w:rFonts w:ascii="Times New Roman" w:hAnsi="Times New Roman" w:cs="Times New Roman"/>
      <w:b/>
      <w:bCs/>
      <w:spacing w:val="-30"/>
      <w:sz w:val="32"/>
      <w:szCs w:val="32"/>
    </w:rPr>
  </w:style>
  <w:style w:type="character" w:customStyle="1" w:styleId="FontStyle596">
    <w:name w:val="Font Style596"/>
    <w:rsid w:val="006F43D2"/>
    <w:rPr>
      <w:rFonts w:ascii="Consolas" w:hAnsi="Consolas" w:cs="Consolas"/>
      <w:i/>
      <w:iCs/>
      <w:spacing w:val="10"/>
      <w:sz w:val="24"/>
      <w:szCs w:val="24"/>
    </w:rPr>
  </w:style>
  <w:style w:type="character" w:customStyle="1" w:styleId="FontStyle621">
    <w:name w:val="Font Style621"/>
    <w:rsid w:val="006F43D2"/>
    <w:rPr>
      <w:rFonts w:ascii="Times New Roman" w:hAnsi="Times New Roman" w:cs="Times New Roman" w:hint="default"/>
      <w:b/>
      <w:bCs/>
      <w:i/>
      <w:iCs/>
      <w:spacing w:val="30"/>
      <w:sz w:val="18"/>
      <w:szCs w:val="18"/>
    </w:rPr>
  </w:style>
  <w:style w:type="paragraph" w:customStyle="1" w:styleId="Style570">
    <w:name w:val="Style570"/>
    <w:basedOn w:val="a3"/>
    <w:rsid w:val="006F43D2"/>
    <w:pPr>
      <w:widowControl w:val="0"/>
      <w:autoSpaceDE w:val="0"/>
      <w:autoSpaceDN w:val="0"/>
      <w:adjustRightInd w:val="0"/>
    </w:pPr>
  </w:style>
  <w:style w:type="character" w:customStyle="1" w:styleId="FontStyle870">
    <w:name w:val="Font Style870"/>
    <w:rsid w:val="006F43D2"/>
    <w:rPr>
      <w:rFonts w:ascii="Times New Roman" w:hAnsi="Times New Roman" w:cs="Times New Roman" w:hint="default"/>
      <w:b/>
      <w:bCs/>
      <w:i/>
      <w:iCs/>
      <w:sz w:val="22"/>
      <w:szCs w:val="22"/>
    </w:rPr>
  </w:style>
  <w:style w:type="paragraph" w:customStyle="1" w:styleId="Style43">
    <w:name w:val="Style43"/>
    <w:basedOn w:val="a3"/>
    <w:rsid w:val="006F43D2"/>
    <w:pPr>
      <w:widowControl w:val="0"/>
      <w:autoSpaceDE w:val="0"/>
      <w:autoSpaceDN w:val="0"/>
      <w:adjustRightInd w:val="0"/>
      <w:spacing w:line="211" w:lineRule="exact"/>
      <w:ind w:hanging="756"/>
    </w:pPr>
  </w:style>
  <w:style w:type="paragraph" w:customStyle="1" w:styleId="Style318">
    <w:name w:val="Style318"/>
    <w:basedOn w:val="a3"/>
    <w:rsid w:val="006F43D2"/>
    <w:pPr>
      <w:widowControl w:val="0"/>
      <w:autoSpaceDE w:val="0"/>
      <w:autoSpaceDN w:val="0"/>
      <w:adjustRightInd w:val="0"/>
      <w:spacing w:line="223" w:lineRule="exact"/>
      <w:ind w:firstLine="374"/>
      <w:jc w:val="both"/>
    </w:pPr>
  </w:style>
  <w:style w:type="character" w:customStyle="1" w:styleId="FontStyle846">
    <w:name w:val="Font Style846"/>
    <w:rsid w:val="006F43D2"/>
    <w:rPr>
      <w:rFonts w:ascii="Times New Roman" w:hAnsi="Times New Roman" w:cs="Times New Roman"/>
      <w:b/>
      <w:bCs/>
      <w:sz w:val="22"/>
      <w:szCs w:val="22"/>
    </w:rPr>
  </w:style>
  <w:style w:type="character" w:customStyle="1" w:styleId="FontStyle811">
    <w:name w:val="Font Style811"/>
    <w:rsid w:val="006F43D2"/>
    <w:rPr>
      <w:rFonts w:ascii="Times New Roman" w:hAnsi="Times New Roman" w:cs="Times New Roman"/>
      <w:b/>
      <w:bCs/>
      <w:i/>
      <w:iCs/>
      <w:sz w:val="22"/>
      <w:szCs w:val="22"/>
    </w:rPr>
  </w:style>
  <w:style w:type="paragraph" w:customStyle="1" w:styleId="bodytext">
    <w:name w:val="bodytext"/>
    <w:basedOn w:val="a3"/>
    <w:rsid w:val="006F43D2"/>
    <w:pPr>
      <w:spacing w:after="100" w:afterAutospacing="1" w:line="300" w:lineRule="atLeast"/>
    </w:pPr>
    <w:rPr>
      <w:rFonts w:ascii="Arial" w:hAnsi="Arial" w:cs="Arial"/>
      <w:color w:val="666666"/>
      <w:sz w:val="21"/>
      <w:szCs w:val="21"/>
    </w:rPr>
  </w:style>
  <w:style w:type="paragraph" w:customStyle="1" w:styleId="subheader">
    <w:name w:val="subheader"/>
    <w:basedOn w:val="a3"/>
    <w:rsid w:val="006F43D2"/>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6F43D2"/>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6F43D2"/>
  </w:style>
  <w:style w:type="character" w:customStyle="1" w:styleId="mymarkfind">
    <w:name w:val="my_mark_find"/>
    <w:rsid w:val="006F43D2"/>
  </w:style>
  <w:style w:type="paragraph" w:customStyle="1" w:styleId="3a">
    <w:name w:val="Знак3"/>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6F43D2"/>
    <w:pPr>
      <w:spacing w:before="48" w:after="48"/>
      <w:jc w:val="both"/>
    </w:pPr>
  </w:style>
  <w:style w:type="character" w:customStyle="1" w:styleId="b-serp-url">
    <w:name w:val="b-serp-url"/>
    <w:rsid w:val="006F43D2"/>
  </w:style>
  <w:style w:type="paragraph" w:styleId="z-2">
    <w:name w:val="HTML Bottom of Form"/>
    <w:basedOn w:val="a3"/>
    <w:next w:val="a3"/>
    <w:link w:val="z-3"/>
    <w:rsid w:val="006F43D2"/>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6F43D2"/>
    <w:rPr>
      <w:rFonts w:ascii="Arial" w:eastAsia="Times New Roman" w:hAnsi="Arial" w:cs="Times New Roman"/>
      <w:vanish/>
      <w:sz w:val="16"/>
      <w:szCs w:val="16"/>
    </w:rPr>
  </w:style>
  <w:style w:type="paragraph" w:customStyle="1" w:styleId="3b">
    <w:name w:val="Стиль3"/>
    <w:basedOn w:val="a3"/>
    <w:link w:val="3c"/>
    <w:rsid w:val="006F43D2"/>
    <w:pPr>
      <w:widowControl w:val="0"/>
      <w:autoSpaceDE w:val="0"/>
      <w:autoSpaceDN w:val="0"/>
      <w:adjustRightInd w:val="0"/>
      <w:ind w:firstLine="567"/>
      <w:jc w:val="both"/>
    </w:pPr>
    <w:rPr>
      <w:b/>
      <w:sz w:val="28"/>
      <w:szCs w:val="20"/>
    </w:rPr>
  </w:style>
  <w:style w:type="character" w:customStyle="1" w:styleId="3c">
    <w:name w:val="Стиль3 Знак"/>
    <w:link w:val="3b"/>
    <w:locked/>
    <w:rsid w:val="006F43D2"/>
    <w:rPr>
      <w:rFonts w:ascii="Times New Roman" w:eastAsia="Times New Roman" w:hAnsi="Times New Roman" w:cs="Times New Roman"/>
      <w:b/>
      <w:sz w:val="28"/>
      <w:szCs w:val="20"/>
      <w:lang w:eastAsia="ru-RU"/>
    </w:rPr>
  </w:style>
  <w:style w:type="paragraph" w:customStyle="1" w:styleId="biblio">
    <w:name w:val="biblio"/>
    <w:basedOn w:val="a3"/>
    <w:rsid w:val="006F43D2"/>
    <w:pPr>
      <w:spacing w:before="48" w:after="48"/>
      <w:ind w:firstLine="360"/>
      <w:jc w:val="both"/>
    </w:pPr>
    <w:rPr>
      <w:sz w:val="19"/>
      <w:szCs w:val="19"/>
    </w:rPr>
  </w:style>
  <w:style w:type="paragraph" w:customStyle="1" w:styleId="biblio0">
    <w:name w:val="biblio0"/>
    <w:basedOn w:val="a3"/>
    <w:rsid w:val="006F43D2"/>
    <w:pPr>
      <w:spacing w:before="48" w:after="48"/>
      <w:jc w:val="both"/>
    </w:pPr>
    <w:rPr>
      <w:sz w:val="19"/>
      <w:szCs w:val="19"/>
    </w:rPr>
  </w:style>
  <w:style w:type="paragraph" w:customStyle="1" w:styleId="podpis">
    <w:name w:val="podpis"/>
    <w:basedOn w:val="a3"/>
    <w:rsid w:val="006F43D2"/>
    <w:pPr>
      <w:spacing w:before="48" w:after="48"/>
      <w:jc w:val="right"/>
    </w:pPr>
    <w:rPr>
      <w:i/>
      <w:iCs/>
      <w:sz w:val="19"/>
      <w:szCs w:val="19"/>
    </w:rPr>
  </w:style>
  <w:style w:type="paragraph" w:customStyle="1" w:styleId="ris">
    <w:name w:val="ris"/>
    <w:basedOn w:val="a3"/>
    <w:rsid w:val="006F43D2"/>
    <w:pPr>
      <w:spacing w:before="48" w:after="48"/>
      <w:jc w:val="center"/>
    </w:pPr>
    <w:rPr>
      <w:i/>
      <w:iCs/>
      <w:sz w:val="19"/>
      <w:szCs w:val="19"/>
    </w:rPr>
  </w:style>
  <w:style w:type="paragraph" w:customStyle="1" w:styleId="small">
    <w:name w:val="small"/>
    <w:basedOn w:val="a3"/>
    <w:rsid w:val="006F43D2"/>
    <w:pPr>
      <w:spacing w:before="48" w:after="48"/>
      <w:ind w:firstLine="360"/>
      <w:jc w:val="both"/>
    </w:pPr>
    <w:rPr>
      <w:sz w:val="19"/>
      <w:szCs w:val="19"/>
    </w:rPr>
  </w:style>
  <w:style w:type="paragraph" w:customStyle="1" w:styleId="small0">
    <w:name w:val="small0"/>
    <w:basedOn w:val="a3"/>
    <w:rsid w:val="006F43D2"/>
    <w:pPr>
      <w:spacing w:before="48" w:after="48"/>
      <w:jc w:val="both"/>
    </w:pPr>
    <w:rPr>
      <w:sz w:val="19"/>
      <w:szCs w:val="19"/>
    </w:rPr>
  </w:style>
  <w:style w:type="paragraph" w:customStyle="1" w:styleId="stih4">
    <w:name w:val="stih4"/>
    <w:basedOn w:val="a3"/>
    <w:rsid w:val="006F43D2"/>
    <w:pPr>
      <w:spacing w:before="120" w:after="120"/>
      <w:ind w:left="3240"/>
    </w:pPr>
    <w:rPr>
      <w:sz w:val="19"/>
      <w:szCs w:val="19"/>
    </w:rPr>
  </w:style>
  <w:style w:type="paragraph" w:customStyle="1" w:styleId="zag8">
    <w:name w:val="zag8"/>
    <w:basedOn w:val="a3"/>
    <w:rsid w:val="006F43D2"/>
    <w:pPr>
      <w:spacing w:before="240" w:after="48"/>
      <w:jc w:val="center"/>
    </w:pPr>
    <w:rPr>
      <w:sz w:val="19"/>
      <w:szCs w:val="19"/>
    </w:rPr>
  </w:style>
  <w:style w:type="character" w:customStyle="1" w:styleId="page">
    <w:name w:val="page"/>
    <w:rsid w:val="006F43D2"/>
    <w:rPr>
      <w:i/>
      <w:iCs/>
      <w:vanish/>
      <w:color w:val="00008B"/>
      <w:sz w:val="19"/>
      <w:szCs w:val="19"/>
      <w:bdr w:val="single" w:sz="4" w:space="0" w:color="C1C1C1"/>
    </w:rPr>
  </w:style>
  <w:style w:type="paragraph" w:customStyle="1" w:styleId="hook">
    <w:name w:val="hook"/>
    <w:basedOn w:val="a3"/>
    <w:rsid w:val="006F43D2"/>
    <w:pPr>
      <w:spacing w:before="100" w:beforeAutospacing="1" w:after="100" w:afterAutospacing="1"/>
    </w:pPr>
    <w:rPr>
      <w:rFonts w:ascii="Comic Sans MS" w:hAnsi="Comic Sans MS"/>
      <w:b/>
      <w:bCs/>
    </w:rPr>
  </w:style>
  <w:style w:type="character" w:customStyle="1" w:styleId="current">
    <w:name w:val="current"/>
    <w:rsid w:val="006F43D2"/>
  </w:style>
  <w:style w:type="paragraph" w:customStyle="1" w:styleId="affff3">
    <w:name w:val="Цитаты"/>
    <w:basedOn w:val="1a"/>
    <w:rsid w:val="006F43D2"/>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6F43D2"/>
    <w:pPr>
      <w:spacing w:before="100" w:after="100"/>
      <w:jc w:val="both"/>
    </w:pPr>
    <w:rPr>
      <w:rFonts w:ascii="Arial" w:hAnsi="Arial"/>
      <w:color w:val="000000"/>
      <w:sz w:val="20"/>
      <w:szCs w:val="20"/>
    </w:rPr>
  </w:style>
  <w:style w:type="character" w:customStyle="1" w:styleId="udar">
    <w:name w:val="udar"/>
    <w:rsid w:val="006F43D2"/>
    <w:rPr>
      <w:rFonts w:cs="Times New Roman"/>
    </w:rPr>
  </w:style>
  <w:style w:type="paragraph" w:customStyle="1" w:styleId="CharCharCarCarCharCharCarCarCharCharCarCarCharChar">
    <w:name w:val="Char Char Car Car Char Char Car Car Char Char Car Car Char Char"/>
    <w:basedOn w:val="a3"/>
    <w:rsid w:val="006F43D2"/>
    <w:pPr>
      <w:spacing w:after="160" w:line="240" w:lineRule="exact"/>
    </w:pPr>
    <w:rPr>
      <w:sz w:val="20"/>
      <w:szCs w:val="20"/>
    </w:rPr>
  </w:style>
  <w:style w:type="paragraph" w:customStyle="1" w:styleId="310">
    <w:name w:val="Основной текст с отступом 31"/>
    <w:basedOn w:val="a3"/>
    <w:rsid w:val="006F43D2"/>
    <w:pPr>
      <w:ind w:firstLine="567"/>
      <w:jc w:val="both"/>
    </w:pPr>
    <w:rPr>
      <w:rFonts w:ascii="Arial" w:hAnsi="Arial"/>
      <w:sz w:val="20"/>
      <w:szCs w:val="20"/>
    </w:rPr>
  </w:style>
  <w:style w:type="character" w:customStyle="1" w:styleId="submenu-table">
    <w:name w:val="submenu-table"/>
    <w:rsid w:val="006F43D2"/>
  </w:style>
  <w:style w:type="paragraph" w:customStyle="1" w:styleId="book">
    <w:name w:val="book"/>
    <w:basedOn w:val="a3"/>
    <w:rsid w:val="006F43D2"/>
    <w:pPr>
      <w:ind w:firstLine="450"/>
      <w:jc w:val="both"/>
    </w:pPr>
  </w:style>
  <w:style w:type="character" w:customStyle="1" w:styleId="bday">
    <w:name w:val="bday"/>
    <w:rsid w:val="006F43D2"/>
  </w:style>
  <w:style w:type="paragraph" w:customStyle="1" w:styleId="212">
    <w:name w:val="Основной текст 21"/>
    <w:basedOn w:val="a3"/>
    <w:rsid w:val="006F43D2"/>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6F43D2"/>
    <w:rPr>
      <w:sz w:val="24"/>
      <w:szCs w:val="24"/>
    </w:rPr>
  </w:style>
  <w:style w:type="paragraph" w:customStyle="1" w:styleId="Style45">
    <w:name w:val="Style45"/>
    <w:basedOn w:val="a3"/>
    <w:rsid w:val="006F43D2"/>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6F43D2"/>
    <w:rPr>
      <w:b/>
      <w:caps/>
      <w:sz w:val="24"/>
      <w:szCs w:val="24"/>
      <w:lang w:val="ru-RU" w:eastAsia="ru-RU" w:bidi="ar-SA"/>
    </w:rPr>
  </w:style>
  <w:style w:type="character" w:customStyle="1" w:styleId="400">
    <w:name w:val="Знак Знак40"/>
    <w:locked/>
    <w:rsid w:val="006F43D2"/>
    <w:rPr>
      <w:rFonts w:ascii="Arial" w:hAnsi="Arial" w:cs="Arial"/>
      <w:b/>
      <w:bCs/>
      <w:i/>
      <w:iCs/>
      <w:sz w:val="28"/>
      <w:szCs w:val="28"/>
      <w:lang w:val="ru-RU" w:eastAsia="en-US" w:bidi="ar-SA"/>
    </w:rPr>
  </w:style>
  <w:style w:type="character" w:customStyle="1" w:styleId="390">
    <w:name w:val="Знак Знак39"/>
    <w:locked/>
    <w:rsid w:val="006F43D2"/>
    <w:rPr>
      <w:b/>
      <w:bCs/>
      <w:sz w:val="27"/>
      <w:szCs w:val="27"/>
      <w:lang w:val="ru-RU" w:eastAsia="ru-RU" w:bidi="ar-SA"/>
    </w:rPr>
  </w:style>
  <w:style w:type="character" w:customStyle="1" w:styleId="380">
    <w:name w:val="Знак Знак38"/>
    <w:locked/>
    <w:rsid w:val="006F43D2"/>
    <w:rPr>
      <w:b/>
      <w:bCs/>
      <w:sz w:val="28"/>
      <w:szCs w:val="28"/>
      <w:lang w:val="ru-RU" w:eastAsia="ru-RU" w:bidi="ar-SA"/>
    </w:rPr>
  </w:style>
  <w:style w:type="character" w:customStyle="1" w:styleId="370">
    <w:name w:val="Знак Знак37"/>
    <w:locked/>
    <w:rsid w:val="006F43D2"/>
    <w:rPr>
      <w:b/>
      <w:bCs/>
      <w:i/>
      <w:iCs/>
      <w:sz w:val="26"/>
      <w:szCs w:val="26"/>
      <w:lang w:val="ru-RU" w:eastAsia="ru-RU" w:bidi="ar-SA"/>
    </w:rPr>
  </w:style>
  <w:style w:type="character" w:customStyle="1" w:styleId="360">
    <w:name w:val="Знак Знак36"/>
    <w:locked/>
    <w:rsid w:val="006F43D2"/>
    <w:rPr>
      <w:sz w:val="24"/>
      <w:lang w:val="ru-RU" w:eastAsia="ru-RU" w:bidi="ar-SA"/>
    </w:rPr>
  </w:style>
  <w:style w:type="character" w:customStyle="1" w:styleId="350">
    <w:name w:val="Знак Знак35"/>
    <w:locked/>
    <w:rsid w:val="006F43D2"/>
    <w:rPr>
      <w:sz w:val="24"/>
      <w:szCs w:val="24"/>
      <w:lang w:val="ru-RU" w:eastAsia="ru-RU" w:bidi="ar-SA"/>
    </w:rPr>
  </w:style>
  <w:style w:type="character" w:customStyle="1" w:styleId="340">
    <w:name w:val="Знак Знак34"/>
    <w:locked/>
    <w:rsid w:val="006F43D2"/>
    <w:rPr>
      <w:i/>
      <w:iCs/>
      <w:sz w:val="24"/>
      <w:szCs w:val="24"/>
      <w:lang w:val="ru-RU" w:eastAsia="ru-RU" w:bidi="ar-SA"/>
    </w:rPr>
  </w:style>
  <w:style w:type="character" w:customStyle="1" w:styleId="affff5">
    <w:name w:val="Знак Знак Знак"/>
    <w:locked/>
    <w:rsid w:val="006F43D2"/>
    <w:rPr>
      <w:rFonts w:ascii="Courier New" w:hAnsi="Courier New" w:cs="Courier New"/>
      <w:lang w:val="ru-RU" w:eastAsia="ru-RU" w:bidi="ar-SA"/>
    </w:rPr>
  </w:style>
  <w:style w:type="paragraph" w:customStyle="1" w:styleId="affff6">
    <w:name w:val="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6F43D2"/>
    <w:pPr>
      <w:autoSpaceDE w:val="0"/>
      <w:autoSpaceDN w:val="0"/>
      <w:adjustRightInd w:val="0"/>
    </w:pPr>
  </w:style>
  <w:style w:type="paragraph" w:customStyle="1" w:styleId="affff8">
    <w:name w:val="Темы"/>
    <w:basedOn w:val="a3"/>
    <w:link w:val="affff9"/>
    <w:rsid w:val="006F43D2"/>
    <w:pPr>
      <w:keepNext/>
    </w:pPr>
  </w:style>
  <w:style w:type="character" w:customStyle="1" w:styleId="affff9">
    <w:name w:val="Темы Знак"/>
    <w:link w:val="affff8"/>
    <w:locked/>
    <w:rsid w:val="006F43D2"/>
    <w:rPr>
      <w:rFonts w:ascii="Times New Roman" w:eastAsia="Times New Roman" w:hAnsi="Times New Roman" w:cs="Times New Roman"/>
      <w:sz w:val="24"/>
      <w:szCs w:val="24"/>
      <w:lang w:eastAsia="ru-RU"/>
    </w:rPr>
  </w:style>
  <w:style w:type="paragraph" w:customStyle="1" w:styleId="affffa">
    <w:name w:val="a"/>
    <w:basedOn w:val="a3"/>
    <w:rsid w:val="006F43D2"/>
    <w:pPr>
      <w:spacing w:before="100" w:beforeAutospacing="1" w:after="100" w:afterAutospacing="1"/>
    </w:pPr>
  </w:style>
  <w:style w:type="paragraph" w:customStyle="1" w:styleId="acxspmiddle">
    <w:name w:val="acxspmiddle"/>
    <w:basedOn w:val="a3"/>
    <w:rsid w:val="006F43D2"/>
    <w:pPr>
      <w:spacing w:before="100" w:beforeAutospacing="1" w:after="100" w:afterAutospacing="1"/>
    </w:pPr>
  </w:style>
  <w:style w:type="character" w:customStyle="1" w:styleId="affffb">
    <w:name w:val="Основной текст_"/>
    <w:link w:val="1ff3"/>
    <w:locked/>
    <w:rsid w:val="006F43D2"/>
    <w:rPr>
      <w:rFonts w:ascii="Arial" w:hAnsi="Arial" w:cs="Arial"/>
      <w:sz w:val="19"/>
      <w:szCs w:val="19"/>
      <w:shd w:val="clear" w:color="auto" w:fill="FFFFFF"/>
    </w:rPr>
  </w:style>
  <w:style w:type="paragraph" w:customStyle="1" w:styleId="1ff3">
    <w:name w:val="Основной текст1"/>
    <w:basedOn w:val="a3"/>
    <w:link w:val="affffb"/>
    <w:rsid w:val="006F43D2"/>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6F43D2"/>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6F43D2"/>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6F43D2"/>
    <w:pPr>
      <w:spacing w:after="160" w:line="240" w:lineRule="exact"/>
    </w:pPr>
    <w:rPr>
      <w:rFonts w:ascii="Verdana" w:hAnsi="Verdana"/>
      <w:lang w:val="en-US" w:eastAsia="en-US"/>
    </w:rPr>
  </w:style>
  <w:style w:type="paragraph" w:customStyle="1" w:styleId="Style24">
    <w:name w:val="Style24"/>
    <w:basedOn w:val="a3"/>
    <w:rsid w:val="006F43D2"/>
    <w:pPr>
      <w:widowControl w:val="0"/>
      <w:autoSpaceDE w:val="0"/>
      <w:autoSpaceDN w:val="0"/>
      <w:adjustRightInd w:val="0"/>
      <w:spacing w:line="482" w:lineRule="exact"/>
      <w:ind w:firstLine="720"/>
      <w:jc w:val="both"/>
    </w:pPr>
  </w:style>
  <w:style w:type="paragraph" w:customStyle="1" w:styleId="ConsPlusTitle">
    <w:name w:val="ConsPlusTitle"/>
    <w:rsid w:val="006F43D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6F43D2"/>
    <w:rPr>
      <w:rFonts w:ascii="Courier New" w:hAnsi="Courier New"/>
      <w:sz w:val="20"/>
      <w:szCs w:val="20"/>
    </w:rPr>
  </w:style>
  <w:style w:type="paragraph" w:customStyle="1" w:styleId="ConsPlusNormal">
    <w:name w:val="ConsPlusNormal"/>
    <w:link w:val="ConsPlusNormal0"/>
    <w:rsid w:val="006F43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F43D2"/>
    <w:rPr>
      <w:rFonts w:ascii="Arial" w:eastAsia="Times New Roman" w:hAnsi="Arial" w:cs="Arial"/>
      <w:sz w:val="20"/>
      <w:szCs w:val="20"/>
      <w:lang w:eastAsia="ru-RU"/>
    </w:rPr>
  </w:style>
  <w:style w:type="paragraph" w:customStyle="1" w:styleId="213">
    <w:name w:val="Заголовок 21"/>
    <w:basedOn w:val="a3"/>
    <w:next w:val="a3"/>
    <w:rsid w:val="006F43D2"/>
    <w:pPr>
      <w:keepNext/>
      <w:widowControl w:val="0"/>
      <w:jc w:val="center"/>
    </w:pPr>
    <w:rPr>
      <w:b/>
      <w:sz w:val="26"/>
      <w:szCs w:val="20"/>
    </w:rPr>
  </w:style>
  <w:style w:type="paragraph" w:customStyle="1" w:styleId="2f1">
    <w:name w:val="Обычный2"/>
    <w:basedOn w:val="a3"/>
    <w:rsid w:val="006F43D2"/>
    <w:pPr>
      <w:spacing w:before="100" w:beforeAutospacing="1" w:after="100" w:afterAutospacing="1"/>
    </w:pPr>
  </w:style>
  <w:style w:type="paragraph" w:customStyle="1" w:styleId="2f2">
    <w:name w:val="заголовок 2"/>
    <w:basedOn w:val="a3"/>
    <w:next w:val="a3"/>
    <w:rsid w:val="006F43D2"/>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6F43D2"/>
    <w:pPr>
      <w:spacing w:before="24" w:after="16"/>
      <w:ind w:firstLine="454"/>
      <w:jc w:val="center"/>
    </w:pPr>
    <w:rPr>
      <w:rFonts w:ascii="Times New Roman" w:hAnsi="Times New Roman" w:cs="Times New Roman"/>
      <w:b/>
      <w:bCs/>
    </w:rPr>
  </w:style>
  <w:style w:type="paragraph" w:customStyle="1" w:styleId="46">
    <w:name w:val="Стиль4"/>
    <w:basedOn w:val="21"/>
    <w:rsid w:val="006F43D2"/>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6F43D2"/>
    <w:pPr>
      <w:keepNext/>
      <w:spacing w:before="0" w:beforeAutospacing="0" w:after="0" w:afterAutospacing="0" w:line="312" w:lineRule="auto"/>
      <w:ind w:firstLine="454"/>
    </w:pPr>
    <w:rPr>
      <w:sz w:val="22"/>
      <w:szCs w:val="22"/>
    </w:rPr>
  </w:style>
  <w:style w:type="paragraph" w:customStyle="1" w:styleId="63">
    <w:name w:val="Стиль6"/>
    <w:basedOn w:val="a3"/>
    <w:rsid w:val="006F43D2"/>
    <w:pPr>
      <w:spacing w:line="312" w:lineRule="auto"/>
      <w:ind w:firstLine="454"/>
      <w:jc w:val="both"/>
    </w:pPr>
  </w:style>
  <w:style w:type="paragraph" w:customStyle="1" w:styleId="affffd">
    <w:name w:val="Стиль По ширине"/>
    <w:basedOn w:val="a3"/>
    <w:rsid w:val="006F43D2"/>
    <w:pPr>
      <w:spacing w:line="312" w:lineRule="auto"/>
      <w:ind w:firstLine="454"/>
      <w:jc w:val="both"/>
    </w:pPr>
  </w:style>
  <w:style w:type="paragraph" w:customStyle="1" w:styleId="Style8">
    <w:name w:val="Style8"/>
    <w:basedOn w:val="a3"/>
    <w:rsid w:val="006F43D2"/>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6F43D2"/>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6F43D2"/>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6F43D2"/>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6F43D2"/>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6F43D2"/>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6F43D2"/>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6F43D2"/>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6F43D2"/>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6F43D2"/>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6F43D2"/>
    <w:rPr>
      <w:rFonts w:ascii="Arial" w:eastAsia="Times New Roman" w:hAnsi="Arial" w:cs="Times New Roman"/>
      <w:sz w:val="20"/>
      <w:szCs w:val="20"/>
      <w:lang w:eastAsia="ru-RU"/>
    </w:rPr>
  </w:style>
  <w:style w:type="paragraph" w:customStyle="1" w:styleId="western">
    <w:name w:val="western"/>
    <w:basedOn w:val="a3"/>
    <w:rsid w:val="006F43D2"/>
    <w:pPr>
      <w:shd w:val="clear" w:color="auto" w:fill="FFFFFF"/>
      <w:spacing w:before="778" w:line="475" w:lineRule="atLeast"/>
    </w:pPr>
    <w:rPr>
      <w:color w:val="000000"/>
    </w:rPr>
  </w:style>
  <w:style w:type="character" w:customStyle="1" w:styleId="small11">
    <w:name w:val="small11"/>
    <w:rsid w:val="006F43D2"/>
    <w:rPr>
      <w:rFonts w:ascii="Times New Roman" w:hAnsi="Times New Roman" w:cs="Times New Roman" w:hint="default"/>
      <w:sz w:val="16"/>
      <w:szCs w:val="16"/>
    </w:rPr>
  </w:style>
  <w:style w:type="character" w:customStyle="1" w:styleId="b-serp-urlitem1">
    <w:name w:val="b-serp-url__item1"/>
    <w:rsid w:val="006F43D2"/>
    <w:rPr>
      <w:rFonts w:ascii="Times New Roman" w:hAnsi="Times New Roman" w:cs="Times New Roman" w:hint="default"/>
    </w:rPr>
  </w:style>
  <w:style w:type="character" w:customStyle="1" w:styleId="121">
    <w:name w:val="Знак Знак12"/>
    <w:locked/>
    <w:rsid w:val="006F43D2"/>
    <w:rPr>
      <w:b/>
      <w:bCs w:val="0"/>
      <w:caps/>
      <w:sz w:val="24"/>
      <w:szCs w:val="24"/>
      <w:lang w:val="ru-RU" w:eastAsia="ru-RU" w:bidi="ar-SA"/>
    </w:rPr>
  </w:style>
  <w:style w:type="character" w:customStyle="1" w:styleId="tbln121">
    <w:name w:val="tbln121"/>
    <w:rsid w:val="006F43D2"/>
    <w:rPr>
      <w:rFonts w:ascii="Arial" w:hAnsi="Arial" w:cs="Arial" w:hint="default"/>
      <w:b w:val="0"/>
      <w:bCs w:val="0"/>
      <w:i/>
      <w:iCs/>
      <w:strike w:val="0"/>
      <w:dstrike w:val="0"/>
      <w:color w:val="000000"/>
      <w:sz w:val="18"/>
      <w:szCs w:val="18"/>
      <w:u w:val="none"/>
    </w:rPr>
  </w:style>
  <w:style w:type="character" w:customStyle="1" w:styleId="mistake">
    <w:name w:val="mistake"/>
    <w:rsid w:val="006F43D2"/>
    <w:rPr>
      <w:sz w:val="24"/>
      <w:szCs w:val="24"/>
    </w:rPr>
  </w:style>
  <w:style w:type="character" w:customStyle="1" w:styleId="trb12">
    <w:name w:val="trb12"/>
    <w:rsid w:val="006F43D2"/>
  </w:style>
  <w:style w:type="character" w:customStyle="1" w:styleId="tbln12">
    <w:name w:val="tbln12"/>
    <w:rsid w:val="006F43D2"/>
  </w:style>
  <w:style w:type="character" w:customStyle="1" w:styleId="tbb12">
    <w:name w:val="tbb12"/>
    <w:rsid w:val="006F43D2"/>
  </w:style>
  <w:style w:type="character" w:customStyle="1" w:styleId="hpsatn">
    <w:name w:val="hps atn"/>
    <w:rsid w:val="006F43D2"/>
  </w:style>
  <w:style w:type="character" w:customStyle="1" w:styleId="64">
    <w:name w:val="Знак Знак6"/>
    <w:rsid w:val="006F43D2"/>
    <w:rPr>
      <w:rFonts w:ascii="Arial" w:hAnsi="Arial" w:cs="Arial" w:hint="default"/>
      <w:b/>
      <w:bCs/>
      <w:kern w:val="32"/>
      <w:sz w:val="32"/>
      <w:szCs w:val="32"/>
    </w:rPr>
  </w:style>
  <w:style w:type="character" w:customStyle="1" w:styleId="FontStyle42">
    <w:name w:val="Font Style42"/>
    <w:rsid w:val="006F43D2"/>
    <w:rPr>
      <w:rFonts w:ascii="Times New Roman" w:hAnsi="Times New Roman" w:cs="Times New Roman" w:hint="default"/>
      <w:sz w:val="26"/>
      <w:szCs w:val="26"/>
    </w:rPr>
  </w:style>
  <w:style w:type="character" w:customStyle="1" w:styleId="FontStyle41">
    <w:name w:val="Font Style41"/>
    <w:rsid w:val="006F43D2"/>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6F43D2"/>
    <w:rPr>
      <w:sz w:val="24"/>
      <w:szCs w:val="24"/>
      <w:lang w:val="ru-RU" w:eastAsia="ru-RU" w:bidi="ar-SA"/>
    </w:rPr>
  </w:style>
  <w:style w:type="character" w:customStyle="1" w:styleId="FontStyle139">
    <w:name w:val="Font Style139"/>
    <w:rsid w:val="006F43D2"/>
    <w:rPr>
      <w:rFonts w:ascii="Palatino Linotype" w:hAnsi="Palatino Linotype" w:cs="Palatino Linotype" w:hint="default"/>
      <w:sz w:val="18"/>
      <w:szCs w:val="18"/>
    </w:rPr>
  </w:style>
  <w:style w:type="character" w:customStyle="1" w:styleId="FontStyle157">
    <w:name w:val="Font Style157"/>
    <w:rsid w:val="006F43D2"/>
    <w:rPr>
      <w:rFonts w:ascii="Palatino Linotype" w:hAnsi="Palatino Linotype" w:cs="Palatino Linotype" w:hint="default"/>
      <w:sz w:val="18"/>
      <w:szCs w:val="18"/>
    </w:rPr>
  </w:style>
  <w:style w:type="character" w:customStyle="1" w:styleId="FontStyle138">
    <w:name w:val="Font Style138"/>
    <w:rsid w:val="006F43D2"/>
    <w:rPr>
      <w:rFonts w:ascii="Palatino Linotype" w:hAnsi="Palatino Linotype" w:cs="Palatino Linotype" w:hint="default"/>
      <w:b/>
      <w:bCs/>
      <w:sz w:val="18"/>
      <w:szCs w:val="18"/>
    </w:rPr>
  </w:style>
  <w:style w:type="character" w:customStyle="1" w:styleId="FontStyle146">
    <w:name w:val="Font Style146"/>
    <w:rsid w:val="006F43D2"/>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6F43D2"/>
    <w:rPr>
      <w:sz w:val="24"/>
      <w:szCs w:val="24"/>
      <w:lang w:val="ru-RU" w:eastAsia="ru-RU" w:bidi="ar-SA"/>
    </w:rPr>
  </w:style>
  <w:style w:type="character" w:customStyle="1" w:styleId="1ff7">
    <w:name w:val="Знак1"/>
    <w:rsid w:val="006F43D2"/>
    <w:rPr>
      <w:rFonts w:ascii="Arial" w:hAnsi="Arial" w:cs="Arial" w:hint="default"/>
      <w:b/>
      <w:bCs/>
      <w:kern w:val="32"/>
      <w:sz w:val="32"/>
      <w:szCs w:val="32"/>
      <w:lang w:val="ru-RU" w:eastAsia="ru-RU" w:bidi="ar-SA"/>
    </w:rPr>
  </w:style>
  <w:style w:type="character" w:customStyle="1" w:styleId="2f3">
    <w:name w:val="Знак2"/>
    <w:rsid w:val="006F43D2"/>
    <w:rPr>
      <w:sz w:val="24"/>
      <w:lang w:val="ru-RU" w:eastAsia="en-US" w:bidi="ar-SA"/>
    </w:rPr>
  </w:style>
  <w:style w:type="character" w:customStyle="1" w:styleId="311">
    <w:name w:val="Заголовок 3 Знак1"/>
    <w:aliases w:val="Знак2 Знак3"/>
    <w:locked/>
    <w:rsid w:val="006F43D2"/>
    <w:rPr>
      <w:b/>
      <w:bCs/>
      <w:sz w:val="27"/>
      <w:szCs w:val="27"/>
      <w:lang w:val="ru-RU" w:eastAsia="ru-RU" w:bidi="ar-SA"/>
    </w:rPr>
  </w:style>
  <w:style w:type="paragraph" w:customStyle="1" w:styleId="mane">
    <w:name w:val="mane"/>
    <w:rsid w:val="006F43D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6F43D2"/>
    <w:rPr>
      <w:rFonts w:ascii="Sylfaen" w:hAnsi="Sylfaen" w:cs="Sylfaen"/>
      <w:sz w:val="18"/>
      <w:szCs w:val="18"/>
    </w:rPr>
  </w:style>
  <w:style w:type="character" w:customStyle="1" w:styleId="keyword1">
    <w:name w:val="keyword1"/>
    <w:rsid w:val="006F43D2"/>
    <w:rPr>
      <w:i/>
      <w:iCs/>
    </w:rPr>
  </w:style>
  <w:style w:type="character" w:customStyle="1" w:styleId="keyworddef1">
    <w:name w:val="keyword_def1"/>
    <w:rsid w:val="006F43D2"/>
    <w:rPr>
      <w:b/>
      <w:bCs/>
      <w:i/>
      <w:iCs/>
    </w:rPr>
  </w:style>
  <w:style w:type="character" w:customStyle="1" w:styleId="afffff">
    <w:name w:val="Выделение в тексте документа"/>
    <w:rsid w:val="006F43D2"/>
    <w:rPr>
      <w:rFonts w:cs="Times New Roman"/>
      <w:b/>
    </w:rPr>
  </w:style>
  <w:style w:type="paragraph" w:customStyle="1" w:styleId="afffff0">
    <w:name w:val="Текст документа"/>
    <w:basedOn w:val="a3"/>
    <w:rsid w:val="006F43D2"/>
    <w:pPr>
      <w:ind w:firstLine="709"/>
      <w:jc w:val="both"/>
    </w:pPr>
  </w:style>
  <w:style w:type="character" w:customStyle="1" w:styleId="xmlemitalic1">
    <w:name w:val="xml_em_italic1"/>
    <w:rsid w:val="006F43D2"/>
    <w:rPr>
      <w:i/>
      <w:iCs/>
    </w:rPr>
  </w:style>
  <w:style w:type="paragraph" w:customStyle="1" w:styleId="afffff1">
    <w:name w:val="Модуль"/>
    <w:basedOn w:val="a3"/>
    <w:rsid w:val="006F43D2"/>
    <w:pPr>
      <w:keepNext/>
      <w:jc w:val="both"/>
    </w:pPr>
  </w:style>
  <w:style w:type="character" w:customStyle="1" w:styleId="WW8Num4z3">
    <w:name w:val="WW8Num4z3"/>
    <w:rsid w:val="006F43D2"/>
    <w:rPr>
      <w:rFonts w:ascii="Symbol" w:hAnsi="Symbol"/>
    </w:rPr>
  </w:style>
  <w:style w:type="paragraph" w:customStyle="1" w:styleId="114">
    <w:name w:val="Название11"/>
    <w:basedOn w:val="a3"/>
    <w:next w:val="aff2"/>
    <w:qFormat/>
    <w:rsid w:val="006F43D2"/>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6F43D2"/>
    <w:pPr>
      <w:suppressLineNumbers/>
      <w:suppressAutoHyphens/>
    </w:pPr>
    <w:rPr>
      <w:lang w:eastAsia="ar-SA"/>
    </w:rPr>
  </w:style>
  <w:style w:type="paragraph" w:customStyle="1" w:styleId="afffff3">
    <w:name w:val="Заголовок таблицы"/>
    <w:basedOn w:val="afffff2"/>
    <w:rsid w:val="006F43D2"/>
    <w:pPr>
      <w:jc w:val="center"/>
    </w:pPr>
    <w:rPr>
      <w:b/>
      <w:bCs/>
    </w:rPr>
  </w:style>
  <w:style w:type="paragraph" w:customStyle="1" w:styleId="Style46">
    <w:name w:val="Style46"/>
    <w:basedOn w:val="a3"/>
    <w:rsid w:val="006F43D2"/>
    <w:pPr>
      <w:widowControl w:val="0"/>
      <w:autoSpaceDE w:val="0"/>
      <w:autoSpaceDN w:val="0"/>
      <w:adjustRightInd w:val="0"/>
      <w:spacing w:line="240" w:lineRule="exact"/>
      <w:ind w:hanging="106"/>
    </w:pPr>
  </w:style>
  <w:style w:type="paragraph" w:customStyle="1" w:styleId="Style61">
    <w:name w:val="Style61"/>
    <w:basedOn w:val="a3"/>
    <w:rsid w:val="006F43D2"/>
    <w:pPr>
      <w:widowControl w:val="0"/>
      <w:autoSpaceDE w:val="0"/>
      <w:autoSpaceDN w:val="0"/>
      <w:adjustRightInd w:val="0"/>
      <w:spacing w:line="242" w:lineRule="exact"/>
      <w:ind w:hanging="446"/>
    </w:pPr>
  </w:style>
  <w:style w:type="paragraph" w:customStyle="1" w:styleId="Style164">
    <w:name w:val="Style164"/>
    <w:basedOn w:val="a3"/>
    <w:rsid w:val="006F43D2"/>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6F43D2"/>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6F43D2"/>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6F43D2"/>
    <w:pPr>
      <w:spacing w:before="100" w:beforeAutospacing="1" w:after="100" w:afterAutospacing="1"/>
      <w:ind w:firstLine="360"/>
      <w:jc w:val="both"/>
    </w:pPr>
  </w:style>
  <w:style w:type="character" w:customStyle="1" w:styleId="c1">
    <w:name w:val="c1"/>
    <w:rsid w:val="006F43D2"/>
  </w:style>
  <w:style w:type="character" w:customStyle="1" w:styleId="afffff4">
    <w:name w:val="Текст.Акцентированный"/>
    <w:rsid w:val="006F43D2"/>
    <w:rPr>
      <w:rFonts w:cs="Times New Roman"/>
      <w:i/>
    </w:rPr>
  </w:style>
  <w:style w:type="paragraph" w:customStyle="1" w:styleId="65">
    <w:name w:val="Обычный (веб)6"/>
    <w:basedOn w:val="a3"/>
    <w:rsid w:val="006F43D2"/>
  </w:style>
  <w:style w:type="paragraph" w:customStyle="1" w:styleId="afffff5">
    <w:name w:val="слайд"/>
    <w:basedOn w:val="a3"/>
    <w:rsid w:val="006F43D2"/>
    <w:pPr>
      <w:jc w:val="both"/>
    </w:pPr>
    <w:rPr>
      <w:sz w:val="36"/>
      <w:lang w:eastAsia="en-US"/>
    </w:rPr>
  </w:style>
  <w:style w:type="character" w:customStyle="1" w:styleId="st">
    <w:name w:val="st"/>
    <w:rsid w:val="006F43D2"/>
  </w:style>
  <w:style w:type="character" w:customStyle="1" w:styleId="keyworddef">
    <w:name w:val="keyword_def"/>
    <w:rsid w:val="006F43D2"/>
  </w:style>
  <w:style w:type="character" w:customStyle="1" w:styleId="grame">
    <w:name w:val="grame"/>
    <w:rsid w:val="006F43D2"/>
  </w:style>
  <w:style w:type="paragraph" w:customStyle="1" w:styleId="115">
    <w:name w:val="Обычный + 11 пт"/>
    <w:basedOn w:val="a3"/>
    <w:rsid w:val="006F43D2"/>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6F43D2"/>
  </w:style>
  <w:style w:type="paragraph" w:customStyle="1" w:styleId="afffff6">
    <w:name w:val="Знак Знак Знак Знак Знак Знак Знак Знак Знак Знак Знак Знак Знак"/>
    <w:basedOn w:val="a3"/>
    <w:rsid w:val="006F43D2"/>
    <w:pPr>
      <w:spacing w:after="160" w:line="240" w:lineRule="exact"/>
    </w:pPr>
    <w:rPr>
      <w:rFonts w:ascii="Verdana" w:hAnsi="Verdana"/>
      <w:lang w:val="en-US" w:eastAsia="en-US"/>
    </w:rPr>
  </w:style>
  <w:style w:type="character" w:customStyle="1" w:styleId="pav31">
    <w:name w:val="pav31"/>
    <w:rsid w:val="006F43D2"/>
    <w:rPr>
      <w:rFonts w:ascii="Comic Sans MS" w:hAnsi="Comic Sans MS" w:hint="default"/>
      <w:color w:val="272652"/>
      <w:sz w:val="12"/>
      <w:szCs w:val="12"/>
    </w:rPr>
  </w:style>
  <w:style w:type="paragraph" w:customStyle="1" w:styleId="pri">
    <w:name w:val="pri"/>
    <w:basedOn w:val="a3"/>
    <w:rsid w:val="006F43D2"/>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6F43D2"/>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6F43D2"/>
    <w:rPr>
      <w:rFonts w:ascii="Times New Roman" w:eastAsia="Times New Roman" w:hAnsi="Times New Roman" w:cs="Times New Roman"/>
      <w:i/>
      <w:snapToGrid w:val="0"/>
      <w:sz w:val="12"/>
      <w:szCs w:val="20"/>
      <w:lang w:eastAsia="ru-RU"/>
    </w:rPr>
  </w:style>
  <w:style w:type="character" w:customStyle="1" w:styleId="WW8Num3z1">
    <w:name w:val="WW8Num3z1"/>
    <w:rsid w:val="006F43D2"/>
    <w:rPr>
      <w:rFonts w:ascii="Times New Roman" w:eastAsia="Times New Roman" w:hAnsi="Times New Roman" w:cs="Times New Roman"/>
    </w:rPr>
  </w:style>
  <w:style w:type="character" w:customStyle="1" w:styleId="WW8Num4z0">
    <w:name w:val="WW8Num4z0"/>
    <w:rsid w:val="006F43D2"/>
    <w:rPr>
      <w:rFonts w:ascii="Wingdings" w:hAnsi="Wingdings"/>
    </w:rPr>
  </w:style>
  <w:style w:type="character" w:customStyle="1" w:styleId="WW8Num4z1">
    <w:name w:val="WW8Num4z1"/>
    <w:rsid w:val="006F43D2"/>
    <w:rPr>
      <w:rFonts w:ascii="Courier New" w:hAnsi="Courier New" w:cs="Courier New"/>
    </w:rPr>
  </w:style>
  <w:style w:type="character" w:customStyle="1" w:styleId="WW8Num6z1">
    <w:name w:val="WW8Num6z1"/>
    <w:rsid w:val="006F43D2"/>
    <w:rPr>
      <w:rFonts w:ascii="Times New Roman" w:eastAsia="Times New Roman" w:hAnsi="Times New Roman" w:cs="Times New Roman"/>
    </w:rPr>
  </w:style>
  <w:style w:type="character" w:customStyle="1" w:styleId="WW8Num7z1">
    <w:name w:val="WW8Num7z1"/>
    <w:rsid w:val="006F43D2"/>
    <w:rPr>
      <w:rFonts w:ascii="Times New Roman" w:eastAsia="Times New Roman" w:hAnsi="Times New Roman" w:cs="Times New Roman"/>
    </w:rPr>
  </w:style>
  <w:style w:type="character" w:customStyle="1" w:styleId="WW8Num8z0">
    <w:name w:val="WW8Num8z0"/>
    <w:rsid w:val="006F43D2"/>
    <w:rPr>
      <w:color w:val="auto"/>
    </w:rPr>
  </w:style>
  <w:style w:type="character" w:customStyle="1" w:styleId="WW8Num14z0">
    <w:name w:val="WW8Num14z0"/>
    <w:rsid w:val="006F43D2"/>
    <w:rPr>
      <w:rFonts w:ascii="Wingdings" w:hAnsi="Wingdings"/>
    </w:rPr>
  </w:style>
  <w:style w:type="character" w:customStyle="1" w:styleId="WW8Num14z1">
    <w:name w:val="WW8Num14z1"/>
    <w:rsid w:val="006F43D2"/>
    <w:rPr>
      <w:rFonts w:ascii="Courier New" w:hAnsi="Courier New" w:cs="Courier New"/>
    </w:rPr>
  </w:style>
  <w:style w:type="character" w:customStyle="1" w:styleId="WW8Num14z3">
    <w:name w:val="WW8Num14z3"/>
    <w:rsid w:val="006F43D2"/>
    <w:rPr>
      <w:rFonts w:ascii="Symbol" w:hAnsi="Symbol"/>
    </w:rPr>
  </w:style>
  <w:style w:type="character" w:customStyle="1" w:styleId="WW8Num15z1">
    <w:name w:val="WW8Num15z1"/>
    <w:rsid w:val="006F43D2"/>
    <w:rPr>
      <w:rFonts w:ascii="Times New Roman" w:eastAsia="Times New Roman" w:hAnsi="Times New Roman" w:cs="Times New Roman"/>
    </w:rPr>
  </w:style>
  <w:style w:type="character" w:customStyle="1" w:styleId="WW8Num17z1">
    <w:name w:val="WW8Num17z1"/>
    <w:rsid w:val="006F43D2"/>
    <w:rPr>
      <w:rFonts w:ascii="Times New Roman" w:eastAsia="Times New Roman" w:hAnsi="Times New Roman" w:cs="Times New Roman"/>
    </w:rPr>
  </w:style>
  <w:style w:type="character" w:customStyle="1" w:styleId="WW8Num18z0">
    <w:name w:val="WW8Num18z0"/>
    <w:rsid w:val="006F43D2"/>
    <w:rPr>
      <w:rFonts w:ascii="Wingdings" w:hAnsi="Wingdings"/>
      <w:sz w:val="20"/>
    </w:rPr>
  </w:style>
  <w:style w:type="character" w:customStyle="1" w:styleId="FontStyle514">
    <w:name w:val="Font Style514"/>
    <w:rsid w:val="006F43D2"/>
    <w:rPr>
      <w:rFonts w:ascii="Times New Roman" w:hAnsi="Times New Roman" w:cs="Times New Roman" w:hint="default"/>
      <w:sz w:val="20"/>
      <w:szCs w:val="20"/>
    </w:rPr>
  </w:style>
  <w:style w:type="character" w:customStyle="1" w:styleId="FontStyle528">
    <w:name w:val="Font Style528"/>
    <w:rsid w:val="006F43D2"/>
    <w:rPr>
      <w:rFonts w:ascii="Times New Roman" w:hAnsi="Times New Roman" w:cs="Times New Roman"/>
      <w:b/>
      <w:bCs/>
      <w:i/>
      <w:iCs/>
      <w:sz w:val="16"/>
      <w:szCs w:val="16"/>
    </w:rPr>
  </w:style>
  <w:style w:type="character" w:customStyle="1" w:styleId="MTEquationSection">
    <w:name w:val="MTEquationSection"/>
    <w:rsid w:val="006F43D2"/>
    <w:rPr>
      <w:vanish/>
      <w:color w:val="FF0000"/>
      <w:lang w:val="en-US"/>
    </w:rPr>
  </w:style>
  <w:style w:type="character" w:customStyle="1" w:styleId="texample1">
    <w:name w:val="texample1"/>
    <w:rsid w:val="006F43D2"/>
    <w:rPr>
      <w:rFonts w:ascii="Courier New" w:hAnsi="Courier New" w:cs="Courier New" w:hint="default"/>
      <w:color w:val="8B0000"/>
    </w:rPr>
  </w:style>
  <w:style w:type="character" w:customStyle="1" w:styleId="FontStyle28">
    <w:name w:val="Font Style28"/>
    <w:rsid w:val="006F43D2"/>
    <w:rPr>
      <w:rFonts w:ascii="Times New Roman" w:hAnsi="Times New Roman" w:cs="Times New Roman"/>
      <w:i/>
      <w:iCs/>
      <w:sz w:val="18"/>
      <w:szCs w:val="18"/>
    </w:rPr>
  </w:style>
  <w:style w:type="character" w:customStyle="1" w:styleId="FontStyle33">
    <w:name w:val="Font Style33"/>
    <w:rsid w:val="006F43D2"/>
    <w:rPr>
      <w:rFonts w:ascii="Arial" w:hAnsi="Arial" w:cs="Arial"/>
      <w:sz w:val="16"/>
      <w:szCs w:val="16"/>
    </w:rPr>
  </w:style>
  <w:style w:type="character" w:customStyle="1" w:styleId="FontStyle20">
    <w:name w:val="Font Style20"/>
    <w:rsid w:val="006F43D2"/>
    <w:rPr>
      <w:rFonts w:ascii="Book Antiqua" w:hAnsi="Book Antiqua" w:cs="Book Antiqua"/>
      <w:sz w:val="18"/>
      <w:szCs w:val="18"/>
    </w:rPr>
  </w:style>
  <w:style w:type="paragraph" w:customStyle="1" w:styleId="Style6">
    <w:name w:val="Style6"/>
    <w:basedOn w:val="a3"/>
    <w:rsid w:val="006F43D2"/>
    <w:pPr>
      <w:widowControl w:val="0"/>
      <w:autoSpaceDE w:val="0"/>
      <w:autoSpaceDN w:val="0"/>
      <w:adjustRightInd w:val="0"/>
    </w:pPr>
    <w:rPr>
      <w:rFonts w:ascii="Arial Narrow" w:hAnsi="Arial Narrow"/>
    </w:rPr>
  </w:style>
  <w:style w:type="character" w:customStyle="1" w:styleId="FontStyle14">
    <w:name w:val="Font Style14"/>
    <w:rsid w:val="006F43D2"/>
    <w:rPr>
      <w:rFonts w:ascii="Franklin Gothic Book" w:hAnsi="Franklin Gothic Book" w:cs="Franklin Gothic Book"/>
      <w:b/>
      <w:bCs/>
      <w:sz w:val="30"/>
      <w:szCs w:val="30"/>
    </w:rPr>
  </w:style>
  <w:style w:type="character" w:customStyle="1" w:styleId="FontStyle13">
    <w:name w:val="Font Style13"/>
    <w:rsid w:val="006F43D2"/>
    <w:rPr>
      <w:rFonts w:ascii="Arial" w:hAnsi="Arial" w:cs="Arial"/>
      <w:b/>
      <w:bCs/>
      <w:sz w:val="14"/>
      <w:szCs w:val="14"/>
    </w:rPr>
  </w:style>
  <w:style w:type="paragraph" w:customStyle="1" w:styleId="Style18">
    <w:name w:val="Style18"/>
    <w:basedOn w:val="a3"/>
    <w:rsid w:val="006F43D2"/>
    <w:pPr>
      <w:widowControl w:val="0"/>
      <w:autoSpaceDE w:val="0"/>
      <w:autoSpaceDN w:val="0"/>
      <w:adjustRightInd w:val="0"/>
      <w:spacing w:line="483" w:lineRule="exact"/>
      <w:ind w:firstLine="566"/>
      <w:jc w:val="both"/>
    </w:pPr>
  </w:style>
  <w:style w:type="paragraph" w:customStyle="1" w:styleId="2f4">
    <w:name w:val="Загол. 2 ур."/>
    <w:basedOn w:val="a3"/>
    <w:rsid w:val="006F43D2"/>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6F43D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6F43D2"/>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6F43D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6F43D2"/>
  </w:style>
  <w:style w:type="character" w:customStyle="1" w:styleId="fontstyle15">
    <w:name w:val="fontstyle15"/>
    <w:rsid w:val="006F43D2"/>
  </w:style>
  <w:style w:type="character" w:customStyle="1" w:styleId="fontstyle140">
    <w:name w:val="fontstyle14"/>
    <w:rsid w:val="006F43D2"/>
  </w:style>
  <w:style w:type="character" w:customStyle="1" w:styleId="fontstyle16">
    <w:name w:val="fontstyle16"/>
    <w:rsid w:val="006F43D2"/>
  </w:style>
  <w:style w:type="character" w:customStyle="1" w:styleId="noprint">
    <w:name w:val="noprint"/>
    <w:rsid w:val="006F43D2"/>
  </w:style>
  <w:style w:type="paragraph" w:customStyle="1" w:styleId="center">
    <w:name w:val="center"/>
    <w:basedOn w:val="a3"/>
    <w:rsid w:val="006F43D2"/>
    <w:pPr>
      <w:spacing w:before="100" w:beforeAutospacing="1" w:after="100" w:afterAutospacing="1"/>
    </w:pPr>
  </w:style>
  <w:style w:type="paragraph" w:customStyle="1" w:styleId="p12left">
    <w:name w:val="p12_left"/>
    <w:basedOn w:val="a3"/>
    <w:rsid w:val="006F43D2"/>
    <w:pPr>
      <w:spacing w:before="100" w:beforeAutospacing="1" w:after="100" w:afterAutospacing="1"/>
    </w:pPr>
  </w:style>
  <w:style w:type="character" w:customStyle="1" w:styleId="spelle">
    <w:name w:val="spelle"/>
    <w:rsid w:val="006F43D2"/>
  </w:style>
  <w:style w:type="character" w:customStyle="1" w:styleId="a00">
    <w:name w:val="a0"/>
    <w:rsid w:val="006F43D2"/>
  </w:style>
  <w:style w:type="character" w:customStyle="1" w:styleId="style10">
    <w:name w:val="style1"/>
    <w:rsid w:val="006F43D2"/>
  </w:style>
  <w:style w:type="character" w:customStyle="1" w:styleId="Typewriter">
    <w:name w:val="Typewriter"/>
    <w:rsid w:val="006F43D2"/>
    <w:rPr>
      <w:rFonts w:ascii="Courier New" w:hAnsi="Courier New"/>
      <w:sz w:val="20"/>
    </w:rPr>
  </w:style>
  <w:style w:type="paragraph" w:customStyle="1" w:styleId="ConsNonformat">
    <w:name w:val="ConsNonformat"/>
    <w:rsid w:val="006F43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6F43D2"/>
    <w:pPr>
      <w:tabs>
        <w:tab w:val="center" w:pos="4153"/>
        <w:tab w:val="right" w:pos="8306"/>
      </w:tabs>
    </w:pPr>
    <w:rPr>
      <w:rFonts w:ascii="Arial" w:hAnsi="Arial"/>
      <w:szCs w:val="20"/>
    </w:rPr>
  </w:style>
  <w:style w:type="character" w:customStyle="1" w:styleId="keyword">
    <w:name w:val="keyword"/>
    <w:rsid w:val="006F43D2"/>
  </w:style>
  <w:style w:type="character" w:customStyle="1" w:styleId="texample">
    <w:name w:val="texample"/>
    <w:rsid w:val="006F43D2"/>
  </w:style>
  <w:style w:type="character" w:customStyle="1" w:styleId="sentence">
    <w:name w:val="sentence"/>
    <w:rsid w:val="006F43D2"/>
  </w:style>
  <w:style w:type="character" w:customStyle="1" w:styleId="input">
    <w:name w:val="input"/>
    <w:rsid w:val="006F43D2"/>
  </w:style>
  <w:style w:type="character" w:customStyle="1" w:styleId="xmlemitalic">
    <w:name w:val="xml_em_italic"/>
    <w:rsid w:val="006F43D2"/>
  </w:style>
  <w:style w:type="character" w:customStyle="1" w:styleId="WW8Num16z0">
    <w:name w:val="WW8Num16z0"/>
    <w:rsid w:val="006F43D2"/>
    <w:rPr>
      <w:rFonts w:ascii="Wingdings 2" w:hAnsi="Wingdings 2" w:cs="OpenSymbol"/>
    </w:rPr>
  </w:style>
  <w:style w:type="paragraph" w:customStyle="1" w:styleId="afffff8">
    <w:name w:val="Абзац"/>
    <w:basedOn w:val="a3"/>
    <w:rsid w:val="006F43D2"/>
    <w:pPr>
      <w:spacing w:line="312" w:lineRule="auto"/>
      <w:ind w:firstLine="567"/>
      <w:jc w:val="both"/>
    </w:pPr>
    <w:rPr>
      <w:spacing w:val="-4"/>
      <w:szCs w:val="20"/>
    </w:rPr>
  </w:style>
  <w:style w:type="character" w:customStyle="1" w:styleId="BodyTextIndent3Char">
    <w:name w:val="Body Text Indent 3 Char"/>
    <w:semiHidden/>
    <w:locked/>
    <w:rsid w:val="006F43D2"/>
    <w:rPr>
      <w:sz w:val="16"/>
      <w:szCs w:val="16"/>
      <w:lang w:val="ru-RU" w:eastAsia="ru-RU" w:bidi="ar-SA"/>
    </w:rPr>
  </w:style>
  <w:style w:type="character" w:customStyle="1" w:styleId="FontStyle54">
    <w:name w:val="Font Style54"/>
    <w:rsid w:val="006F43D2"/>
    <w:rPr>
      <w:rFonts w:ascii="Times New Roman" w:hAnsi="Times New Roman" w:cs="Times New Roman"/>
      <w:sz w:val="24"/>
      <w:szCs w:val="24"/>
    </w:rPr>
  </w:style>
  <w:style w:type="character" w:customStyle="1" w:styleId="HTML10">
    <w:name w:val="Стандартный HTML Знак1"/>
    <w:semiHidden/>
    <w:rsid w:val="006F43D2"/>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6F43D2"/>
    <w:rPr>
      <w:sz w:val="24"/>
      <w:szCs w:val="24"/>
    </w:rPr>
  </w:style>
  <w:style w:type="character" w:customStyle="1" w:styleId="1ffb">
    <w:name w:val="Текст примечания Знак1"/>
    <w:semiHidden/>
    <w:rsid w:val="006F43D2"/>
  </w:style>
  <w:style w:type="character" w:customStyle="1" w:styleId="1ffc">
    <w:name w:val="Нижний колонтитул Знак1"/>
    <w:semiHidden/>
    <w:rsid w:val="006F43D2"/>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6F43D2"/>
    <w:rPr>
      <w:sz w:val="16"/>
      <w:szCs w:val="16"/>
    </w:rPr>
  </w:style>
  <w:style w:type="character" w:customStyle="1" w:styleId="313">
    <w:name w:val="Основной текст с отступом 3 Знак1"/>
    <w:semiHidden/>
    <w:rsid w:val="006F43D2"/>
    <w:rPr>
      <w:sz w:val="16"/>
      <w:szCs w:val="16"/>
    </w:rPr>
  </w:style>
  <w:style w:type="character" w:customStyle="1" w:styleId="214">
    <w:name w:val="Основной текст с отступом 2 Знак1"/>
    <w:semiHidden/>
    <w:rsid w:val="006F43D2"/>
    <w:rPr>
      <w:sz w:val="24"/>
      <w:szCs w:val="24"/>
    </w:rPr>
  </w:style>
  <w:style w:type="character" w:customStyle="1" w:styleId="215">
    <w:name w:val="Основной текст 2 Знак1"/>
    <w:semiHidden/>
    <w:rsid w:val="006F43D2"/>
    <w:rPr>
      <w:sz w:val="24"/>
      <w:szCs w:val="24"/>
    </w:rPr>
  </w:style>
  <w:style w:type="character" w:customStyle="1" w:styleId="1ffd">
    <w:name w:val="Схема документа Знак1"/>
    <w:semiHidden/>
    <w:rsid w:val="006F43D2"/>
    <w:rPr>
      <w:rFonts w:ascii="Tahoma" w:hAnsi="Tahoma" w:cs="Tahoma"/>
      <w:sz w:val="16"/>
      <w:szCs w:val="16"/>
    </w:rPr>
  </w:style>
  <w:style w:type="character" w:customStyle="1" w:styleId="1ffe">
    <w:name w:val="Текст выноски Знак1"/>
    <w:semiHidden/>
    <w:rsid w:val="006F43D2"/>
    <w:rPr>
      <w:rFonts w:ascii="Tahoma" w:hAnsi="Tahoma" w:cs="Tahoma"/>
      <w:sz w:val="16"/>
      <w:szCs w:val="16"/>
    </w:rPr>
  </w:style>
  <w:style w:type="character" w:customStyle="1" w:styleId="1fff">
    <w:name w:val="Название Знак1"/>
    <w:rsid w:val="006F43D2"/>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6F43D2"/>
    <w:rPr>
      <w:b/>
      <w:bCs/>
    </w:rPr>
  </w:style>
  <w:style w:type="character" w:customStyle="1" w:styleId="serp-urlitem">
    <w:name w:val="serp-url__item"/>
    <w:rsid w:val="006F43D2"/>
  </w:style>
  <w:style w:type="character" w:customStyle="1" w:styleId="1fff1">
    <w:name w:val="Гиперссылка1"/>
    <w:rsid w:val="006F43D2"/>
    <w:rPr>
      <w:strike w:val="0"/>
      <w:dstrike w:val="0"/>
      <w:color w:val="006890"/>
      <w:u w:val="none"/>
    </w:rPr>
  </w:style>
  <w:style w:type="character" w:customStyle="1" w:styleId="221">
    <w:name w:val="Заголовок 2 Знак2"/>
    <w:rsid w:val="006F43D2"/>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6F43D2"/>
    <w:rPr>
      <w:sz w:val="24"/>
      <w:szCs w:val="24"/>
    </w:rPr>
  </w:style>
  <w:style w:type="paragraph" w:customStyle="1" w:styleId="paragraf2">
    <w:name w:val="paragraf2"/>
    <w:basedOn w:val="a3"/>
    <w:rsid w:val="006F43D2"/>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6F43D2"/>
    <w:pPr>
      <w:tabs>
        <w:tab w:val="center" w:pos="4680"/>
        <w:tab w:val="right" w:pos="9360"/>
      </w:tabs>
      <w:ind w:right="850"/>
    </w:pPr>
    <w:rPr>
      <w:lang w:eastAsia="en-US"/>
    </w:rPr>
  </w:style>
  <w:style w:type="paragraph" w:customStyle="1" w:styleId="Mycell">
    <w:name w:val="My cell"/>
    <w:basedOn w:val="a3"/>
    <w:rsid w:val="006F43D2"/>
    <w:pPr>
      <w:widowControl w:val="0"/>
      <w:jc w:val="both"/>
    </w:pPr>
    <w:rPr>
      <w:rFonts w:ascii="Antiqua" w:hAnsi="Antiqua"/>
      <w:szCs w:val="20"/>
      <w:lang w:val="en-GB"/>
    </w:rPr>
  </w:style>
  <w:style w:type="character" w:customStyle="1" w:styleId="FontStyle55">
    <w:name w:val="Font Style55"/>
    <w:rsid w:val="006F43D2"/>
    <w:rPr>
      <w:rFonts w:ascii="Times New Roman" w:hAnsi="Times New Roman" w:cs="Times New Roman"/>
      <w:sz w:val="28"/>
      <w:szCs w:val="28"/>
    </w:rPr>
  </w:style>
  <w:style w:type="paragraph" w:customStyle="1" w:styleId="Style49">
    <w:name w:val="Style49"/>
    <w:basedOn w:val="a3"/>
    <w:rsid w:val="006F43D2"/>
    <w:pPr>
      <w:widowControl w:val="0"/>
      <w:autoSpaceDE w:val="0"/>
      <w:autoSpaceDN w:val="0"/>
      <w:adjustRightInd w:val="0"/>
      <w:spacing w:line="480" w:lineRule="exact"/>
      <w:ind w:firstLine="240"/>
      <w:jc w:val="both"/>
    </w:pPr>
  </w:style>
  <w:style w:type="character" w:customStyle="1" w:styleId="gogofoundword">
    <w:name w:val="gogofoundword"/>
    <w:rsid w:val="006F43D2"/>
  </w:style>
  <w:style w:type="paragraph" w:customStyle="1" w:styleId="20">
    <w:name w:val="Обычный 2"/>
    <w:basedOn w:val="a3"/>
    <w:rsid w:val="006F43D2"/>
    <w:pPr>
      <w:numPr>
        <w:ilvl w:val="1"/>
        <w:numId w:val="9"/>
      </w:numPr>
      <w:tabs>
        <w:tab w:val="left" w:pos="1211"/>
      </w:tabs>
      <w:jc w:val="both"/>
    </w:pPr>
    <w:rPr>
      <w:sz w:val="20"/>
      <w:szCs w:val="20"/>
    </w:rPr>
  </w:style>
  <w:style w:type="paragraph" w:customStyle="1" w:styleId="2f5">
    <w:name w:val="Стиль Заголовок 2 + полужирный"/>
    <w:basedOn w:val="21"/>
    <w:rsid w:val="006F43D2"/>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6F43D2"/>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6F43D2"/>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6F43D2"/>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6F43D2"/>
    <w:pPr>
      <w:keepNext/>
      <w:pageBreakBefore/>
      <w:autoSpaceDE w:val="0"/>
      <w:autoSpaceDN w:val="0"/>
      <w:adjustRightInd w:val="0"/>
      <w:spacing w:line="312" w:lineRule="auto"/>
    </w:pPr>
    <w:rPr>
      <w:bCs/>
      <w:szCs w:val="20"/>
    </w:rPr>
  </w:style>
  <w:style w:type="paragraph" w:customStyle="1" w:styleId="314">
    <w:name w:val="Заголовок 3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6F43D2"/>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6F43D2"/>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6F43D2"/>
    <w:rPr>
      <w:color w:val="auto"/>
    </w:rPr>
  </w:style>
  <w:style w:type="paragraph" w:customStyle="1" w:styleId="Caaieiaie2">
    <w:name w:val="Caaieiaie 2"/>
    <w:basedOn w:val="Default"/>
    <w:next w:val="Default"/>
    <w:rsid w:val="006F43D2"/>
    <w:rPr>
      <w:color w:val="auto"/>
    </w:rPr>
  </w:style>
  <w:style w:type="paragraph" w:customStyle="1" w:styleId="afffffb">
    <w:name w:val="Нормальный"/>
    <w:rsid w:val="006F43D2"/>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6F43D2"/>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6F43D2"/>
    <w:rPr>
      <w:rFonts w:ascii="Times New Roman" w:hAnsi="Times New Roman" w:cs="Times New Roman"/>
      <w:i/>
      <w:iCs/>
      <w:sz w:val="20"/>
      <w:szCs w:val="20"/>
    </w:rPr>
  </w:style>
  <w:style w:type="character" w:customStyle="1" w:styleId="Heading4Char">
    <w:name w:val="Heading 4 Char"/>
    <w:semiHidden/>
    <w:locked/>
    <w:rsid w:val="006F43D2"/>
    <w:rPr>
      <w:b/>
      <w:bCs/>
      <w:sz w:val="28"/>
      <w:szCs w:val="28"/>
      <w:lang w:val="ru-RU" w:eastAsia="ru-RU" w:bidi="ar-SA"/>
    </w:rPr>
  </w:style>
  <w:style w:type="paragraph" w:customStyle="1" w:styleId="e">
    <w:name w:val="Основн*e"/>
    <w:basedOn w:val="a3"/>
    <w:rsid w:val="006F43D2"/>
    <w:pPr>
      <w:widowControl w:val="0"/>
      <w:autoSpaceDE w:val="0"/>
      <w:autoSpaceDN w:val="0"/>
      <w:adjustRightInd w:val="0"/>
      <w:spacing w:line="360" w:lineRule="auto"/>
      <w:ind w:firstLine="709"/>
      <w:jc w:val="both"/>
    </w:pPr>
    <w:rPr>
      <w:sz w:val="28"/>
      <w:szCs w:val="28"/>
    </w:rPr>
  </w:style>
  <w:style w:type="character" w:customStyle="1" w:styleId="font2">
    <w:name w:val="font2"/>
    <w:rsid w:val="006F43D2"/>
  </w:style>
  <w:style w:type="character" w:customStyle="1" w:styleId="FontStyle40">
    <w:name w:val="Font Style40"/>
    <w:rsid w:val="006F43D2"/>
    <w:rPr>
      <w:rFonts w:ascii="Times New Roman" w:hAnsi="Times New Roman" w:cs="Times New Roman"/>
      <w:sz w:val="26"/>
      <w:szCs w:val="26"/>
    </w:rPr>
  </w:style>
  <w:style w:type="paragraph" w:customStyle="1" w:styleId="Style23">
    <w:name w:val="Style23"/>
    <w:basedOn w:val="a3"/>
    <w:rsid w:val="006F43D2"/>
    <w:pPr>
      <w:widowControl w:val="0"/>
      <w:autoSpaceDE w:val="0"/>
      <w:autoSpaceDN w:val="0"/>
      <w:adjustRightInd w:val="0"/>
      <w:spacing w:line="482" w:lineRule="exact"/>
      <w:ind w:firstLine="720"/>
      <w:jc w:val="both"/>
    </w:pPr>
  </w:style>
  <w:style w:type="character" w:customStyle="1" w:styleId="FontStyle43">
    <w:name w:val="Font Style43"/>
    <w:rsid w:val="006F43D2"/>
    <w:rPr>
      <w:rFonts w:ascii="Times New Roman" w:hAnsi="Times New Roman" w:cs="Times New Roman"/>
      <w:b/>
      <w:bCs/>
      <w:sz w:val="26"/>
      <w:szCs w:val="26"/>
    </w:rPr>
  </w:style>
  <w:style w:type="character" w:customStyle="1" w:styleId="FontStyle59">
    <w:name w:val="Font Style59"/>
    <w:rsid w:val="006F43D2"/>
    <w:rPr>
      <w:rFonts w:ascii="Times New Roman" w:hAnsi="Times New Roman" w:cs="Times New Roman"/>
      <w:sz w:val="28"/>
      <w:szCs w:val="28"/>
    </w:rPr>
  </w:style>
  <w:style w:type="paragraph" w:customStyle="1" w:styleId="Style28">
    <w:name w:val="Style28"/>
    <w:basedOn w:val="a3"/>
    <w:rsid w:val="006F43D2"/>
    <w:pPr>
      <w:widowControl w:val="0"/>
      <w:autoSpaceDE w:val="0"/>
      <w:autoSpaceDN w:val="0"/>
      <w:adjustRightInd w:val="0"/>
      <w:spacing w:line="494" w:lineRule="exact"/>
      <w:ind w:firstLine="902"/>
    </w:pPr>
  </w:style>
  <w:style w:type="character" w:customStyle="1" w:styleId="blk">
    <w:name w:val="blk"/>
    <w:rsid w:val="006F43D2"/>
  </w:style>
  <w:style w:type="character" w:customStyle="1" w:styleId="FontStyle47">
    <w:name w:val="Font Style47"/>
    <w:rsid w:val="006F43D2"/>
    <w:rPr>
      <w:rFonts w:ascii="Times New Roman" w:hAnsi="Times New Roman" w:cs="Times New Roman"/>
      <w:b/>
      <w:bCs/>
      <w:sz w:val="22"/>
      <w:szCs w:val="22"/>
    </w:rPr>
  </w:style>
  <w:style w:type="character" w:customStyle="1" w:styleId="FontStyle44">
    <w:name w:val="Font Style44"/>
    <w:rsid w:val="006F43D2"/>
    <w:rPr>
      <w:rFonts w:ascii="Times New Roman" w:hAnsi="Times New Roman" w:cs="Times New Roman"/>
      <w:b/>
      <w:bCs/>
      <w:sz w:val="26"/>
      <w:szCs w:val="26"/>
    </w:rPr>
  </w:style>
  <w:style w:type="character" w:customStyle="1" w:styleId="FontStyle34">
    <w:name w:val="Font Style34"/>
    <w:rsid w:val="006F43D2"/>
    <w:rPr>
      <w:rFonts w:ascii="Times New Roman" w:hAnsi="Times New Roman" w:cs="Times New Roman"/>
      <w:sz w:val="26"/>
      <w:szCs w:val="26"/>
    </w:rPr>
  </w:style>
  <w:style w:type="paragraph" w:styleId="afffffd">
    <w:name w:val="Intense Quote"/>
    <w:basedOn w:val="a3"/>
    <w:next w:val="a3"/>
    <w:link w:val="afffffe"/>
    <w:qFormat/>
    <w:rsid w:val="006F43D2"/>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6F43D2"/>
    <w:rPr>
      <w:rFonts w:ascii="Times New Roman" w:eastAsia="Times New Roman" w:hAnsi="Times New Roman" w:cs="Times New Roman"/>
      <w:b/>
      <w:bCs/>
      <w:i/>
      <w:iCs/>
      <w:color w:val="4F81BD"/>
      <w:sz w:val="24"/>
      <w:szCs w:val="24"/>
    </w:rPr>
  </w:style>
  <w:style w:type="character" w:customStyle="1" w:styleId="FontStyle45">
    <w:name w:val="Font Style45"/>
    <w:rsid w:val="006F43D2"/>
    <w:rPr>
      <w:rFonts w:ascii="Times New Roman" w:hAnsi="Times New Roman" w:cs="Times New Roman"/>
      <w:i/>
      <w:iCs/>
      <w:sz w:val="26"/>
      <w:szCs w:val="26"/>
    </w:rPr>
  </w:style>
  <w:style w:type="paragraph" w:customStyle="1" w:styleId="Style36">
    <w:name w:val="Style36"/>
    <w:basedOn w:val="a3"/>
    <w:rsid w:val="006F43D2"/>
    <w:pPr>
      <w:widowControl w:val="0"/>
      <w:autoSpaceDE w:val="0"/>
      <w:autoSpaceDN w:val="0"/>
      <w:adjustRightInd w:val="0"/>
    </w:pPr>
  </w:style>
  <w:style w:type="paragraph" w:customStyle="1" w:styleId="47">
    <w:name w:val="Квадрат4"/>
    <w:basedOn w:val="a3"/>
    <w:rsid w:val="006F43D2"/>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6F43D2"/>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6F43D2"/>
    <w:rPr>
      <w:rFonts w:ascii="Century Schoolbook" w:hAnsi="Century Schoolbook"/>
      <w:sz w:val="21"/>
      <w:szCs w:val="21"/>
      <w:shd w:val="clear" w:color="auto" w:fill="FFFFFF"/>
    </w:rPr>
  </w:style>
  <w:style w:type="paragraph" w:customStyle="1" w:styleId="225">
    <w:name w:val="Основной текст (22)"/>
    <w:basedOn w:val="a3"/>
    <w:link w:val="223"/>
    <w:rsid w:val="006F43D2"/>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6F43D2"/>
    <w:rPr>
      <w:rFonts w:ascii="Arial" w:hAnsi="Arial" w:cs="Arial"/>
      <w:b/>
      <w:bCs/>
      <w:i/>
      <w:iCs/>
      <w:sz w:val="21"/>
      <w:szCs w:val="21"/>
      <w:shd w:val="clear" w:color="auto" w:fill="FFFFFF"/>
    </w:rPr>
  </w:style>
  <w:style w:type="paragraph" w:customStyle="1" w:styleId="341">
    <w:name w:val="Основной текст34"/>
    <w:basedOn w:val="a3"/>
    <w:rsid w:val="006F43D2"/>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6F43D2"/>
    <w:rPr>
      <w:rFonts w:ascii="Century Schoolbook" w:hAnsi="Century Schoolbook"/>
      <w:sz w:val="18"/>
      <w:szCs w:val="18"/>
      <w:shd w:val="clear" w:color="auto" w:fill="FFFFFF"/>
    </w:rPr>
  </w:style>
  <w:style w:type="paragraph" w:customStyle="1" w:styleId="132">
    <w:name w:val="Основной текст (13)"/>
    <w:basedOn w:val="a3"/>
    <w:link w:val="130"/>
    <w:rsid w:val="006F43D2"/>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F43D2"/>
    <w:rPr>
      <w:rFonts w:ascii="Century Schoolbook" w:hAnsi="Century Schoolbook"/>
      <w:sz w:val="18"/>
      <w:szCs w:val="18"/>
      <w:shd w:val="clear" w:color="auto" w:fill="FFFFFF"/>
    </w:rPr>
  </w:style>
  <w:style w:type="paragraph" w:customStyle="1" w:styleId="93">
    <w:name w:val="Основной текст (9)"/>
    <w:basedOn w:val="a3"/>
    <w:link w:val="92"/>
    <w:rsid w:val="006F43D2"/>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6F43D2"/>
    <w:rPr>
      <w:rFonts w:ascii="Century Schoolbook" w:hAnsi="Century Schoolbook"/>
      <w:sz w:val="18"/>
      <w:szCs w:val="18"/>
      <w:shd w:val="clear" w:color="auto" w:fill="FFFFFF"/>
    </w:rPr>
  </w:style>
  <w:style w:type="paragraph" w:customStyle="1" w:styleId="3f">
    <w:name w:val="Основной текст (3)"/>
    <w:basedOn w:val="a3"/>
    <w:link w:val="3e"/>
    <w:rsid w:val="006F43D2"/>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6F43D2"/>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6F43D2"/>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6F43D2"/>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6F43D2"/>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6F43D2"/>
    <w:rPr>
      <w:sz w:val="24"/>
      <w:lang w:eastAsia="ru-RU"/>
    </w:rPr>
  </w:style>
  <w:style w:type="paragraph" w:customStyle="1" w:styleId="affffff0">
    <w:name w:val="Êðàòêèé îáðàòíûé àäðåñ"/>
    <w:basedOn w:val="a3"/>
    <w:rsid w:val="006F43D2"/>
    <w:rPr>
      <w:rFonts w:ascii="MS Sans Serif" w:hAnsi="MS Sans Serif"/>
      <w:sz w:val="20"/>
      <w:szCs w:val="20"/>
      <w:lang w:val="en-US"/>
    </w:rPr>
  </w:style>
  <w:style w:type="character" w:customStyle="1" w:styleId="530">
    <w:name w:val="Знак Знак53"/>
    <w:locked/>
    <w:rsid w:val="006F43D2"/>
    <w:rPr>
      <w:b/>
      <w:caps/>
      <w:sz w:val="24"/>
      <w:szCs w:val="24"/>
      <w:lang w:val="ru-RU" w:eastAsia="ru-RU" w:bidi="ar-SA"/>
    </w:rPr>
  </w:style>
  <w:style w:type="character" w:customStyle="1" w:styleId="ft250">
    <w:name w:val="ft250"/>
    <w:rsid w:val="006F43D2"/>
  </w:style>
  <w:style w:type="paragraph" w:customStyle="1" w:styleId="s16">
    <w:name w:val="s_16"/>
    <w:basedOn w:val="a3"/>
    <w:rsid w:val="006F43D2"/>
    <w:pPr>
      <w:spacing w:before="100" w:beforeAutospacing="1" w:after="100" w:afterAutospacing="1"/>
    </w:pPr>
  </w:style>
  <w:style w:type="character" w:customStyle="1" w:styleId="410">
    <w:name w:val="Знак Знак41"/>
    <w:locked/>
    <w:rsid w:val="006F43D2"/>
    <w:rPr>
      <w:sz w:val="16"/>
      <w:szCs w:val="16"/>
      <w:lang w:val="ru-RU" w:eastAsia="ru-RU" w:bidi="ar-SA"/>
    </w:rPr>
  </w:style>
  <w:style w:type="paragraph" w:customStyle="1" w:styleId="Iniiaiieoaenonionooiii3">
    <w:name w:val="Iniiaiie oaeno n ionooiii 3"/>
    <w:basedOn w:val="a3"/>
    <w:rsid w:val="006F43D2"/>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6F43D2"/>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6F43D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6F43D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6F43D2"/>
    <w:rPr>
      <w:rFonts w:ascii="Arial" w:eastAsia="Times New Roman" w:hAnsi="Arial" w:cs="Arial"/>
      <w:b/>
      <w:bCs/>
      <w:kern w:val="32"/>
      <w:sz w:val="32"/>
      <w:szCs w:val="32"/>
      <w:lang w:eastAsia="ru-RU"/>
    </w:rPr>
  </w:style>
  <w:style w:type="paragraph" w:customStyle="1" w:styleId="article">
    <w:name w:val="article"/>
    <w:basedOn w:val="a3"/>
    <w:rsid w:val="006F43D2"/>
    <w:pPr>
      <w:spacing w:before="100" w:beforeAutospacing="1" w:after="100" w:afterAutospacing="1"/>
    </w:pPr>
  </w:style>
  <w:style w:type="character" w:customStyle="1" w:styleId="HTML11">
    <w:name w:val="Адрес HTML Знак1"/>
    <w:rsid w:val="006F43D2"/>
    <w:rPr>
      <w:rFonts w:ascii="Times New Roman" w:eastAsia="Times New Roman" w:hAnsi="Times New Roman"/>
      <w:i/>
      <w:iCs/>
      <w:sz w:val="24"/>
      <w:szCs w:val="24"/>
    </w:rPr>
  </w:style>
  <w:style w:type="paragraph" w:customStyle="1" w:styleId="affffff1">
    <w:name w:val="ненормальный"/>
    <w:basedOn w:val="a3"/>
    <w:rsid w:val="006F43D2"/>
    <w:pPr>
      <w:spacing w:line="360" w:lineRule="auto"/>
      <w:ind w:firstLine="709"/>
      <w:jc w:val="both"/>
    </w:pPr>
    <w:rPr>
      <w:sz w:val="28"/>
      <w:szCs w:val="20"/>
    </w:rPr>
  </w:style>
  <w:style w:type="character" w:customStyle="1" w:styleId="FontStyle564">
    <w:name w:val="Font Style564"/>
    <w:rsid w:val="006F43D2"/>
    <w:rPr>
      <w:rFonts w:ascii="Times New Roman" w:hAnsi="Times New Roman" w:cs="Times New Roman"/>
      <w:sz w:val="20"/>
      <w:szCs w:val="20"/>
    </w:rPr>
  </w:style>
  <w:style w:type="character" w:customStyle="1" w:styleId="FontStyle115">
    <w:name w:val="Font Style115"/>
    <w:rsid w:val="006F43D2"/>
    <w:rPr>
      <w:rFonts w:ascii="Times New Roman" w:hAnsi="Times New Roman" w:cs="Times New Roman"/>
      <w:sz w:val="28"/>
      <w:szCs w:val="28"/>
    </w:rPr>
  </w:style>
  <w:style w:type="character" w:customStyle="1" w:styleId="FontStyle117">
    <w:name w:val="Font Style117"/>
    <w:rsid w:val="006F43D2"/>
    <w:rPr>
      <w:rFonts w:ascii="Times New Roman" w:hAnsi="Times New Roman" w:cs="Times New Roman"/>
      <w:i/>
      <w:iCs/>
      <w:sz w:val="28"/>
      <w:szCs w:val="28"/>
    </w:rPr>
  </w:style>
  <w:style w:type="character" w:customStyle="1" w:styleId="ft318">
    <w:name w:val="ft318"/>
    <w:rsid w:val="006F43D2"/>
  </w:style>
  <w:style w:type="character" w:customStyle="1" w:styleId="fieldname">
    <w:name w:val="fieldname"/>
    <w:rsid w:val="006F43D2"/>
  </w:style>
  <w:style w:type="character" w:customStyle="1" w:styleId="FontStyle448">
    <w:name w:val="Font Style448"/>
    <w:rsid w:val="006F43D2"/>
    <w:rPr>
      <w:rFonts w:ascii="Times New Roman" w:hAnsi="Times New Roman" w:cs="Times New Roman"/>
      <w:sz w:val="20"/>
      <w:szCs w:val="20"/>
    </w:rPr>
  </w:style>
  <w:style w:type="paragraph" w:customStyle="1" w:styleId="caaieiaie3">
    <w:name w:val="caaieiaie 3"/>
    <w:rsid w:val="006F43D2"/>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6F43D2"/>
    <w:rPr>
      <w:rFonts w:ascii="Garamond" w:hAnsi="Garamond" w:cs="Garamond"/>
      <w:sz w:val="24"/>
      <w:szCs w:val="24"/>
    </w:rPr>
  </w:style>
  <w:style w:type="character" w:customStyle="1" w:styleId="FooterChar">
    <w:name w:val="Footer Char"/>
    <w:locked/>
    <w:rsid w:val="006F43D2"/>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6F43D2"/>
    <w:rPr>
      <w:lang w:eastAsia="en-US"/>
    </w:rPr>
  </w:style>
  <w:style w:type="character" w:customStyle="1" w:styleId="316">
    <w:name w:val="Знак3 Знак Знак1"/>
    <w:aliases w:val=" Знак3 Знак Знак Знак1"/>
    <w:semiHidden/>
    <w:locked/>
    <w:rsid w:val="006F43D2"/>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6F43D2"/>
    <w:rPr>
      <w:rFonts w:ascii="Arial" w:hAnsi="Arial"/>
      <w:b/>
      <w:sz w:val="36"/>
      <w:lang w:val="ru-RU" w:eastAsia="en-US"/>
    </w:rPr>
  </w:style>
  <w:style w:type="character" w:customStyle="1" w:styleId="2f6">
    <w:name w:val="Знак Знак2"/>
    <w:rsid w:val="006F43D2"/>
    <w:rPr>
      <w:rFonts w:ascii="Arial" w:hAnsi="Arial"/>
      <w:b/>
      <w:sz w:val="36"/>
      <w:lang w:val="ru-RU" w:eastAsia="en-US"/>
    </w:rPr>
  </w:style>
  <w:style w:type="paragraph" w:customStyle="1" w:styleId="1fff5">
    <w:name w:val="Знак Знак Знак Знак Знак Знак1"/>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6F43D2"/>
    <w:rPr>
      <w:b/>
      <w:caps/>
      <w:sz w:val="24"/>
      <w:lang w:val="ru-RU" w:eastAsia="ru-RU"/>
    </w:rPr>
  </w:style>
  <w:style w:type="character" w:customStyle="1" w:styleId="143">
    <w:name w:val="Знак Знак14"/>
    <w:locked/>
    <w:rsid w:val="006F43D2"/>
    <w:rPr>
      <w:b/>
      <w:sz w:val="27"/>
      <w:lang w:val="ru-RU" w:eastAsia="ru-RU"/>
    </w:rPr>
  </w:style>
  <w:style w:type="character" w:customStyle="1" w:styleId="72">
    <w:name w:val="Знак Знак7"/>
    <w:rsid w:val="006F43D2"/>
    <w:rPr>
      <w:sz w:val="16"/>
      <w:lang w:val="ru-RU" w:eastAsia="ru-RU"/>
    </w:rPr>
  </w:style>
  <w:style w:type="character" w:customStyle="1" w:styleId="151">
    <w:name w:val="Знак Знак15"/>
    <w:rsid w:val="006F43D2"/>
    <w:rPr>
      <w:rFonts w:ascii="Arial" w:hAnsi="Arial"/>
      <w:b/>
      <w:i/>
      <w:sz w:val="28"/>
      <w:lang w:val="ru-RU" w:eastAsia="en-US"/>
    </w:rPr>
  </w:style>
  <w:style w:type="character" w:customStyle="1" w:styleId="101">
    <w:name w:val="Знак Знак10"/>
    <w:rsid w:val="006F43D2"/>
    <w:rPr>
      <w:rFonts w:ascii="Calibri" w:hAnsi="Calibri"/>
      <w:i/>
      <w:sz w:val="24"/>
      <w:lang w:val="ru-RU" w:eastAsia="en-US"/>
    </w:rPr>
  </w:style>
  <w:style w:type="character" w:customStyle="1" w:styleId="611">
    <w:name w:val="Знак Знак61"/>
    <w:locked/>
    <w:rsid w:val="006F43D2"/>
    <w:rPr>
      <w:sz w:val="24"/>
    </w:rPr>
  </w:style>
  <w:style w:type="character" w:customStyle="1" w:styleId="affffff2">
    <w:name w:val="Основной текст + Курсив"/>
    <w:aliases w:val="Интервал 1 pt144"/>
    <w:rsid w:val="006F43D2"/>
    <w:rPr>
      <w:i/>
      <w:spacing w:val="20"/>
      <w:sz w:val="22"/>
    </w:rPr>
  </w:style>
  <w:style w:type="character" w:customStyle="1" w:styleId="460">
    <w:name w:val="Знак Знак46"/>
    <w:locked/>
    <w:rsid w:val="006F43D2"/>
    <w:rPr>
      <w:rFonts w:ascii="Arial" w:hAnsi="Arial" w:cs="Arial"/>
      <w:b/>
      <w:bCs/>
      <w:i/>
      <w:iCs/>
      <w:sz w:val="28"/>
      <w:szCs w:val="28"/>
      <w:lang w:val="ru-RU" w:eastAsia="en-US" w:bidi="ar-SA"/>
    </w:rPr>
  </w:style>
  <w:style w:type="character" w:customStyle="1" w:styleId="56">
    <w:name w:val="Знак5 Знак Знак"/>
    <w:locked/>
    <w:rsid w:val="006F43D2"/>
    <w:rPr>
      <w:sz w:val="16"/>
      <w:szCs w:val="16"/>
      <w:lang w:val="ru-RU" w:eastAsia="ru-RU" w:bidi="ar-SA"/>
    </w:rPr>
  </w:style>
  <w:style w:type="paragraph" w:customStyle="1" w:styleId="affffff3">
    <w:name w:val="заг_пар"/>
    <w:basedOn w:val="32"/>
    <w:next w:val="1a"/>
    <w:rsid w:val="006F43D2"/>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6F43D2"/>
    <w:pPr>
      <w:widowControl w:val="0"/>
    </w:pPr>
    <w:rPr>
      <w:rFonts w:ascii="Calibri" w:hAnsi="Calibri"/>
      <w:sz w:val="22"/>
      <w:szCs w:val="22"/>
      <w:lang w:val="en-US" w:eastAsia="en-US"/>
    </w:rPr>
  </w:style>
  <w:style w:type="paragraph" w:customStyle="1" w:styleId="affffff4">
    <w:name w:val="параг_огл"/>
    <w:basedOn w:val="a3"/>
    <w:next w:val="aff0"/>
    <w:rsid w:val="006F43D2"/>
    <w:rPr>
      <w:sz w:val="20"/>
      <w:szCs w:val="20"/>
      <w:lang w:eastAsia="en-US"/>
    </w:rPr>
  </w:style>
  <w:style w:type="paragraph" w:customStyle="1" w:styleId="411">
    <w:name w:val="Заголовок 41"/>
    <w:basedOn w:val="1a"/>
    <w:next w:val="1a"/>
    <w:rsid w:val="006F43D2"/>
    <w:pPr>
      <w:keepNext/>
      <w:widowControl/>
      <w:ind w:firstLine="0"/>
      <w:jc w:val="left"/>
    </w:pPr>
    <w:rPr>
      <w:rFonts w:ascii="Times New Roman" w:hAnsi="Times New Roman"/>
      <w:snapToGrid/>
      <w:sz w:val="24"/>
    </w:rPr>
  </w:style>
  <w:style w:type="paragraph" w:customStyle="1" w:styleId="Style17">
    <w:name w:val="Style17"/>
    <w:basedOn w:val="a3"/>
    <w:rsid w:val="006F43D2"/>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6F43D2"/>
    <w:pPr>
      <w:keepNext/>
      <w:widowControl w:val="0"/>
      <w:jc w:val="center"/>
    </w:pPr>
    <w:rPr>
      <w:rFonts w:eastAsia="Calibri"/>
      <w:b/>
      <w:sz w:val="26"/>
      <w:szCs w:val="20"/>
    </w:rPr>
  </w:style>
  <w:style w:type="paragraph" w:customStyle="1" w:styleId="2f7">
    <w:name w:val="Обычный2"/>
    <w:basedOn w:val="a3"/>
    <w:rsid w:val="006F43D2"/>
    <w:pPr>
      <w:spacing w:before="100" w:beforeAutospacing="1" w:after="100" w:afterAutospacing="1"/>
    </w:pPr>
    <w:rPr>
      <w:rFonts w:eastAsia="Calibri"/>
    </w:rPr>
  </w:style>
  <w:style w:type="paragraph" w:customStyle="1" w:styleId="217">
    <w:name w:val="Основной текст 21"/>
    <w:basedOn w:val="a3"/>
    <w:rsid w:val="006F43D2"/>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6F43D2"/>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6F43D2"/>
    <w:pPr>
      <w:widowControl/>
      <w:spacing w:before="0" w:after="0"/>
    </w:pPr>
    <w:rPr>
      <w:rFonts w:ascii="Courier New" w:eastAsia="Calibri" w:hAnsi="Courier New"/>
      <w:sz w:val="20"/>
    </w:rPr>
  </w:style>
  <w:style w:type="paragraph" w:customStyle="1" w:styleId="412">
    <w:name w:val="Заголовок 41"/>
    <w:basedOn w:val="1ff"/>
    <w:next w:val="1ff"/>
    <w:rsid w:val="006F43D2"/>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6F43D2"/>
    <w:pPr>
      <w:spacing w:after="160" w:line="240" w:lineRule="exact"/>
    </w:pPr>
    <w:rPr>
      <w:rFonts w:ascii="Verdana" w:eastAsia="Calibri" w:hAnsi="Verdana"/>
      <w:lang w:val="en-US" w:eastAsia="en-US"/>
    </w:rPr>
  </w:style>
  <w:style w:type="paragraph" w:customStyle="1" w:styleId="affffff5">
    <w:name w:val="Мой стиль"/>
    <w:basedOn w:val="a3"/>
    <w:rsid w:val="006F43D2"/>
    <w:pPr>
      <w:ind w:left="284" w:right="567"/>
      <w:jc w:val="center"/>
    </w:pPr>
    <w:rPr>
      <w:rFonts w:ascii="Calibri" w:hAnsi="Calibri" w:cs="Calibri"/>
      <w:b/>
      <w:bCs/>
      <w:sz w:val="28"/>
      <w:szCs w:val="28"/>
    </w:rPr>
  </w:style>
  <w:style w:type="paragraph" w:customStyle="1" w:styleId="base">
    <w:name w:val="base"/>
    <w:basedOn w:val="a3"/>
    <w:rsid w:val="006F43D2"/>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6F43D2"/>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6F43D2"/>
    <w:rPr>
      <w:sz w:val="16"/>
      <w:szCs w:val="16"/>
      <w:lang w:bidi="ar-SA"/>
    </w:rPr>
  </w:style>
  <w:style w:type="character" w:customStyle="1" w:styleId="1fff8">
    <w:name w:val="Знак1 Знак Знак"/>
    <w:rsid w:val="006F43D2"/>
    <w:rPr>
      <w:sz w:val="24"/>
      <w:szCs w:val="24"/>
      <w:lang w:val="ru-RU" w:eastAsia="ru-RU" w:bidi="ar-SA"/>
    </w:rPr>
  </w:style>
  <w:style w:type="character" w:customStyle="1" w:styleId="1fff9">
    <w:name w:val="Знак Знак Знак1"/>
    <w:locked/>
    <w:rsid w:val="006F43D2"/>
    <w:rPr>
      <w:b/>
      <w:caps/>
      <w:sz w:val="24"/>
      <w:szCs w:val="24"/>
      <w:lang w:val="ru-RU" w:eastAsia="ru-RU" w:bidi="ar-SA"/>
    </w:rPr>
  </w:style>
  <w:style w:type="character" w:customStyle="1" w:styleId="sem">
    <w:name w:val="sem"/>
    <w:rsid w:val="006F43D2"/>
  </w:style>
  <w:style w:type="paragraph" w:customStyle="1" w:styleId="1">
    <w:name w:val="1"/>
    <w:basedOn w:val="a3"/>
    <w:rsid w:val="006F43D2"/>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6F43D2"/>
    <w:rPr>
      <w:rFonts w:ascii="Times New Roman" w:hAnsi="Times New Roman"/>
      <w:i w:val="0"/>
      <w:iCs w:val="0"/>
      <w:sz w:val="24"/>
      <w:lang w:eastAsia="ru-RU"/>
    </w:rPr>
  </w:style>
  <w:style w:type="paragraph" w:customStyle="1" w:styleId="main">
    <w:name w:val="main"/>
    <w:basedOn w:val="a3"/>
    <w:rsid w:val="006F43D2"/>
    <w:pPr>
      <w:ind w:firstLine="400"/>
      <w:jc w:val="both"/>
      <w:textAlignment w:val="center"/>
    </w:pPr>
    <w:rPr>
      <w:sz w:val="27"/>
      <w:szCs w:val="27"/>
    </w:rPr>
  </w:style>
  <w:style w:type="character" w:customStyle="1" w:styleId="affffff6">
    <w:name w:val="кадр"/>
    <w:rsid w:val="006F43D2"/>
  </w:style>
  <w:style w:type="character" w:customStyle="1" w:styleId="-">
    <w:name w:val="опред-е"/>
    <w:rsid w:val="006F43D2"/>
  </w:style>
  <w:style w:type="paragraph" w:customStyle="1" w:styleId="218">
    <w:name w:val="Основной текст с отступом 21"/>
    <w:basedOn w:val="a3"/>
    <w:rsid w:val="006F43D2"/>
    <w:pPr>
      <w:keepNext/>
      <w:ind w:right="-2" w:firstLine="709"/>
      <w:jc w:val="both"/>
    </w:pPr>
    <w:rPr>
      <w:sz w:val="28"/>
      <w:szCs w:val="20"/>
    </w:rPr>
  </w:style>
  <w:style w:type="character" w:customStyle="1" w:styleId="searchmatch">
    <w:name w:val="searchmatch"/>
    <w:rsid w:val="006F43D2"/>
  </w:style>
  <w:style w:type="character" w:customStyle="1" w:styleId="FontStyle160">
    <w:name w:val="Font Style16"/>
    <w:rsid w:val="006F43D2"/>
    <w:rPr>
      <w:rFonts w:ascii="Times New Roman" w:hAnsi="Times New Roman" w:cs="Times New Roman"/>
      <w:sz w:val="26"/>
      <w:szCs w:val="26"/>
    </w:rPr>
  </w:style>
  <w:style w:type="paragraph" w:customStyle="1" w:styleId="1KGK9">
    <w:name w:val="1KG=K9"/>
    <w:rsid w:val="006F43D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6F43D2"/>
    <w:rPr>
      <w:rFonts w:ascii="Times New Roman" w:hAnsi="Times New Roman" w:cs="Times New Roman"/>
      <w:i/>
      <w:iCs/>
      <w:sz w:val="24"/>
      <w:szCs w:val="24"/>
    </w:rPr>
  </w:style>
  <w:style w:type="character" w:customStyle="1" w:styleId="1fffa">
    <w:name w:val="Основной шрифт абзаца1"/>
    <w:rsid w:val="006F43D2"/>
  </w:style>
  <w:style w:type="character" w:customStyle="1" w:styleId="affffff7">
    <w:name w:val="Символ сноски"/>
    <w:rsid w:val="006F43D2"/>
  </w:style>
  <w:style w:type="character" w:customStyle="1" w:styleId="mnemo">
    <w:name w:val="mnemo"/>
    <w:rsid w:val="006F43D2"/>
  </w:style>
  <w:style w:type="character" w:customStyle="1" w:styleId="texhtml">
    <w:name w:val="texhtml"/>
    <w:rsid w:val="006F43D2"/>
  </w:style>
  <w:style w:type="paragraph" w:customStyle="1" w:styleId="1fffb">
    <w:name w:val="Название1"/>
    <w:basedOn w:val="a3"/>
    <w:rsid w:val="006F43D2"/>
    <w:pPr>
      <w:suppressLineNumbers/>
      <w:suppressAutoHyphens/>
      <w:spacing w:before="120" w:after="120"/>
    </w:pPr>
    <w:rPr>
      <w:rFonts w:cs="Mangal"/>
      <w:i/>
      <w:iCs/>
      <w:lang w:eastAsia="ar-SA"/>
    </w:rPr>
  </w:style>
  <w:style w:type="paragraph" w:customStyle="1" w:styleId="1fffc">
    <w:name w:val="Указатель1"/>
    <w:basedOn w:val="a3"/>
    <w:rsid w:val="006F43D2"/>
    <w:pPr>
      <w:suppressLineNumbers/>
      <w:suppressAutoHyphens/>
    </w:pPr>
    <w:rPr>
      <w:rFonts w:cs="Mangal"/>
      <w:lang w:eastAsia="ar-SA"/>
    </w:rPr>
  </w:style>
  <w:style w:type="character" w:customStyle="1" w:styleId="butback">
    <w:name w:val="butback"/>
    <w:rsid w:val="006F43D2"/>
  </w:style>
  <w:style w:type="paragraph" w:customStyle="1" w:styleId="Style26">
    <w:name w:val="Style26"/>
    <w:basedOn w:val="a3"/>
    <w:rsid w:val="006F43D2"/>
    <w:pPr>
      <w:widowControl w:val="0"/>
      <w:autoSpaceDE w:val="0"/>
      <w:autoSpaceDN w:val="0"/>
      <w:adjustRightInd w:val="0"/>
      <w:spacing w:line="485" w:lineRule="exact"/>
      <w:ind w:firstLine="902"/>
      <w:jc w:val="both"/>
    </w:pPr>
  </w:style>
  <w:style w:type="paragraph" w:customStyle="1" w:styleId="Style7">
    <w:name w:val="Style7"/>
    <w:basedOn w:val="a3"/>
    <w:rsid w:val="006F43D2"/>
    <w:pPr>
      <w:widowControl w:val="0"/>
      <w:autoSpaceDE w:val="0"/>
      <w:autoSpaceDN w:val="0"/>
      <w:adjustRightInd w:val="0"/>
    </w:pPr>
  </w:style>
  <w:style w:type="paragraph" w:customStyle="1" w:styleId="Style32">
    <w:name w:val="Style32"/>
    <w:basedOn w:val="a3"/>
    <w:rsid w:val="006F43D2"/>
    <w:pPr>
      <w:widowControl w:val="0"/>
      <w:autoSpaceDE w:val="0"/>
      <w:autoSpaceDN w:val="0"/>
      <w:adjustRightInd w:val="0"/>
    </w:pPr>
  </w:style>
  <w:style w:type="paragraph" w:customStyle="1" w:styleId="Style34">
    <w:name w:val="Style34"/>
    <w:basedOn w:val="a3"/>
    <w:rsid w:val="006F43D2"/>
    <w:pPr>
      <w:widowControl w:val="0"/>
      <w:autoSpaceDE w:val="0"/>
      <w:autoSpaceDN w:val="0"/>
      <w:adjustRightInd w:val="0"/>
      <w:spacing w:line="485" w:lineRule="exact"/>
      <w:ind w:firstLine="691"/>
    </w:pPr>
  </w:style>
  <w:style w:type="paragraph" w:customStyle="1" w:styleId="Style4">
    <w:name w:val="Style4"/>
    <w:basedOn w:val="a3"/>
    <w:rsid w:val="006F43D2"/>
    <w:pPr>
      <w:widowControl w:val="0"/>
      <w:autoSpaceDE w:val="0"/>
      <w:autoSpaceDN w:val="0"/>
      <w:adjustRightInd w:val="0"/>
      <w:spacing w:line="499" w:lineRule="exact"/>
      <w:ind w:firstLine="667"/>
      <w:jc w:val="both"/>
    </w:pPr>
  </w:style>
  <w:style w:type="paragraph" w:customStyle="1" w:styleId="Style40">
    <w:name w:val="Style40"/>
    <w:basedOn w:val="a3"/>
    <w:rsid w:val="006F43D2"/>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6F43D2"/>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6F43D2"/>
    <w:pPr>
      <w:widowControl w:val="0"/>
      <w:autoSpaceDE w:val="0"/>
      <w:autoSpaceDN w:val="0"/>
      <w:adjustRightInd w:val="0"/>
      <w:spacing w:line="446" w:lineRule="exact"/>
    </w:pPr>
  </w:style>
  <w:style w:type="paragraph" w:customStyle="1" w:styleId="Style20">
    <w:name w:val="Style20"/>
    <w:basedOn w:val="a3"/>
    <w:rsid w:val="006F43D2"/>
    <w:pPr>
      <w:widowControl w:val="0"/>
      <w:autoSpaceDE w:val="0"/>
      <w:autoSpaceDN w:val="0"/>
      <w:adjustRightInd w:val="0"/>
      <w:spacing w:line="485" w:lineRule="exact"/>
      <w:ind w:firstLine="854"/>
      <w:jc w:val="both"/>
    </w:pPr>
  </w:style>
  <w:style w:type="paragraph" w:customStyle="1" w:styleId="Style13">
    <w:name w:val="Style13"/>
    <w:basedOn w:val="a3"/>
    <w:rsid w:val="006F43D2"/>
    <w:pPr>
      <w:widowControl w:val="0"/>
      <w:autoSpaceDE w:val="0"/>
      <w:autoSpaceDN w:val="0"/>
      <w:adjustRightInd w:val="0"/>
      <w:spacing w:line="486" w:lineRule="exact"/>
      <w:ind w:firstLine="710"/>
      <w:jc w:val="both"/>
    </w:pPr>
  </w:style>
  <w:style w:type="paragraph" w:customStyle="1" w:styleId="urllink">
    <w:name w:val="urllink"/>
    <w:basedOn w:val="a3"/>
    <w:rsid w:val="006F43D2"/>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6F43D2"/>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6F43D2"/>
    <w:pPr>
      <w:tabs>
        <w:tab w:val="left" w:pos="454"/>
      </w:tabs>
      <w:ind w:left="454" w:hanging="454"/>
      <w:jc w:val="both"/>
    </w:pPr>
    <w:rPr>
      <w:b/>
    </w:rPr>
  </w:style>
  <w:style w:type="paragraph" w:customStyle="1" w:styleId="10pt">
    <w:name w:val="Стиль Основной текст с отступом + 10 pt по ширине"/>
    <w:basedOn w:val="aff9"/>
    <w:rsid w:val="006F43D2"/>
    <w:pPr>
      <w:spacing w:after="0"/>
      <w:ind w:left="0" w:firstLine="454"/>
      <w:jc w:val="both"/>
    </w:pPr>
    <w:rPr>
      <w:sz w:val="20"/>
      <w:szCs w:val="20"/>
    </w:rPr>
  </w:style>
  <w:style w:type="paragraph" w:customStyle="1" w:styleId="ConsPlusDocList">
    <w:name w:val="ConsPlusDocList"/>
    <w:rsid w:val="006F43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6F43D2"/>
  </w:style>
  <w:style w:type="paragraph" w:customStyle="1" w:styleId="affffff8">
    <w:name w:val="Стиль"/>
    <w:link w:val="3f1"/>
    <w:rsid w:val="006F43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6F43D2"/>
    <w:rPr>
      <w:rFonts w:ascii="Times New Roman" w:eastAsia="Times New Roman" w:hAnsi="Times New Roman" w:cs="Times New Roman"/>
      <w:sz w:val="24"/>
      <w:szCs w:val="24"/>
      <w:lang w:eastAsia="ru-RU"/>
    </w:rPr>
  </w:style>
  <w:style w:type="paragraph" w:customStyle="1" w:styleId="affffff9">
    <w:name w:val="Литература"/>
    <w:basedOn w:val="a3"/>
    <w:rsid w:val="006F43D2"/>
    <w:pPr>
      <w:keepNext/>
      <w:jc w:val="center"/>
    </w:pPr>
    <w:rPr>
      <w:b/>
    </w:rPr>
  </w:style>
  <w:style w:type="paragraph" w:customStyle="1" w:styleId="affffffa">
    <w:name w:val="Знак Знак Знак Знак Знак Знак Знак"/>
    <w:basedOn w:val="a3"/>
    <w:rsid w:val="006F43D2"/>
    <w:pPr>
      <w:spacing w:after="160" w:line="240" w:lineRule="exact"/>
    </w:pPr>
    <w:rPr>
      <w:rFonts w:ascii="Verdana" w:hAnsi="Verdana"/>
      <w:sz w:val="20"/>
      <w:szCs w:val="20"/>
      <w:lang w:val="en-US" w:eastAsia="en-US"/>
    </w:rPr>
  </w:style>
  <w:style w:type="character" w:customStyle="1" w:styleId="highlighthighlightactive">
    <w:name w:val="highlight highlight_active"/>
    <w:rsid w:val="006F43D2"/>
  </w:style>
  <w:style w:type="paragraph" w:customStyle="1" w:styleId="osntext">
    <w:name w:val="osn_text"/>
    <w:basedOn w:val="a3"/>
    <w:rsid w:val="006F43D2"/>
    <w:pPr>
      <w:widowControl w:val="0"/>
      <w:ind w:firstLine="567"/>
      <w:jc w:val="both"/>
    </w:pPr>
    <w:rPr>
      <w:sz w:val="20"/>
      <w:szCs w:val="20"/>
    </w:rPr>
  </w:style>
  <w:style w:type="paragraph" w:customStyle="1" w:styleId="copyrights">
    <w:name w:val="copyrights"/>
    <w:basedOn w:val="a3"/>
    <w:rsid w:val="006F43D2"/>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6F43D2"/>
    <w:pPr>
      <w:widowControl w:val="0"/>
      <w:autoSpaceDE w:val="0"/>
      <w:autoSpaceDN w:val="0"/>
      <w:adjustRightInd w:val="0"/>
    </w:pPr>
  </w:style>
  <w:style w:type="paragraph" w:customStyle="1" w:styleId="Style30">
    <w:name w:val="Style30"/>
    <w:basedOn w:val="a3"/>
    <w:rsid w:val="006F43D2"/>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6F43D2"/>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6F43D2"/>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6F43D2"/>
    <w:pPr>
      <w:numPr>
        <w:ilvl w:val="1"/>
      </w:numPr>
      <w:tabs>
        <w:tab w:val="left" w:pos="792"/>
      </w:tabs>
    </w:pPr>
    <w:rPr>
      <w:i w:val="0"/>
      <w:iCs w:val="0"/>
      <w:kern w:val="32"/>
      <w:sz w:val="24"/>
      <w:szCs w:val="32"/>
      <w:lang w:eastAsia="ru-RU"/>
    </w:rPr>
  </w:style>
  <w:style w:type="character" w:styleId="affffffb">
    <w:name w:val="Subtle Emphasis"/>
    <w:qFormat/>
    <w:rsid w:val="006F43D2"/>
    <w:rPr>
      <w:i/>
      <w:iCs/>
      <w:color w:val="808080"/>
    </w:rPr>
  </w:style>
  <w:style w:type="character" w:styleId="affffffc">
    <w:name w:val="Placeholder Text"/>
    <w:semiHidden/>
    <w:rsid w:val="006F43D2"/>
    <w:rPr>
      <w:color w:val="808080"/>
    </w:rPr>
  </w:style>
  <w:style w:type="character" w:customStyle="1" w:styleId="textcopy">
    <w:name w:val="textcopy"/>
    <w:rsid w:val="006F43D2"/>
  </w:style>
  <w:style w:type="character" w:customStyle="1" w:styleId="affffffd">
    <w:name w:val="Выделенный"/>
    <w:rsid w:val="006F43D2"/>
    <w:rPr>
      <w:b/>
      <w:lang w:val="ru-RU" w:eastAsia="ru-RU"/>
    </w:rPr>
  </w:style>
  <w:style w:type="character" w:customStyle="1" w:styleId="ft224">
    <w:name w:val="ft224"/>
    <w:rsid w:val="006F43D2"/>
  </w:style>
  <w:style w:type="paragraph" w:customStyle="1" w:styleId="1ffff">
    <w:name w:val="стиль1"/>
    <w:basedOn w:val="a3"/>
    <w:rsid w:val="006F43D2"/>
    <w:pPr>
      <w:spacing w:before="100" w:beforeAutospacing="1" w:after="100" w:afterAutospacing="1"/>
    </w:pPr>
  </w:style>
  <w:style w:type="character" w:customStyle="1" w:styleId="PlainTextChar">
    <w:name w:val="Plain Text Char"/>
    <w:aliases w:val="Heading 12 Char,Знак8 Char"/>
    <w:semiHidden/>
    <w:locked/>
    <w:rsid w:val="006F43D2"/>
    <w:rPr>
      <w:rFonts w:ascii="Courier New" w:hAnsi="Courier New"/>
      <w:lang w:val="ru-RU" w:eastAsia="ru-RU" w:bidi="ar-SA"/>
    </w:rPr>
  </w:style>
  <w:style w:type="paragraph" w:customStyle="1" w:styleId="Times">
    <w:name w:val="Times"/>
    <w:basedOn w:val="TableParagraph"/>
    <w:rsid w:val="006F43D2"/>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6F43D2"/>
  </w:style>
  <w:style w:type="paragraph" w:customStyle="1" w:styleId="2f9">
    <w:name w:val="Основной текст2"/>
    <w:basedOn w:val="a3"/>
    <w:rsid w:val="006F43D2"/>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6F43D2"/>
    <w:rPr>
      <w:rFonts w:cs="Times New Roman"/>
      <w:color w:val="666666"/>
    </w:rPr>
  </w:style>
  <w:style w:type="paragraph" w:customStyle="1" w:styleId="12pt025">
    <w:name w:val="Стиль 12 pt полужирный Черный уплотненный на  025 пт"/>
    <w:basedOn w:val="11"/>
    <w:rsid w:val="006F43D2"/>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6F43D2"/>
    <w:pPr>
      <w:numPr>
        <w:numId w:val="13"/>
      </w:numPr>
      <w:tabs>
        <w:tab w:val="left" w:pos="0"/>
      </w:tabs>
      <w:jc w:val="both"/>
    </w:pPr>
    <w:rPr>
      <w:b/>
    </w:rPr>
  </w:style>
  <w:style w:type="character" w:customStyle="1" w:styleId="FontStyle111">
    <w:name w:val="Font Style111"/>
    <w:rsid w:val="006F43D2"/>
    <w:rPr>
      <w:rFonts w:ascii="Century Schoolbook" w:hAnsi="Century Schoolbook" w:cs="Century Schoolbook" w:hint="default"/>
      <w:sz w:val="18"/>
      <w:szCs w:val="18"/>
    </w:rPr>
  </w:style>
  <w:style w:type="character" w:customStyle="1" w:styleId="FontStyle136">
    <w:name w:val="Font Style136"/>
    <w:rsid w:val="006F43D2"/>
    <w:rPr>
      <w:rFonts w:ascii="Century Schoolbook" w:hAnsi="Century Schoolbook" w:cs="Century Schoolbook"/>
      <w:b/>
      <w:bCs/>
      <w:sz w:val="18"/>
      <w:szCs w:val="18"/>
    </w:rPr>
  </w:style>
  <w:style w:type="paragraph" w:customStyle="1" w:styleId="Style67">
    <w:name w:val="Style67"/>
    <w:basedOn w:val="a3"/>
    <w:rsid w:val="006F43D2"/>
    <w:pPr>
      <w:widowControl w:val="0"/>
      <w:autoSpaceDE w:val="0"/>
      <w:autoSpaceDN w:val="0"/>
      <w:adjustRightInd w:val="0"/>
    </w:pPr>
    <w:rPr>
      <w:rFonts w:ascii="Arial Black" w:hAnsi="Arial Black"/>
    </w:rPr>
  </w:style>
  <w:style w:type="character" w:customStyle="1" w:styleId="r">
    <w:name w:val="r"/>
    <w:rsid w:val="006F43D2"/>
  </w:style>
  <w:style w:type="character" w:customStyle="1" w:styleId="rl">
    <w:name w:val="rl"/>
    <w:rsid w:val="006F43D2"/>
  </w:style>
  <w:style w:type="character" w:customStyle="1" w:styleId="ep">
    <w:name w:val="ep"/>
    <w:rsid w:val="006F43D2"/>
  </w:style>
  <w:style w:type="character" w:customStyle="1" w:styleId="f">
    <w:name w:val="f"/>
    <w:rsid w:val="006F43D2"/>
  </w:style>
  <w:style w:type="paragraph" w:customStyle="1" w:styleId="affffffe">
    <w:name w:val="Диссер"/>
    <w:basedOn w:val="a3"/>
    <w:rsid w:val="006F43D2"/>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6F43D2"/>
    <w:rPr>
      <w:sz w:val="24"/>
      <w:szCs w:val="24"/>
      <w:lang w:val="ru-RU" w:eastAsia="ru-RU" w:bidi="ar-SA"/>
    </w:rPr>
  </w:style>
  <w:style w:type="character" w:customStyle="1" w:styleId="430">
    <w:name w:val="Знак Знак43"/>
    <w:locked/>
    <w:rsid w:val="006F43D2"/>
    <w:rPr>
      <w:color w:val="000000"/>
      <w:sz w:val="28"/>
      <w:szCs w:val="24"/>
      <w:lang w:eastAsia="ru-RU"/>
    </w:rPr>
  </w:style>
  <w:style w:type="paragraph" w:customStyle="1" w:styleId="afffffff">
    <w:name w:val="Знак Знак Знак 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6F43D2"/>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6F43D2"/>
    <w:rPr>
      <w:sz w:val="24"/>
      <w:szCs w:val="24"/>
      <w:lang w:val="ru-RU" w:eastAsia="ru-RU" w:bidi="ar-SA"/>
    </w:rPr>
  </w:style>
  <w:style w:type="paragraph" w:customStyle="1" w:styleId="a1">
    <w:name w:val="мой"/>
    <w:basedOn w:val="a3"/>
    <w:rsid w:val="006F43D2"/>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6F43D2"/>
    <w:pPr>
      <w:widowControl/>
      <w:ind w:firstLine="0"/>
      <w:jc w:val="left"/>
    </w:pPr>
    <w:rPr>
      <w:rFonts w:ascii="Times New Roman" w:hAnsi="Times New Roman"/>
      <w:snapToGrid/>
      <w:sz w:val="24"/>
    </w:rPr>
  </w:style>
  <w:style w:type="paragraph" w:customStyle="1" w:styleId="31">
    <w:name w:val="заголовок 3"/>
    <w:basedOn w:val="a3"/>
    <w:next w:val="a3"/>
    <w:rsid w:val="006F43D2"/>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6F43D2"/>
  </w:style>
  <w:style w:type="paragraph" w:customStyle="1" w:styleId="-0">
    <w:name w:val="абзац-Азар"/>
    <w:basedOn w:val="afe"/>
    <w:rsid w:val="006F43D2"/>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6F43D2"/>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6F43D2"/>
    <w:rPr>
      <w:rFonts w:ascii="Arial" w:hAnsi="Arial"/>
      <w:sz w:val="24"/>
      <w:szCs w:val="24"/>
      <w:lang w:bidi="ar-SA"/>
    </w:rPr>
  </w:style>
  <w:style w:type="paragraph" w:customStyle="1" w:styleId="1ffff1">
    <w:name w:val="Знак Знак Знак Знак Знак Знак1 Знак Знак Знак"/>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6F43D2"/>
    <w:pPr>
      <w:spacing w:before="100" w:beforeAutospacing="1" w:after="100" w:afterAutospacing="1"/>
      <w:jc w:val="both"/>
    </w:pPr>
    <w:rPr>
      <w:rFonts w:ascii="Georgia" w:hAnsi="Georgia"/>
      <w:color w:val="555555"/>
    </w:rPr>
  </w:style>
  <w:style w:type="paragraph" w:customStyle="1" w:styleId="bodytxt">
    <w:name w:val="bodytxt"/>
    <w:basedOn w:val="a3"/>
    <w:rsid w:val="006F43D2"/>
    <w:pPr>
      <w:spacing w:before="100" w:beforeAutospacing="1" w:after="100" w:afterAutospacing="1"/>
    </w:pPr>
    <w:rPr>
      <w:rFonts w:ascii="Tahoma" w:hAnsi="Tahoma" w:cs="Tahoma"/>
      <w:color w:val="111111"/>
      <w:sz w:val="33"/>
      <w:szCs w:val="33"/>
    </w:rPr>
  </w:style>
  <w:style w:type="character" w:customStyle="1" w:styleId="afffffff1">
    <w:name w:val="выделение"/>
    <w:rsid w:val="006F43D2"/>
    <w:rPr>
      <w:rFonts w:cs="Times New Roman"/>
    </w:rPr>
  </w:style>
  <w:style w:type="paragraph" w:customStyle="1" w:styleId="a">
    <w:name w:val="нумерованный содержание"/>
    <w:basedOn w:val="a3"/>
    <w:rsid w:val="006F43D2"/>
    <w:pPr>
      <w:numPr>
        <w:numId w:val="16"/>
      </w:numPr>
    </w:pPr>
    <w:rPr>
      <w:rFonts w:eastAsia="Calibri"/>
      <w:szCs w:val="22"/>
      <w:lang w:eastAsia="en-US"/>
    </w:rPr>
  </w:style>
  <w:style w:type="character" w:customStyle="1" w:styleId="440">
    <w:name w:val="Знак Знак44"/>
    <w:locked/>
    <w:rsid w:val="006F43D2"/>
    <w:rPr>
      <w:sz w:val="24"/>
      <w:szCs w:val="24"/>
    </w:rPr>
  </w:style>
  <w:style w:type="character" w:customStyle="1" w:styleId="FontStyle18">
    <w:name w:val="Font Style18"/>
    <w:rsid w:val="006F43D2"/>
    <w:rPr>
      <w:rFonts w:ascii="Times New Roman" w:hAnsi="Times New Roman" w:cs="Times New Roman"/>
      <w:b/>
      <w:bCs/>
      <w:sz w:val="18"/>
      <w:szCs w:val="18"/>
    </w:rPr>
  </w:style>
  <w:style w:type="character" w:customStyle="1" w:styleId="FontStyle19">
    <w:name w:val="Font Style19"/>
    <w:rsid w:val="006F43D2"/>
    <w:rPr>
      <w:rFonts w:ascii="Arial" w:hAnsi="Arial" w:cs="Arial"/>
      <w:sz w:val="16"/>
      <w:szCs w:val="16"/>
    </w:rPr>
  </w:style>
  <w:style w:type="character" w:customStyle="1" w:styleId="FontStyle150">
    <w:name w:val="Font Style15"/>
    <w:rsid w:val="006F43D2"/>
    <w:rPr>
      <w:rFonts w:ascii="Georgia" w:hAnsi="Georgia" w:cs="Georgia"/>
      <w:sz w:val="18"/>
      <w:szCs w:val="18"/>
    </w:rPr>
  </w:style>
  <w:style w:type="character" w:customStyle="1" w:styleId="FontStyle17">
    <w:name w:val="Font Style17"/>
    <w:rsid w:val="006F43D2"/>
    <w:rPr>
      <w:rFonts w:ascii="Times New Roman" w:hAnsi="Times New Roman" w:cs="Times New Roman"/>
      <w:sz w:val="20"/>
      <w:szCs w:val="20"/>
    </w:rPr>
  </w:style>
  <w:style w:type="character" w:customStyle="1" w:styleId="c0">
    <w:name w:val="c0"/>
    <w:rsid w:val="006F43D2"/>
  </w:style>
  <w:style w:type="character" w:customStyle="1" w:styleId="FontStyle48">
    <w:name w:val="Font Style48"/>
    <w:rsid w:val="006F43D2"/>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6F43D2"/>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6F43D2"/>
    <w:pPr>
      <w:spacing w:before="100" w:beforeAutospacing="1" w:after="100" w:afterAutospacing="1"/>
    </w:pPr>
  </w:style>
  <w:style w:type="character" w:customStyle="1" w:styleId="WW8Num1z0">
    <w:name w:val="WW8Num1z0"/>
    <w:rsid w:val="006F43D2"/>
  </w:style>
  <w:style w:type="character" w:customStyle="1" w:styleId="WW8Num1z1">
    <w:name w:val="WW8Num1z1"/>
    <w:rsid w:val="006F43D2"/>
  </w:style>
  <w:style w:type="character" w:customStyle="1" w:styleId="WW8Num1z2">
    <w:name w:val="WW8Num1z2"/>
    <w:rsid w:val="006F43D2"/>
  </w:style>
  <w:style w:type="character" w:customStyle="1" w:styleId="WW8Num1z3">
    <w:name w:val="WW8Num1z3"/>
    <w:rsid w:val="006F43D2"/>
  </w:style>
  <w:style w:type="character" w:customStyle="1" w:styleId="WW8Num1z4">
    <w:name w:val="WW8Num1z4"/>
    <w:rsid w:val="006F43D2"/>
  </w:style>
  <w:style w:type="character" w:customStyle="1" w:styleId="WW8Num1z5">
    <w:name w:val="WW8Num1z5"/>
    <w:rsid w:val="006F43D2"/>
  </w:style>
  <w:style w:type="character" w:customStyle="1" w:styleId="WW8Num1z6">
    <w:name w:val="WW8Num1z6"/>
    <w:rsid w:val="006F43D2"/>
  </w:style>
  <w:style w:type="character" w:customStyle="1" w:styleId="WW8Num1z7">
    <w:name w:val="WW8Num1z7"/>
    <w:rsid w:val="006F43D2"/>
  </w:style>
  <w:style w:type="character" w:customStyle="1" w:styleId="WW8Num1z8">
    <w:name w:val="WW8Num1z8"/>
    <w:rsid w:val="006F43D2"/>
  </w:style>
  <w:style w:type="character" w:customStyle="1" w:styleId="WW8Num2z0">
    <w:name w:val="WW8Num2z0"/>
    <w:rsid w:val="006F43D2"/>
    <w:rPr>
      <w:rFonts w:ascii="Symbol" w:hAnsi="Symbol" w:cs="Symbol"/>
    </w:rPr>
  </w:style>
  <w:style w:type="character" w:customStyle="1" w:styleId="WW8Num2z1">
    <w:name w:val="WW8Num2z1"/>
    <w:rsid w:val="006F43D2"/>
    <w:rPr>
      <w:rFonts w:ascii="Courier New" w:hAnsi="Courier New" w:cs="Courier New"/>
    </w:rPr>
  </w:style>
  <w:style w:type="character" w:customStyle="1" w:styleId="WW8Num2z2">
    <w:name w:val="WW8Num2z2"/>
    <w:rsid w:val="006F43D2"/>
    <w:rPr>
      <w:rFonts w:ascii="Wingdings" w:hAnsi="Wingdings" w:cs="Wingdings"/>
    </w:rPr>
  </w:style>
  <w:style w:type="character" w:customStyle="1" w:styleId="WW8Num3z0">
    <w:name w:val="WW8Num3z0"/>
    <w:rsid w:val="006F43D2"/>
    <w:rPr>
      <w:rFonts w:ascii="Symbol" w:hAnsi="Symbol" w:cs="Symbol"/>
      <w:color w:val="auto"/>
    </w:rPr>
  </w:style>
  <w:style w:type="character" w:customStyle="1" w:styleId="WW8Num3z2">
    <w:name w:val="WW8Num3z2"/>
    <w:rsid w:val="006F43D2"/>
    <w:rPr>
      <w:rFonts w:ascii="Wingdings" w:hAnsi="Wingdings" w:cs="Wingdings"/>
    </w:rPr>
  </w:style>
  <w:style w:type="character" w:customStyle="1" w:styleId="WW8Num3z3">
    <w:name w:val="WW8Num3z3"/>
    <w:rsid w:val="006F43D2"/>
    <w:rPr>
      <w:rFonts w:ascii="Symbol" w:hAnsi="Symbol" w:cs="Symbol"/>
    </w:rPr>
  </w:style>
  <w:style w:type="character" w:customStyle="1" w:styleId="WW8Num4z2">
    <w:name w:val="WW8Num4z2"/>
    <w:rsid w:val="006F43D2"/>
  </w:style>
  <w:style w:type="character" w:customStyle="1" w:styleId="WW8Num4z4">
    <w:name w:val="WW8Num4z4"/>
    <w:rsid w:val="006F43D2"/>
  </w:style>
  <w:style w:type="character" w:customStyle="1" w:styleId="WW8Num4z5">
    <w:name w:val="WW8Num4z5"/>
    <w:rsid w:val="006F43D2"/>
  </w:style>
  <w:style w:type="character" w:customStyle="1" w:styleId="WW8Num4z6">
    <w:name w:val="WW8Num4z6"/>
    <w:rsid w:val="006F43D2"/>
  </w:style>
  <w:style w:type="character" w:customStyle="1" w:styleId="WW8Num4z7">
    <w:name w:val="WW8Num4z7"/>
    <w:rsid w:val="006F43D2"/>
  </w:style>
  <w:style w:type="character" w:customStyle="1" w:styleId="WW8Num4z8">
    <w:name w:val="WW8Num4z8"/>
    <w:rsid w:val="006F43D2"/>
  </w:style>
  <w:style w:type="character" w:customStyle="1" w:styleId="WW8Num5z0">
    <w:name w:val="WW8Num5z0"/>
    <w:rsid w:val="006F43D2"/>
  </w:style>
  <w:style w:type="character" w:customStyle="1" w:styleId="WW8Num5z1">
    <w:name w:val="WW8Num5z1"/>
    <w:rsid w:val="006F43D2"/>
  </w:style>
  <w:style w:type="character" w:customStyle="1" w:styleId="WW8Num5z2">
    <w:name w:val="WW8Num5z2"/>
    <w:rsid w:val="006F43D2"/>
  </w:style>
  <w:style w:type="character" w:customStyle="1" w:styleId="WW8Num5z3">
    <w:name w:val="WW8Num5z3"/>
    <w:rsid w:val="006F43D2"/>
  </w:style>
  <w:style w:type="character" w:customStyle="1" w:styleId="WW8Num5z4">
    <w:name w:val="WW8Num5z4"/>
    <w:rsid w:val="006F43D2"/>
  </w:style>
  <w:style w:type="character" w:customStyle="1" w:styleId="WW8Num5z5">
    <w:name w:val="WW8Num5z5"/>
    <w:rsid w:val="006F43D2"/>
  </w:style>
  <w:style w:type="character" w:customStyle="1" w:styleId="WW8Num5z6">
    <w:name w:val="WW8Num5z6"/>
    <w:rsid w:val="006F43D2"/>
  </w:style>
  <w:style w:type="character" w:customStyle="1" w:styleId="WW8Num5z7">
    <w:name w:val="WW8Num5z7"/>
    <w:rsid w:val="006F43D2"/>
  </w:style>
  <w:style w:type="character" w:customStyle="1" w:styleId="WW8Num5z8">
    <w:name w:val="WW8Num5z8"/>
    <w:rsid w:val="006F43D2"/>
  </w:style>
  <w:style w:type="character" w:customStyle="1" w:styleId="WW8Num6z0">
    <w:name w:val="WW8Num6z0"/>
    <w:rsid w:val="006F43D2"/>
  </w:style>
  <w:style w:type="character" w:customStyle="1" w:styleId="WW8Num6z2">
    <w:name w:val="WW8Num6z2"/>
    <w:rsid w:val="006F43D2"/>
  </w:style>
  <w:style w:type="character" w:customStyle="1" w:styleId="WW8Num6z3">
    <w:name w:val="WW8Num6z3"/>
    <w:rsid w:val="006F43D2"/>
  </w:style>
  <w:style w:type="character" w:customStyle="1" w:styleId="WW8Num6z4">
    <w:name w:val="WW8Num6z4"/>
    <w:rsid w:val="006F43D2"/>
  </w:style>
  <w:style w:type="character" w:customStyle="1" w:styleId="WW8Num6z5">
    <w:name w:val="WW8Num6z5"/>
    <w:rsid w:val="006F43D2"/>
  </w:style>
  <w:style w:type="character" w:customStyle="1" w:styleId="WW8Num6z6">
    <w:name w:val="WW8Num6z6"/>
    <w:rsid w:val="006F43D2"/>
  </w:style>
  <w:style w:type="character" w:customStyle="1" w:styleId="WW8Num6z7">
    <w:name w:val="WW8Num6z7"/>
    <w:rsid w:val="006F43D2"/>
  </w:style>
  <w:style w:type="character" w:customStyle="1" w:styleId="WW8Num6z8">
    <w:name w:val="WW8Num6z8"/>
    <w:rsid w:val="006F43D2"/>
  </w:style>
  <w:style w:type="character" w:customStyle="1" w:styleId="WW8Num7z0">
    <w:name w:val="WW8Num7z0"/>
    <w:rsid w:val="006F43D2"/>
    <w:rPr>
      <w:rFonts w:ascii="Symbol" w:hAnsi="Symbol" w:cs="Symbol"/>
    </w:rPr>
  </w:style>
  <w:style w:type="character" w:customStyle="1" w:styleId="WW8Num7z2">
    <w:name w:val="WW8Num7z2"/>
    <w:rsid w:val="006F43D2"/>
  </w:style>
  <w:style w:type="character" w:customStyle="1" w:styleId="WW8Num7z3">
    <w:name w:val="WW8Num7z3"/>
    <w:rsid w:val="006F43D2"/>
  </w:style>
  <w:style w:type="character" w:customStyle="1" w:styleId="WW8Num7z4">
    <w:name w:val="WW8Num7z4"/>
    <w:rsid w:val="006F43D2"/>
  </w:style>
  <w:style w:type="character" w:customStyle="1" w:styleId="WW8Num7z5">
    <w:name w:val="WW8Num7z5"/>
    <w:rsid w:val="006F43D2"/>
  </w:style>
  <w:style w:type="character" w:customStyle="1" w:styleId="WW8Num7z6">
    <w:name w:val="WW8Num7z6"/>
    <w:rsid w:val="006F43D2"/>
  </w:style>
  <w:style w:type="character" w:customStyle="1" w:styleId="WW8Num7z7">
    <w:name w:val="WW8Num7z7"/>
    <w:rsid w:val="006F43D2"/>
  </w:style>
  <w:style w:type="character" w:customStyle="1" w:styleId="WW8Num7z8">
    <w:name w:val="WW8Num7z8"/>
    <w:rsid w:val="006F43D2"/>
  </w:style>
  <w:style w:type="character" w:customStyle="1" w:styleId="WW8Num8z1">
    <w:name w:val="WW8Num8z1"/>
    <w:rsid w:val="006F43D2"/>
  </w:style>
  <w:style w:type="character" w:customStyle="1" w:styleId="WW8Num8z2">
    <w:name w:val="WW8Num8z2"/>
    <w:rsid w:val="006F43D2"/>
  </w:style>
  <w:style w:type="character" w:customStyle="1" w:styleId="WW8Num8z3">
    <w:name w:val="WW8Num8z3"/>
    <w:rsid w:val="006F43D2"/>
  </w:style>
  <w:style w:type="character" w:customStyle="1" w:styleId="WW8Num8z4">
    <w:name w:val="WW8Num8z4"/>
    <w:rsid w:val="006F43D2"/>
  </w:style>
  <w:style w:type="character" w:customStyle="1" w:styleId="WW8Num8z5">
    <w:name w:val="WW8Num8z5"/>
    <w:rsid w:val="006F43D2"/>
  </w:style>
  <w:style w:type="character" w:customStyle="1" w:styleId="WW8Num8z6">
    <w:name w:val="WW8Num8z6"/>
    <w:rsid w:val="006F43D2"/>
  </w:style>
  <w:style w:type="character" w:customStyle="1" w:styleId="WW8Num8z7">
    <w:name w:val="WW8Num8z7"/>
    <w:rsid w:val="006F43D2"/>
  </w:style>
  <w:style w:type="character" w:customStyle="1" w:styleId="WW8Num8z8">
    <w:name w:val="WW8Num8z8"/>
    <w:rsid w:val="006F43D2"/>
  </w:style>
  <w:style w:type="character" w:customStyle="1" w:styleId="WW8Num9z0">
    <w:name w:val="WW8Num9z0"/>
    <w:rsid w:val="006F43D2"/>
  </w:style>
  <w:style w:type="character" w:customStyle="1" w:styleId="WW8Num9z1">
    <w:name w:val="WW8Num9z1"/>
    <w:rsid w:val="006F43D2"/>
  </w:style>
  <w:style w:type="character" w:customStyle="1" w:styleId="WW8Num9z2">
    <w:name w:val="WW8Num9z2"/>
    <w:rsid w:val="006F43D2"/>
  </w:style>
  <w:style w:type="character" w:customStyle="1" w:styleId="WW8Num9z3">
    <w:name w:val="WW8Num9z3"/>
    <w:rsid w:val="006F43D2"/>
  </w:style>
  <w:style w:type="character" w:customStyle="1" w:styleId="WW8Num9z4">
    <w:name w:val="WW8Num9z4"/>
    <w:rsid w:val="006F43D2"/>
  </w:style>
  <w:style w:type="character" w:customStyle="1" w:styleId="WW8Num9z5">
    <w:name w:val="WW8Num9z5"/>
    <w:rsid w:val="006F43D2"/>
  </w:style>
  <w:style w:type="character" w:customStyle="1" w:styleId="WW8Num9z6">
    <w:name w:val="WW8Num9z6"/>
    <w:rsid w:val="006F43D2"/>
  </w:style>
  <w:style w:type="character" w:customStyle="1" w:styleId="WW8Num9z7">
    <w:name w:val="WW8Num9z7"/>
    <w:rsid w:val="006F43D2"/>
  </w:style>
  <w:style w:type="character" w:customStyle="1" w:styleId="WW8Num9z8">
    <w:name w:val="WW8Num9z8"/>
    <w:rsid w:val="006F43D2"/>
  </w:style>
  <w:style w:type="character" w:customStyle="1" w:styleId="WW8Num10z0">
    <w:name w:val="WW8Num10z0"/>
    <w:rsid w:val="006F43D2"/>
  </w:style>
  <w:style w:type="character" w:customStyle="1" w:styleId="WW8Num10z1">
    <w:name w:val="WW8Num10z1"/>
    <w:rsid w:val="006F43D2"/>
  </w:style>
  <w:style w:type="character" w:customStyle="1" w:styleId="WW8Num10z2">
    <w:name w:val="WW8Num10z2"/>
    <w:rsid w:val="006F43D2"/>
  </w:style>
  <w:style w:type="character" w:customStyle="1" w:styleId="WW8Num10z3">
    <w:name w:val="WW8Num10z3"/>
    <w:rsid w:val="006F43D2"/>
  </w:style>
  <w:style w:type="character" w:customStyle="1" w:styleId="WW8Num10z4">
    <w:name w:val="WW8Num10z4"/>
    <w:rsid w:val="006F43D2"/>
  </w:style>
  <w:style w:type="character" w:customStyle="1" w:styleId="WW8Num10z5">
    <w:name w:val="WW8Num10z5"/>
    <w:rsid w:val="006F43D2"/>
  </w:style>
  <w:style w:type="character" w:customStyle="1" w:styleId="WW8Num10z6">
    <w:name w:val="WW8Num10z6"/>
    <w:rsid w:val="006F43D2"/>
  </w:style>
  <w:style w:type="character" w:customStyle="1" w:styleId="WW8Num10z7">
    <w:name w:val="WW8Num10z7"/>
    <w:rsid w:val="006F43D2"/>
  </w:style>
  <w:style w:type="character" w:customStyle="1" w:styleId="WW8Num10z8">
    <w:name w:val="WW8Num10z8"/>
    <w:rsid w:val="006F43D2"/>
  </w:style>
  <w:style w:type="character" w:customStyle="1" w:styleId="WW8Num11z0">
    <w:name w:val="WW8Num11z0"/>
    <w:rsid w:val="006F43D2"/>
  </w:style>
  <w:style w:type="character" w:customStyle="1" w:styleId="WW8Num11z1">
    <w:name w:val="WW8Num11z1"/>
    <w:rsid w:val="006F43D2"/>
    <w:rPr>
      <w:rFonts w:ascii="Symbol" w:hAnsi="Symbol" w:cs="Symbol"/>
    </w:rPr>
  </w:style>
  <w:style w:type="character" w:customStyle="1" w:styleId="WW8Num11z2">
    <w:name w:val="WW8Num11z2"/>
    <w:rsid w:val="006F43D2"/>
  </w:style>
  <w:style w:type="character" w:customStyle="1" w:styleId="WW8Num11z3">
    <w:name w:val="WW8Num11z3"/>
    <w:rsid w:val="006F43D2"/>
  </w:style>
  <w:style w:type="character" w:customStyle="1" w:styleId="WW8Num11z4">
    <w:name w:val="WW8Num11z4"/>
    <w:rsid w:val="006F43D2"/>
  </w:style>
  <w:style w:type="character" w:customStyle="1" w:styleId="WW8Num11z5">
    <w:name w:val="WW8Num11z5"/>
    <w:rsid w:val="006F43D2"/>
  </w:style>
  <w:style w:type="character" w:customStyle="1" w:styleId="WW8Num11z6">
    <w:name w:val="WW8Num11z6"/>
    <w:rsid w:val="006F43D2"/>
  </w:style>
  <w:style w:type="character" w:customStyle="1" w:styleId="WW8Num11z7">
    <w:name w:val="WW8Num11z7"/>
    <w:rsid w:val="006F43D2"/>
  </w:style>
  <w:style w:type="character" w:customStyle="1" w:styleId="WW8Num11z8">
    <w:name w:val="WW8Num11z8"/>
    <w:rsid w:val="006F43D2"/>
  </w:style>
  <w:style w:type="character" w:customStyle="1" w:styleId="WW8Num12z0">
    <w:name w:val="WW8Num12z0"/>
    <w:rsid w:val="006F43D2"/>
  </w:style>
  <w:style w:type="character" w:customStyle="1" w:styleId="WW8Num12z1">
    <w:name w:val="WW8Num12z1"/>
    <w:rsid w:val="006F43D2"/>
    <w:rPr>
      <w:b/>
      <w:bCs/>
    </w:rPr>
  </w:style>
  <w:style w:type="character" w:customStyle="1" w:styleId="WW8Num12z2">
    <w:name w:val="WW8Num12z2"/>
    <w:rsid w:val="006F43D2"/>
  </w:style>
  <w:style w:type="character" w:customStyle="1" w:styleId="WW8Num12z3">
    <w:name w:val="WW8Num12z3"/>
    <w:rsid w:val="006F43D2"/>
  </w:style>
  <w:style w:type="character" w:customStyle="1" w:styleId="WW8Num12z4">
    <w:name w:val="WW8Num12z4"/>
    <w:rsid w:val="006F43D2"/>
  </w:style>
  <w:style w:type="character" w:customStyle="1" w:styleId="WW8Num12z5">
    <w:name w:val="WW8Num12z5"/>
    <w:rsid w:val="006F43D2"/>
  </w:style>
  <w:style w:type="character" w:customStyle="1" w:styleId="WW8Num12z6">
    <w:name w:val="WW8Num12z6"/>
    <w:rsid w:val="006F43D2"/>
  </w:style>
  <w:style w:type="character" w:customStyle="1" w:styleId="WW8Num12z7">
    <w:name w:val="WW8Num12z7"/>
    <w:rsid w:val="006F43D2"/>
  </w:style>
  <w:style w:type="character" w:customStyle="1" w:styleId="WW8Num12z8">
    <w:name w:val="WW8Num12z8"/>
    <w:rsid w:val="006F43D2"/>
  </w:style>
  <w:style w:type="character" w:customStyle="1" w:styleId="WW8Num13z0">
    <w:name w:val="WW8Num13z0"/>
    <w:rsid w:val="006F43D2"/>
    <w:rPr>
      <w:rFonts w:ascii="Symbol" w:hAnsi="Symbol" w:cs="Symbol"/>
    </w:rPr>
  </w:style>
  <w:style w:type="character" w:customStyle="1" w:styleId="WW8Num13z1">
    <w:name w:val="WW8Num13z1"/>
    <w:rsid w:val="006F43D2"/>
    <w:rPr>
      <w:rFonts w:ascii="Courier New" w:hAnsi="Courier New" w:cs="Courier New"/>
    </w:rPr>
  </w:style>
  <w:style w:type="character" w:customStyle="1" w:styleId="WW8Num13z2">
    <w:name w:val="WW8Num13z2"/>
    <w:rsid w:val="006F43D2"/>
    <w:rPr>
      <w:rFonts w:ascii="Wingdings" w:hAnsi="Wingdings" w:cs="Wingdings"/>
    </w:rPr>
  </w:style>
  <w:style w:type="character" w:customStyle="1" w:styleId="WW8Num14z2">
    <w:name w:val="WW8Num14z2"/>
    <w:rsid w:val="006F43D2"/>
    <w:rPr>
      <w:rFonts w:ascii="Wingdings" w:hAnsi="Wingdings" w:cs="Wingdings"/>
    </w:rPr>
  </w:style>
  <w:style w:type="character" w:customStyle="1" w:styleId="WW8Num15z0">
    <w:name w:val="WW8Num15z0"/>
    <w:rsid w:val="006F43D2"/>
  </w:style>
  <w:style w:type="character" w:customStyle="1" w:styleId="WW8Num15z2">
    <w:name w:val="WW8Num15z2"/>
    <w:rsid w:val="006F43D2"/>
  </w:style>
  <w:style w:type="character" w:customStyle="1" w:styleId="WW8Num15z3">
    <w:name w:val="WW8Num15z3"/>
    <w:rsid w:val="006F43D2"/>
  </w:style>
  <w:style w:type="character" w:customStyle="1" w:styleId="WW8Num15z4">
    <w:name w:val="WW8Num15z4"/>
    <w:rsid w:val="006F43D2"/>
  </w:style>
  <w:style w:type="character" w:customStyle="1" w:styleId="WW8Num15z5">
    <w:name w:val="WW8Num15z5"/>
    <w:rsid w:val="006F43D2"/>
  </w:style>
  <w:style w:type="character" w:customStyle="1" w:styleId="WW8Num15z6">
    <w:name w:val="WW8Num15z6"/>
    <w:rsid w:val="006F43D2"/>
  </w:style>
  <w:style w:type="character" w:customStyle="1" w:styleId="WW8Num15z7">
    <w:name w:val="WW8Num15z7"/>
    <w:rsid w:val="006F43D2"/>
  </w:style>
  <w:style w:type="character" w:customStyle="1" w:styleId="WW8Num15z8">
    <w:name w:val="WW8Num15z8"/>
    <w:rsid w:val="006F43D2"/>
  </w:style>
  <w:style w:type="character" w:customStyle="1" w:styleId="WW8Num16z1">
    <w:name w:val="WW8Num16z1"/>
    <w:rsid w:val="006F43D2"/>
  </w:style>
  <w:style w:type="character" w:customStyle="1" w:styleId="WW8Num16z2">
    <w:name w:val="WW8Num16z2"/>
    <w:rsid w:val="006F43D2"/>
  </w:style>
  <w:style w:type="character" w:customStyle="1" w:styleId="WW8Num16z3">
    <w:name w:val="WW8Num16z3"/>
    <w:rsid w:val="006F43D2"/>
  </w:style>
  <w:style w:type="character" w:customStyle="1" w:styleId="WW8Num16z4">
    <w:name w:val="WW8Num16z4"/>
    <w:rsid w:val="006F43D2"/>
  </w:style>
  <w:style w:type="character" w:customStyle="1" w:styleId="WW8Num16z5">
    <w:name w:val="WW8Num16z5"/>
    <w:rsid w:val="006F43D2"/>
  </w:style>
  <w:style w:type="character" w:customStyle="1" w:styleId="WW8Num16z6">
    <w:name w:val="WW8Num16z6"/>
    <w:rsid w:val="006F43D2"/>
  </w:style>
  <w:style w:type="character" w:customStyle="1" w:styleId="WW8Num16z7">
    <w:name w:val="WW8Num16z7"/>
    <w:rsid w:val="006F43D2"/>
  </w:style>
  <w:style w:type="character" w:customStyle="1" w:styleId="WW8Num16z8">
    <w:name w:val="WW8Num16z8"/>
    <w:rsid w:val="006F43D2"/>
  </w:style>
  <w:style w:type="character" w:customStyle="1" w:styleId="WW8Num17z0">
    <w:name w:val="WW8Num17z0"/>
    <w:rsid w:val="006F43D2"/>
    <w:rPr>
      <w:rFonts w:ascii="Times New Roman" w:hAnsi="Times New Roman" w:cs="Times New Roman"/>
      <w:b w:val="0"/>
      <w:i w:val="0"/>
      <w:sz w:val="24"/>
      <w:szCs w:val="24"/>
    </w:rPr>
  </w:style>
  <w:style w:type="character" w:customStyle="1" w:styleId="WW8Num17z2">
    <w:name w:val="WW8Num17z2"/>
    <w:rsid w:val="006F43D2"/>
  </w:style>
  <w:style w:type="character" w:customStyle="1" w:styleId="WW8Num17z3">
    <w:name w:val="WW8Num17z3"/>
    <w:rsid w:val="006F43D2"/>
  </w:style>
  <w:style w:type="character" w:customStyle="1" w:styleId="WW8Num17z4">
    <w:name w:val="WW8Num17z4"/>
    <w:rsid w:val="006F43D2"/>
  </w:style>
  <w:style w:type="character" w:customStyle="1" w:styleId="WW8Num17z5">
    <w:name w:val="WW8Num17z5"/>
    <w:rsid w:val="006F43D2"/>
  </w:style>
  <w:style w:type="character" w:customStyle="1" w:styleId="WW8Num17z6">
    <w:name w:val="WW8Num17z6"/>
    <w:rsid w:val="006F43D2"/>
  </w:style>
  <w:style w:type="character" w:customStyle="1" w:styleId="WW8Num17z7">
    <w:name w:val="WW8Num17z7"/>
    <w:rsid w:val="006F43D2"/>
  </w:style>
  <w:style w:type="character" w:customStyle="1" w:styleId="WW8Num17z8">
    <w:name w:val="WW8Num17z8"/>
    <w:rsid w:val="006F43D2"/>
  </w:style>
  <w:style w:type="character" w:customStyle="1" w:styleId="WW8Num18z1">
    <w:name w:val="WW8Num18z1"/>
    <w:rsid w:val="006F43D2"/>
  </w:style>
  <w:style w:type="character" w:customStyle="1" w:styleId="WW8Num18z2">
    <w:name w:val="WW8Num18z2"/>
    <w:rsid w:val="006F43D2"/>
  </w:style>
  <w:style w:type="character" w:customStyle="1" w:styleId="WW8Num18z3">
    <w:name w:val="WW8Num18z3"/>
    <w:rsid w:val="006F43D2"/>
  </w:style>
  <w:style w:type="character" w:customStyle="1" w:styleId="WW8Num18z4">
    <w:name w:val="WW8Num18z4"/>
    <w:rsid w:val="006F43D2"/>
  </w:style>
  <w:style w:type="character" w:customStyle="1" w:styleId="WW8Num18z5">
    <w:name w:val="WW8Num18z5"/>
    <w:rsid w:val="006F43D2"/>
  </w:style>
  <w:style w:type="character" w:customStyle="1" w:styleId="WW8Num18z6">
    <w:name w:val="WW8Num18z6"/>
    <w:rsid w:val="006F43D2"/>
  </w:style>
  <w:style w:type="character" w:customStyle="1" w:styleId="WW8Num18z7">
    <w:name w:val="WW8Num18z7"/>
    <w:rsid w:val="006F43D2"/>
  </w:style>
  <w:style w:type="character" w:customStyle="1" w:styleId="WW8Num18z8">
    <w:name w:val="WW8Num18z8"/>
    <w:rsid w:val="006F43D2"/>
  </w:style>
  <w:style w:type="character" w:customStyle="1" w:styleId="WW8Num19z0">
    <w:name w:val="WW8Num19z0"/>
    <w:rsid w:val="006F43D2"/>
  </w:style>
  <w:style w:type="character" w:customStyle="1" w:styleId="WW8Num19z1">
    <w:name w:val="WW8Num19z1"/>
    <w:rsid w:val="006F43D2"/>
  </w:style>
  <w:style w:type="character" w:customStyle="1" w:styleId="WW8Num19z2">
    <w:name w:val="WW8Num19z2"/>
    <w:rsid w:val="006F43D2"/>
  </w:style>
  <w:style w:type="character" w:customStyle="1" w:styleId="WW8Num19z3">
    <w:name w:val="WW8Num19z3"/>
    <w:rsid w:val="006F43D2"/>
  </w:style>
  <w:style w:type="character" w:customStyle="1" w:styleId="WW8Num19z4">
    <w:name w:val="WW8Num19z4"/>
    <w:rsid w:val="006F43D2"/>
  </w:style>
  <w:style w:type="character" w:customStyle="1" w:styleId="WW8Num19z5">
    <w:name w:val="WW8Num19z5"/>
    <w:rsid w:val="006F43D2"/>
  </w:style>
  <w:style w:type="character" w:customStyle="1" w:styleId="WW8Num19z6">
    <w:name w:val="WW8Num19z6"/>
    <w:rsid w:val="006F43D2"/>
  </w:style>
  <w:style w:type="character" w:customStyle="1" w:styleId="WW8Num19z7">
    <w:name w:val="WW8Num19z7"/>
    <w:rsid w:val="006F43D2"/>
  </w:style>
  <w:style w:type="character" w:customStyle="1" w:styleId="WW8Num19z8">
    <w:name w:val="WW8Num19z8"/>
    <w:rsid w:val="006F43D2"/>
  </w:style>
  <w:style w:type="character" w:customStyle="1" w:styleId="WW8Num20z0">
    <w:name w:val="WW8Num20z0"/>
    <w:rsid w:val="006F43D2"/>
  </w:style>
  <w:style w:type="character" w:customStyle="1" w:styleId="WW8Num21z0">
    <w:name w:val="WW8Num21z0"/>
    <w:rsid w:val="006F43D2"/>
  </w:style>
  <w:style w:type="character" w:customStyle="1" w:styleId="WW8Num21z1">
    <w:name w:val="WW8Num21z1"/>
    <w:rsid w:val="006F43D2"/>
  </w:style>
  <w:style w:type="character" w:customStyle="1" w:styleId="WW8Num21z2">
    <w:name w:val="WW8Num21z2"/>
    <w:rsid w:val="006F43D2"/>
  </w:style>
  <w:style w:type="character" w:customStyle="1" w:styleId="WW8Num21z3">
    <w:name w:val="WW8Num21z3"/>
    <w:rsid w:val="006F43D2"/>
  </w:style>
  <w:style w:type="character" w:customStyle="1" w:styleId="WW8Num21z4">
    <w:name w:val="WW8Num21z4"/>
    <w:rsid w:val="006F43D2"/>
  </w:style>
  <w:style w:type="character" w:customStyle="1" w:styleId="WW8Num21z5">
    <w:name w:val="WW8Num21z5"/>
    <w:rsid w:val="006F43D2"/>
  </w:style>
  <w:style w:type="character" w:customStyle="1" w:styleId="WW8Num21z6">
    <w:name w:val="WW8Num21z6"/>
    <w:rsid w:val="006F43D2"/>
  </w:style>
  <w:style w:type="character" w:customStyle="1" w:styleId="WW8Num21z7">
    <w:name w:val="WW8Num21z7"/>
    <w:rsid w:val="006F43D2"/>
  </w:style>
  <w:style w:type="character" w:customStyle="1" w:styleId="WW8Num21z8">
    <w:name w:val="WW8Num21z8"/>
    <w:rsid w:val="006F43D2"/>
  </w:style>
  <w:style w:type="character" w:customStyle="1" w:styleId="WW8Num22z0">
    <w:name w:val="WW8Num22z0"/>
    <w:rsid w:val="006F43D2"/>
    <w:rPr>
      <w:rFonts w:ascii="Symbol" w:hAnsi="Symbol" w:cs="Symbol"/>
    </w:rPr>
  </w:style>
  <w:style w:type="character" w:customStyle="1" w:styleId="WW8Num22z1">
    <w:name w:val="WW8Num22z1"/>
    <w:rsid w:val="006F43D2"/>
    <w:rPr>
      <w:rFonts w:ascii="Courier New" w:hAnsi="Courier New" w:cs="Courier New"/>
    </w:rPr>
  </w:style>
  <w:style w:type="character" w:customStyle="1" w:styleId="WW8Num22z2">
    <w:name w:val="WW8Num22z2"/>
    <w:rsid w:val="006F43D2"/>
    <w:rPr>
      <w:rFonts w:ascii="Wingdings" w:hAnsi="Wingdings" w:cs="Wingdings"/>
    </w:rPr>
  </w:style>
  <w:style w:type="character" w:customStyle="1" w:styleId="WW8Num23z0">
    <w:name w:val="WW8Num23z0"/>
    <w:rsid w:val="006F43D2"/>
    <w:rPr>
      <w:b w:val="0"/>
      <w:bCs/>
    </w:rPr>
  </w:style>
  <w:style w:type="character" w:customStyle="1" w:styleId="WW8Num23z1">
    <w:name w:val="WW8Num23z1"/>
    <w:rsid w:val="006F43D2"/>
  </w:style>
  <w:style w:type="character" w:customStyle="1" w:styleId="WW8Num23z2">
    <w:name w:val="WW8Num23z2"/>
    <w:rsid w:val="006F43D2"/>
  </w:style>
  <w:style w:type="character" w:customStyle="1" w:styleId="WW8Num23z3">
    <w:name w:val="WW8Num23z3"/>
    <w:rsid w:val="006F43D2"/>
  </w:style>
  <w:style w:type="character" w:customStyle="1" w:styleId="WW8Num23z4">
    <w:name w:val="WW8Num23z4"/>
    <w:rsid w:val="006F43D2"/>
  </w:style>
  <w:style w:type="character" w:customStyle="1" w:styleId="WW8Num23z5">
    <w:name w:val="WW8Num23z5"/>
    <w:rsid w:val="006F43D2"/>
  </w:style>
  <w:style w:type="character" w:customStyle="1" w:styleId="WW8Num23z6">
    <w:name w:val="WW8Num23z6"/>
    <w:rsid w:val="006F43D2"/>
  </w:style>
  <w:style w:type="character" w:customStyle="1" w:styleId="WW8Num23z7">
    <w:name w:val="WW8Num23z7"/>
    <w:rsid w:val="006F43D2"/>
  </w:style>
  <w:style w:type="character" w:customStyle="1" w:styleId="WW8Num23z8">
    <w:name w:val="WW8Num23z8"/>
    <w:rsid w:val="006F43D2"/>
  </w:style>
  <w:style w:type="character" w:customStyle="1" w:styleId="WW8Num24z0">
    <w:name w:val="WW8Num24z0"/>
    <w:rsid w:val="006F43D2"/>
    <w:rPr>
      <w:rFonts w:ascii="Symbol" w:hAnsi="Symbol" w:cs="Symbol"/>
      <w:sz w:val="24"/>
      <w:szCs w:val="24"/>
    </w:rPr>
  </w:style>
  <w:style w:type="character" w:customStyle="1" w:styleId="WW8Num24z1">
    <w:name w:val="WW8Num24z1"/>
    <w:rsid w:val="006F43D2"/>
    <w:rPr>
      <w:rFonts w:ascii="Courier New" w:hAnsi="Courier New" w:cs="Courier New"/>
    </w:rPr>
  </w:style>
  <w:style w:type="character" w:customStyle="1" w:styleId="WW8Num24z2">
    <w:name w:val="WW8Num24z2"/>
    <w:rsid w:val="006F43D2"/>
    <w:rPr>
      <w:rFonts w:ascii="Wingdings" w:hAnsi="Wingdings" w:cs="Wingdings"/>
    </w:rPr>
  </w:style>
  <w:style w:type="character" w:customStyle="1" w:styleId="WW8Num24z3">
    <w:name w:val="WW8Num24z3"/>
    <w:rsid w:val="006F43D2"/>
    <w:rPr>
      <w:rFonts w:ascii="Symbol" w:hAnsi="Symbol" w:cs="Symbol"/>
    </w:rPr>
  </w:style>
  <w:style w:type="character" w:customStyle="1" w:styleId="WW8Num25z0">
    <w:name w:val="WW8Num25z0"/>
    <w:rsid w:val="006F43D2"/>
    <w:rPr>
      <w:rFonts w:ascii="Symbol" w:hAnsi="Symbol" w:cs="Symbol"/>
      <w:color w:val="auto"/>
    </w:rPr>
  </w:style>
  <w:style w:type="character" w:customStyle="1" w:styleId="WW8Num25z1">
    <w:name w:val="WW8Num25z1"/>
    <w:rsid w:val="006F43D2"/>
    <w:rPr>
      <w:rFonts w:ascii="Courier New" w:hAnsi="Courier New" w:cs="Courier New"/>
    </w:rPr>
  </w:style>
  <w:style w:type="character" w:customStyle="1" w:styleId="WW8Num25z2">
    <w:name w:val="WW8Num25z2"/>
    <w:rsid w:val="006F43D2"/>
    <w:rPr>
      <w:rFonts w:ascii="Wingdings" w:hAnsi="Wingdings" w:cs="Wingdings"/>
    </w:rPr>
  </w:style>
  <w:style w:type="character" w:customStyle="1" w:styleId="WW8Num25z3">
    <w:name w:val="WW8Num25z3"/>
    <w:rsid w:val="006F43D2"/>
    <w:rPr>
      <w:rFonts w:ascii="Symbol" w:hAnsi="Symbol" w:cs="Symbol"/>
    </w:rPr>
  </w:style>
  <w:style w:type="character" w:customStyle="1" w:styleId="WW8Num26z0">
    <w:name w:val="WW8Num26z0"/>
    <w:rsid w:val="006F43D2"/>
    <w:rPr>
      <w:rFonts w:ascii="Symbol" w:hAnsi="Symbol" w:cs="Symbol"/>
    </w:rPr>
  </w:style>
  <w:style w:type="character" w:customStyle="1" w:styleId="WW8Num26z1">
    <w:name w:val="WW8Num26z1"/>
    <w:rsid w:val="006F43D2"/>
    <w:rPr>
      <w:rFonts w:ascii="Courier New" w:hAnsi="Courier New" w:cs="Courier New"/>
    </w:rPr>
  </w:style>
  <w:style w:type="character" w:customStyle="1" w:styleId="WW8Num26z2">
    <w:name w:val="WW8Num26z2"/>
    <w:rsid w:val="006F43D2"/>
    <w:rPr>
      <w:rFonts w:ascii="Wingdings" w:hAnsi="Wingdings" w:cs="Wingdings"/>
    </w:rPr>
  </w:style>
  <w:style w:type="character" w:customStyle="1" w:styleId="WW8Num27z0">
    <w:name w:val="WW8Num27z0"/>
    <w:rsid w:val="006F43D2"/>
  </w:style>
  <w:style w:type="character" w:customStyle="1" w:styleId="WW8Num27z1">
    <w:name w:val="WW8Num27z1"/>
    <w:rsid w:val="006F43D2"/>
  </w:style>
  <w:style w:type="character" w:customStyle="1" w:styleId="WW8Num27z2">
    <w:name w:val="WW8Num27z2"/>
    <w:rsid w:val="006F43D2"/>
  </w:style>
  <w:style w:type="character" w:customStyle="1" w:styleId="WW8Num27z3">
    <w:name w:val="WW8Num27z3"/>
    <w:rsid w:val="006F43D2"/>
  </w:style>
  <w:style w:type="character" w:customStyle="1" w:styleId="WW8Num27z4">
    <w:name w:val="WW8Num27z4"/>
    <w:rsid w:val="006F43D2"/>
  </w:style>
  <w:style w:type="character" w:customStyle="1" w:styleId="WW8Num27z5">
    <w:name w:val="WW8Num27z5"/>
    <w:rsid w:val="006F43D2"/>
  </w:style>
  <w:style w:type="character" w:customStyle="1" w:styleId="WW8Num27z6">
    <w:name w:val="WW8Num27z6"/>
    <w:rsid w:val="006F43D2"/>
  </w:style>
  <w:style w:type="character" w:customStyle="1" w:styleId="WW8Num27z7">
    <w:name w:val="WW8Num27z7"/>
    <w:rsid w:val="006F43D2"/>
  </w:style>
  <w:style w:type="character" w:customStyle="1" w:styleId="WW8Num27z8">
    <w:name w:val="WW8Num27z8"/>
    <w:rsid w:val="006F43D2"/>
  </w:style>
  <w:style w:type="character" w:customStyle="1" w:styleId="WW8Num28z0">
    <w:name w:val="WW8Num28z0"/>
    <w:rsid w:val="006F43D2"/>
  </w:style>
  <w:style w:type="character" w:customStyle="1" w:styleId="WW8Num28z1">
    <w:name w:val="WW8Num28z1"/>
    <w:rsid w:val="006F43D2"/>
    <w:rPr>
      <w:rFonts w:ascii="Symbol" w:hAnsi="Symbol" w:cs="Symbol"/>
      <w:sz w:val="24"/>
      <w:szCs w:val="24"/>
    </w:rPr>
  </w:style>
  <w:style w:type="character" w:customStyle="1" w:styleId="WW8Num28z2">
    <w:name w:val="WW8Num28z2"/>
    <w:rsid w:val="006F43D2"/>
  </w:style>
  <w:style w:type="character" w:customStyle="1" w:styleId="WW8Num28z3">
    <w:name w:val="WW8Num28z3"/>
    <w:rsid w:val="006F43D2"/>
  </w:style>
  <w:style w:type="character" w:customStyle="1" w:styleId="WW8Num28z4">
    <w:name w:val="WW8Num28z4"/>
    <w:rsid w:val="006F43D2"/>
  </w:style>
  <w:style w:type="character" w:customStyle="1" w:styleId="WW8Num28z5">
    <w:name w:val="WW8Num28z5"/>
    <w:rsid w:val="006F43D2"/>
  </w:style>
  <w:style w:type="character" w:customStyle="1" w:styleId="WW8Num28z6">
    <w:name w:val="WW8Num28z6"/>
    <w:rsid w:val="006F43D2"/>
  </w:style>
  <w:style w:type="character" w:customStyle="1" w:styleId="WW8Num28z7">
    <w:name w:val="WW8Num28z7"/>
    <w:rsid w:val="006F43D2"/>
  </w:style>
  <w:style w:type="character" w:customStyle="1" w:styleId="WW8Num28z8">
    <w:name w:val="WW8Num28z8"/>
    <w:rsid w:val="006F43D2"/>
  </w:style>
  <w:style w:type="character" w:customStyle="1" w:styleId="WW8Num29z0">
    <w:name w:val="WW8Num29z0"/>
    <w:rsid w:val="006F43D2"/>
  </w:style>
  <w:style w:type="character" w:customStyle="1" w:styleId="WW8Num29z1">
    <w:name w:val="WW8Num29z1"/>
    <w:rsid w:val="006F43D2"/>
  </w:style>
  <w:style w:type="character" w:customStyle="1" w:styleId="WW8Num29z2">
    <w:name w:val="WW8Num29z2"/>
    <w:rsid w:val="006F43D2"/>
  </w:style>
  <w:style w:type="character" w:customStyle="1" w:styleId="WW8Num29z3">
    <w:name w:val="WW8Num29z3"/>
    <w:rsid w:val="006F43D2"/>
  </w:style>
  <w:style w:type="character" w:customStyle="1" w:styleId="WW8Num29z4">
    <w:name w:val="WW8Num29z4"/>
    <w:rsid w:val="006F43D2"/>
  </w:style>
  <w:style w:type="character" w:customStyle="1" w:styleId="WW8Num29z5">
    <w:name w:val="WW8Num29z5"/>
    <w:rsid w:val="006F43D2"/>
  </w:style>
  <w:style w:type="character" w:customStyle="1" w:styleId="WW8Num29z6">
    <w:name w:val="WW8Num29z6"/>
    <w:rsid w:val="006F43D2"/>
  </w:style>
  <w:style w:type="character" w:customStyle="1" w:styleId="WW8Num29z7">
    <w:name w:val="WW8Num29z7"/>
    <w:rsid w:val="006F43D2"/>
  </w:style>
  <w:style w:type="character" w:customStyle="1" w:styleId="WW8Num29z8">
    <w:name w:val="WW8Num29z8"/>
    <w:rsid w:val="006F43D2"/>
  </w:style>
  <w:style w:type="character" w:customStyle="1" w:styleId="WW8Num30z0">
    <w:name w:val="WW8Num30z0"/>
    <w:rsid w:val="006F43D2"/>
    <w:rPr>
      <w:rFonts w:ascii="Wingdings" w:hAnsi="Wingdings" w:cs="Wingdings"/>
    </w:rPr>
  </w:style>
  <w:style w:type="character" w:customStyle="1" w:styleId="WW8Num30z1">
    <w:name w:val="WW8Num30z1"/>
    <w:rsid w:val="006F43D2"/>
    <w:rPr>
      <w:rFonts w:ascii="Courier New" w:hAnsi="Courier New" w:cs="Courier New"/>
    </w:rPr>
  </w:style>
  <w:style w:type="character" w:customStyle="1" w:styleId="WW8Num30z3">
    <w:name w:val="WW8Num30z3"/>
    <w:rsid w:val="006F43D2"/>
    <w:rPr>
      <w:rFonts w:ascii="Symbol" w:hAnsi="Symbol" w:cs="Symbol"/>
    </w:rPr>
  </w:style>
  <w:style w:type="character" w:customStyle="1" w:styleId="WW8Num31z0">
    <w:name w:val="WW8Num31z0"/>
    <w:rsid w:val="006F43D2"/>
    <w:rPr>
      <w:rFonts w:ascii="Wingdings" w:hAnsi="Wingdings" w:cs="Wingdings"/>
    </w:rPr>
  </w:style>
  <w:style w:type="character" w:customStyle="1" w:styleId="WW8Num31z1">
    <w:name w:val="WW8Num31z1"/>
    <w:rsid w:val="006F43D2"/>
    <w:rPr>
      <w:rFonts w:ascii="Courier New" w:hAnsi="Courier New" w:cs="Courier New"/>
    </w:rPr>
  </w:style>
  <w:style w:type="character" w:customStyle="1" w:styleId="WW8Num31z3">
    <w:name w:val="WW8Num31z3"/>
    <w:rsid w:val="006F43D2"/>
    <w:rPr>
      <w:rFonts w:ascii="Symbol" w:hAnsi="Symbol" w:cs="Symbol"/>
    </w:rPr>
  </w:style>
  <w:style w:type="character" w:customStyle="1" w:styleId="WW8Num32z0">
    <w:name w:val="WW8Num32z0"/>
    <w:rsid w:val="006F43D2"/>
  </w:style>
  <w:style w:type="character" w:customStyle="1" w:styleId="WW8Num32z1">
    <w:name w:val="WW8Num32z1"/>
    <w:rsid w:val="006F43D2"/>
    <w:rPr>
      <w:rFonts w:ascii="Courier New" w:hAnsi="Courier New" w:cs="Courier New"/>
    </w:rPr>
  </w:style>
  <w:style w:type="character" w:customStyle="1" w:styleId="WW8Num32z2">
    <w:name w:val="WW8Num32z2"/>
    <w:rsid w:val="006F43D2"/>
    <w:rPr>
      <w:rFonts w:ascii="Wingdings" w:hAnsi="Wingdings" w:cs="Wingdings"/>
    </w:rPr>
  </w:style>
  <w:style w:type="character" w:customStyle="1" w:styleId="WW8Num32z3">
    <w:name w:val="WW8Num32z3"/>
    <w:rsid w:val="006F43D2"/>
    <w:rPr>
      <w:rFonts w:ascii="Symbol" w:hAnsi="Symbol" w:cs="Symbol"/>
    </w:rPr>
  </w:style>
  <w:style w:type="character" w:customStyle="1" w:styleId="FontStyle30">
    <w:name w:val="Font Style30"/>
    <w:rsid w:val="006F43D2"/>
    <w:rPr>
      <w:rFonts w:ascii="Times New Roman" w:hAnsi="Times New Roman" w:cs="Times New Roman"/>
      <w:sz w:val="28"/>
      <w:szCs w:val="28"/>
    </w:rPr>
  </w:style>
  <w:style w:type="paragraph" w:customStyle="1" w:styleId="318">
    <w:name w:val="Основной текст 31"/>
    <w:basedOn w:val="a3"/>
    <w:rsid w:val="006F43D2"/>
    <w:pPr>
      <w:suppressAutoHyphens/>
      <w:spacing w:after="120"/>
    </w:pPr>
    <w:rPr>
      <w:sz w:val="16"/>
      <w:szCs w:val="16"/>
      <w:lang w:eastAsia="zh-CN"/>
    </w:rPr>
  </w:style>
  <w:style w:type="paragraph" w:customStyle="1" w:styleId="219">
    <w:name w:val="Основной текст с отступом 21"/>
    <w:basedOn w:val="a3"/>
    <w:rsid w:val="006F43D2"/>
    <w:pPr>
      <w:suppressAutoHyphens/>
      <w:spacing w:after="120" w:line="480" w:lineRule="auto"/>
      <w:ind w:left="283"/>
    </w:pPr>
    <w:rPr>
      <w:lang w:eastAsia="zh-CN"/>
    </w:rPr>
  </w:style>
  <w:style w:type="paragraph" w:customStyle="1" w:styleId="afffffff2">
    <w:name w:val="Содержимое врезки"/>
    <w:basedOn w:val="a3"/>
    <w:rsid w:val="006F43D2"/>
    <w:pPr>
      <w:suppressAutoHyphens/>
    </w:pPr>
    <w:rPr>
      <w:lang w:eastAsia="zh-CN"/>
    </w:rPr>
  </w:style>
  <w:style w:type="paragraph" w:customStyle="1" w:styleId="text1">
    <w:name w:val="text1"/>
    <w:basedOn w:val="a3"/>
    <w:rsid w:val="006F43D2"/>
    <w:pPr>
      <w:spacing w:after="300"/>
    </w:pPr>
  </w:style>
  <w:style w:type="paragraph" w:styleId="afffffff3">
    <w:name w:val="TOC Heading"/>
    <w:basedOn w:val="11"/>
    <w:next w:val="a3"/>
    <w:qFormat/>
    <w:rsid w:val="006F43D2"/>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6F43D2"/>
    <w:rPr>
      <w:rFonts w:ascii="Times New Roman" w:hAnsi="Times New Roman" w:cs="Times New Roman"/>
      <w:sz w:val="18"/>
      <w:szCs w:val="18"/>
    </w:rPr>
  </w:style>
  <w:style w:type="paragraph" w:customStyle="1" w:styleId="afffffff4">
    <w:name w:val="Базовый"/>
    <w:rsid w:val="006F43D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6F43D2"/>
    <w:rPr>
      <w:rFonts w:cs="Times New Roman"/>
      <w:color w:val="0000FF"/>
      <w:u w:val="single"/>
    </w:rPr>
  </w:style>
  <w:style w:type="character" w:customStyle="1" w:styleId="textmaincenter">
    <w:name w:val="textmain_center"/>
    <w:rsid w:val="006F43D2"/>
  </w:style>
  <w:style w:type="character" w:customStyle="1" w:styleId="WW8Num2z3">
    <w:name w:val="WW8Num2z3"/>
    <w:rsid w:val="006F43D2"/>
  </w:style>
  <w:style w:type="character" w:customStyle="1" w:styleId="WW8Num2z4">
    <w:name w:val="WW8Num2z4"/>
    <w:rsid w:val="006F43D2"/>
  </w:style>
  <w:style w:type="character" w:customStyle="1" w:styleId="WW8Num2z5">
    <w:name w:val="WW8Num2z5"/>
    <w:rsid w:val="006F43D2"/>
  </w:style>
  <w:style w:type="character" w:customStyle="1" w:styleId="WW8Num2z6">
    <w:name w:val="WW8Num2z6"/>
    <w:rsid w:val="006F43D2"/>
  </w:style>
  <w:style w:type="character" w:customStyle="1" w:styleId="WW8Num2z7">
    <w:name w:val="WW8Num2z7"/>
    <w:rsid w:val="006F43D2"/>
  </w:style>
  <w:style w:type="character" w:customStyle="1" w:styleId="WW8Num2z8">
    <w:name w:val="WW8Num2z8"/>
    <w:rsid w:val="006F43D2"/>
  </w:style>
  <w:style w:type="character" w:customStyle="1" w:styleId="WW8Num3z4">
    <w:name w:val="WW8Num3z4"/>
    <w:rsid w:val="006F43D2"/>
  </w:style>
  <w:style w:type="character" w:customStyle="1" w:styleId="WW8Num3z5">
    <w:name w:val="WW8Num3z5"/>
    <w:rsid w:val="006F43D2"/>
  </w:style>
  <w:style w:type="character" w:customStyle="1" w:styleId="WW8Num3z6">
    <w:name w:val="WW8Num3z6"/>
    <w:rsid w:val="006F43D2"/>
  </w:style>
  <w:style w:type="character" w:customStyle="1" w:styleId="WW8Num3z7">
    <w:name w:val="WW8Num3z7"/>
    <w:rsid w:val="006F43D2"/>
  </w:style>
  <w:style w:type="character" w:customStyle="1" w:styleId="WW8Num3z8">
    <w:name w:val="WW8Num3z8"/>
    <w:rsid w:val="006F43D2"/>
  </w:style>
  <w:style w:type="paragraph" w:customStyle="1" w:styleId="LO-Normal">
    <w:name w:val="LO-Normal"/>
    <w:rsid w:val="006F43D2"/>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6F43D2"/>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6F43D2"/>
  </w:style>
  <w:style w:type="character" w:customStyle="1" w:styleId="afffffff6">
    <w:name w:val="Стиль Обычный"/>
    <w:rsid w:val="006F43D2"/>
    <w:rPr>
      <w:rFonts w:ascii="Times New Roman" w:hAnsi="Times New Roman"/>
      <w:sz w:val="24"/>
    </w:rPr>
  </w:style>
  <w:style w:type="paragraph" w:customStyle="1" w:styleId="2TimesNewRoman12">
    <w:name w:val="Стиль Заголовок 2 + Times New Roman 12 пт"/>
    <w:basedOn w:val="21"/>
    <w:rsid w:val="006F43D2"/>
    <w:rPr>
      <w:i w:val="0"/>
      <w:sz w:val="24"/>
      <w:lang w:eastAsia="ru-RU"/>
    </w:rPr>
  </w:style>
  <w:style w:type="paragraph" w:customStyle="1" w:styleId="afffffff7">
    <w:name w:val="Стиль Основной текст"/>
    <w:basedOn w:val="a3"/>
    <w:rsid w:val="006F43D2"/>
    <w:rPr>
      <w:szCs w:val="20"/>
    </w:rPr>
  </w:style>
  <w:style w:type="character" w:customStyle="1" w:styleId="1ffff2">
    <w:name w:val="Основной текст + Полужирный1"/>
    <w:rsid w:val="006F43D2"/>
    <w:rPr>
      <w:rFonts w:ascii="Times New Roman" w:hAnsi="Times New Roman" w:cs="Times New Roman"/>
      <w:b/>
      <w:bCs/>
      <w:sz w:val="20"/>
      <w:szCs w:val="20"/>
    </w:rPr>
  </w:style>
  <w:style w:type="paragraph" w:customStyle="1" w:styleId="319">
    <w:name w:val="Основной текст (3)1"/>
    <w:basedOn w:val="a3"/>
    <w:rsid w:val="006F43D2"/>
    <w:pPr>
      <w:shd w:val="clear" w:color="auto" w:fill="FFFFFF"/>
      <w:spacing w:before="300" w:after="180" w:line="240" w:lineRule="atLeast"/>
    </w:pPr>
    <w:rPr>
      <w:rFonts w:ascii="Garamond" w:hAnsi="Garamond"/>
    </w:rPr>
  </w:style>
  <w:style w:type="character" w:customStyle="1" w:styleId="48">
    <w:name w:val="Основной текст (4)"/>
    <w:link w:val="413"/>
    <w:rsid w:val="006F43D2"/>
    <w:rPr>
      <w:rFonts w:ascii="Garamond" w:hAnsi="Garamond"/>
      <w:sz w:val="24"/>
      <w:szCs w:val="24"/>
      <w:shd w:val="clear" w:color="auto" w:fill="FFFFFF"/>
    </w:rPr>
  </w:style>
  <w:style w:type="paragraph" w:customStyle="1" w:styleId="413">
    <w:name w:val="Основной текст (4)1"/>
    <w:basedOn w:val="a3"/>
    <w:link w:val="48"/>
    <w:rsid w:val="006F43D2"/>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6F43D2"/>
    <w:rPr>
      <w:rFonts w:ascii="Garamond" w:hAnsi="Garamond"/>
      <w:sz w:val="24"/>
      <w:szCs w:val="24"/>
      <w:shd w:val="clear" w:color="auto" w:fill="FFFFFF"/>
    </w:rPr>
  </w:style>
  <w:style w:type="paragraph" w:customStyle="1" w:styleId="21a">
    <w:name w:val="Подпись к картинке (2)1"/>
    <w:basedOn w:val="a3"/>
    <w:link w:val="2fb"/>
    <w:rsid w:val="006F43D2"/>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6F43D2"/>
    <w:rPr>
      <w:rFonts w:ascii="Garamond" w:hAnsi="Garamond"/>
      <w:b/>
      <w:bCs/>
      <w:sz w:val="18"/>
      <w:szCs w:val="18"/>
      <w:shd w:val="clear" w:color="auto" w:fill="FFFFFF"/>
    </w:rPr>
  </w:style>
  <w:style w:type="paragraph" w:customStyle="1" w:styleId="261">
    <w:name w:val="Основной текст (26)1"/>
    <w:basedOn w:val="a3"/>
    <w:link w:val="260"/>
    <w:uiPriority w:val="99"/>
    <w:rsid w:val="006F43D2"/>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6F43D2"/>
    <w:rPr>
      <w:rFonts w:ascii="Century Schoolbook" w:hAnsi="Century Schoolbook"/>
      <w:shd w:val="clear" w:color="auto" w:fill="FFFFFF"/>
    </w:rPr>
  </w:style>
  <w:style w:type="paragraph" w:customStyle="1" w:styleId="5310">
    <w:name w:val="Основной текст (53)1"/>
    <w:basedOn w:val="a3"/>
    <w:link w:val="531"/>
    <w:rsid w:val="006F43D2"/>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6F43D2"/>
    <w:rPr>
      <w:rFonts w:ascii="Century Schoolbook" w:hAnsi="Century Schoolbook"/>
      <w:sz w:val="26"/>
      <w:szCs w:val="26"/>
      <w:shd w:val="clear" w:color="auto" w:fill="FFFFFF"/>
    </w:rPr>
  </w:style>
  <w:style w:type="paragraph" w:customStyle="1" w:styleId="711">
    <w:name w:val="Основной текст (7)1"/>
    <w:basedOn w:val="a3"/>
    <w:link w:val="74"/>
    <w:rsid w:val="006F43D2"/>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6F43D2"/>
    <w:rPr>
      <w:rFonts w:ascii="Trebuchet MS" w:hAnsi="Trebuchet MS"/>
      <w:b/>
      <w:bCs/>
      <w:sz w:val="14"/>
      <w:szCs w:val="14"/>
      <w:shd w:val="clear" w:color="auto" w:fill="FFFFFF"/>
    </w:rPr>
  </w:style>
  <w:style w:type="paragraph" w:customStyle="1" w:styleId="811">
    <w:name w:val="Основной текст (81)1"/>
    <w:basedOn w:val="a3"/>
    <w:link w:val="810"/>
    <w:rsid w:val="006F43D2"/>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6F43D2"/>
    <w:rPr>
      <w:sz w:val="10"/>
      <w:szCs w:val="10"/>
      <w:shd w:val="clear" w:color="auto" w:fill="FFFFFF"/>
      <w:lang w:val="ru-RU" w:eastAsia="ru-RU"/>
    </w:rPr>
  </w:style>
  <w:style w:type="paragraph" w:customStyle="1" w:styleId="741">
    <w:name w:val="Основной текст (74)1"/>
    <w:basedOn w:val="a3"/>
    <w:link w:val="740"/>
    <w:rsid w:val="006F43D2"/>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6F43D2"/>
    <w:rPr>
      <w:rFonts w:ascii="Garamond" w:hAnsi="Garamond"/>
      <w:sz w:val="10"/>
      <w:szCs w:val="10"/>
      <w:shd w:val="clear" w:color="auto" w:fill="FFFFFF"/>
      <w:lang w:val="ru-RU" w:eastAsia="ru-RU"/>
    </w:rPr>
  </w:style>
  <w:style w:type="paragraph" w:customStyle="1" w:styleId="271">
    <w:name w:val="Основной текст (27)1"/>
    <w:basedOn w:val="a3"/>
    <w:link w:val="270"/>
    <w:rsid w:val="006F43D2"/>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6F43D2"/>
    <w:pPr>
      <w:ind w:firstLine="709"/>
      <w:jc w:val="both"/>
    </w:pPr>
    <w:rPr>
      <w:rFonts w:ascii="Verdana" w:hAnsi="Verdana"/>
      <w:bCs/>
      <w:sz w:val="20"/>
      <w:szCs w:val="20"/>
    </w:rPr>
  </w:style>
  <w:style w:type="character" w:customStyle="1" w:styleId="3f2">
    <w:name w:val="Основной текст3"/>
    <w:rsid w:val="006F43D2"/>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6F43D2"/>
    <w:pPr>
      <w:spacing w:line="360" w:lineRule="auto"/>
    </w:pPr>
    <w:rPr>
      <w:szCs w:val="20"/>
    </w:rPr>
  </w:style>
  <w:style w:type="paragraph" w:customStyle="1" w:styleId="21b">
    <w:name w:val="Красная строка 21"/>
    <w:basedOn w:val="aff9"/>
    <w:rsid w:val="006F43D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6F43D2"/>
    <w:rPr>
      <w:szCs w:val="20"/>
    </w:rPr>
  </w:style>
  <w:style w:type="paragraph" w:customStyle="1" w:styleId="Style100">
    <w:name w:val="Style10"/>
    <w:basedOn w:val="a3"/>
    <w:rsid w:val="006F43D2"/>
    <w:pPr>
      <w:widowControl w:val="0"/>
      <w:autoSpaceDE w:val="0"/>
      <w:autoSpaceDN w:val="0"/>
      <w:adjustRightInd w:val="0"/>
      <w:spacing w:line="321" w:lineRule="exact"/>
      <w:ind w:firstLine="485"/>
      <w:jc w:val="both"/>
    </w:pPr>
  </w:style>
  <w:style w:type="paragraph" w:customStyle="1" w:styleId="u">
    <w:name w:val="u"/>
    <w:basedOn w:val="a3"/>
    <w:rsid w:val="006F43D2"/>
    <w:pPr>
      <w:spacing w:before="100" w:beforeAutospacing="1" w:after="100" w:afterAutospacing="1"/>
    </w:pPr>
  </w:style>
  <w:style w:type="character" w:customStyle="1" w:styleId="FontStyle95">
    <w:name w:val="Font Style95"/>
    <w:rsid w:val="006F43D2"/>
    <w:rPr>
      <w:rFonts w:ascii="Times New Roman" w:hAnsi="Times New Roman" w:cs="Times New Roman"/>
      <w:sz w:val="22"/>
      <w:szCs w:val="22"/>
    </w:rPr>
  </w:style>
  <w:style w:type="character" w:customStyle="1" w:styleId="FontStyle94">
    <w:name w:val="Font Style94"/>
    <w:rsid w:val="006F43D2"/>
    <w:rPr>
      <w:rFonts w:ascii="Times New Roman" w:hAnsi="Times New Roman" w:cs="Times New Roman"/>
      <w:b/>
      <w:bCs/>
      <w:sz w:val="22"/>
      <w:szCs w:val="22"/>
    </w:rPr>
  </w:style>
  <w:style w:type="character" w:customStyle="1" w:styleId="FontStyle231">
    <w:name w:val="Font Style231"/>
    <w:rsid w:val="006F43D2"/>
    <w:rPr>
      <w:rFonts w:ascii="Times New Roman" w:hAnsi="Times New Roman" w:cs="Times New Roman"/>
      <w:sz w:val="26"/>
      <w:szCs w:val="26"/>
    </w:rPr>
  </w:style>
  <w:style w:type="character" w:customStyle="1" w:styleId="Heading1Char1">
    <w:name w:val="Heading 1 Char1"/>
    <w:aliases w:val="Знак Char1"/>
    <w:locked/>
    <w:rsid w:val="006F43D2"/>
    <w:rPr>
      <w:rFonts w:ascii="Times New Roman" w:hAnsi="Times New Roman" w:cs="Tahoma"/>
      <w:b/>
      <w:bCs/>
      <w:kern w:val="32"/>
      <w:sz w:val="32"/>
      <w:szCs w:val="32"/>
      <w:lang w:eastAsia="ru-RU"/>
    </w:rPr>
  </w:style>
  <w:style w:type="character" w:customStyle="1" w:styleId="news">
    <w:name w:val="news"/>
    <w:rsid w:val="006F43D2"/>
    <w:rPr>
      <w:rFonts w:ascii="Times New Roman" w:hAnsi="Times New Roman" w:cs="Times New Roman"/>
    </w:rPr>
  </w:style>
  <w:style w:type="character" w:customStyle="1" w:styleId="hl">
    <w:name w:val="hl"/>
    <w:rsid w:val="006F43D2"/>
    <w:rPr>
      <w:rFonts w:cs="Times New Roman"/>
    </w:rPr>
  </w:style>
  <w:style w:type="character" w:customStyle="1" w:styleId="DocumentMapChar">
    <w:name w:val="Document Map Char"/>
    <w:semiHidden/>
    <w:locked/>
    <w:rsid w:val="006F43D2"/>
    <w:rPr>
      <w:rFonts w:ascii="Tahoma" w:hAnsi="Tahoma" w:cs="Tahoma"/>
      <w:lang w:val="ru-RU" w:eastAsia="ru-RU" w:bidi="ar-SA"/>
    </w:rPr>
  </w:style>
  <w:style w:type="character" w:customStyle="1" w:styleId="BodyText3Char">
    <w:name w:val="Body Text 3 Char"/>
    <w:aliases w:val="Знак5 Char"/>
    <w:locked/>
    <w:rsid w:val="006F43D2"/>
    <w:rPr>
      <w:sz w:val="16"/>
      <w:szCs w:val="16"/>
      <w:lang w:val="ru-RU" w:eastAsia="ru-RU" w:bidi="ar-SA"/>
    </w:rPr>
  </w:style>
  <w:style w:type="character" w:customStyle="1" w:styleId="BalloonTextChar">
    <w:name w:val="Balloon Text Char"/>
    <w:locked/>
    <w:rsid w:val="006F43D2"/>
    <w:rPr>
      <w:rFonts w:ascii="Tahoma" w:hAnsi="Tahoma" w:cs="Tahoma"/>
      <w:sz w:val="16"/>
      <w:szCs w:val="16"/>
      <w:lang w:val="ru-RU" w:eastAsia="ru-RU" w:bidi="ar-SA"/>
    </w:rPr>
  </w:style>
  <w:style w:type="character" w:customStyle="1" w:styleId="FontStyle145">
    <w:name w:val="Font Style145"/>
    <w:rsid w:val="006F43D2"/>
    <w:rPr>
      <w:rFonts w:ascii="Times New Roman" w:hAnsi="Times New Roman" w:cs="Times New Roman"/>
      <w:color w:val="000000"/>
      <w:sz w:val="18"/>
      <w:szCs w:val="18"/>
    </w:rPr>
  </w:style>
  <w:style w:type="character" w:customStyle="1" w:styleId="FontStyle215">
    <w:name w:val="Font Style215"/>
    <w:rsid w:val="006F43D2"/>
    <w:rPr>
      <w:rFonts w:ascii="Times New Roman" w:hAnsi="Times New Roman" w:cs="Times New Roman"/>
      <w:b/>
      <w:bCs/>
      <w:color w:val="000000"/>
      <w:sz w:val="18"/>
      <w:szCs w:val="18"/>
    </w:rPr>
  </w:style>
  <w:style w:type="character" w:customStyle="1" w:styleId="FontStyle153">
    <w:name w:val="Font Style153"/>
    <w:rsid w:val="006F43D2"/>
    <w:rPr>
      <w:rFonts w:ascii="Times New Roman" w:hAnsi="Times New Roman" w:cs="Times New Roman"/>
      <w:i/>
      <w:iCs/>
      <w:color w:val="000000"/>
      <w:sz w:val="18"/>
      <w:szCs w:val="18"/>
    </w:rPr>
  </w:style>
  <w:style w:type="paragraph" w:customStyle="1" w:styleId="Style101">
    <w:name w:val="Style101"/>
    <w:basedOn w:val="a3"/>
    <w:rsid w:val="006F43D2"/>
    <w:pPr>
      <w:widowControl w:val="0"/>
      <w:suppressAutoHyphens/>
      <w:autoSpaceDE w:val="0"/>
      <w:spacing w:line="240" w:lineRule="atLeast"/>
    </w:pPr>
    <w:rPr>
      <w:sz w:val="20"/>
      <w:szCs w:val="20"/>
      <w:lang w:eastAsia="ar-SA"/>
    </w:rPr>
  </w:style>
  <w:style w:type="character" w:customStyle="1" w:styleId="FontStyle173">
    <w:name w:val="Font Style173"/>
    <w:rsid w:val="006F43D2"/>
    <w:rPr>
      <w:rFonts w:ascii="Times New Roman" w:hAnsi="Times New Roman" w:cs="Times New Roman"/>
      <w:i/>
      <w:iCs/>
      <w:color w:val="000000"/>
      <w:spacing w:val="20"/>
      <w:sz w:val="18"/>
      <w:szCs w:val="18"/>
    </w:rPr>
  </w:style>
  <w:style w:type="paragraph" w:customStyle="1" w:styleId="Style92">
    <w:name w:val="Style92"/>
    <w:basedOn w:val="a3"/>
    <w:rsid w:val="006F43D2"/>
    <w:pPr>
      <w:widowControl w:val="0"/>
      <w:suppressAutoHyphens/>
      <w:autoSpaceDE w:val="0"/>
      <w:spacing w:line="240" w:lineRule="atLeast"/>
    </w:pPr>
    <w:rPr>
      <w:sz w:val="20"/>
      <w:szCs w:val="20"/>
      <w:lang w:eastAsia="ar-SA"/>
    </w:rPr>
  </w:style>
  <w:style w:type="paragraph" w:customStyle="1" w:styleId="Style87">
    <w:name w:val="Style87"/>
    <w:basedOn w:val="a3"/>
    <w:rsid w:val="006F43D2"/>
    <w:pPr>
      <w:widowControl w:val="0"/>
      <w:suppressAutoHyphens/>
      <w:autoSpaceDE w:val="0"/>
      <w:spacing w:line="240" w:lineRule="atLeast"/>
    </w:pPr>
    <w:rPr>
      <w:sz w:val="20"/>
      <w:szCs w:val="20"/>
      <w:lang w:eastAsia="ar-SA"/>
    </w:rPr>
  </w:style>
  <w:style w:type="paragraph" w:customStyle="1" w:styleId="Style44">
    <w:name w:val="Style44"/>
    <w:basedOn w:val="a3"/>
    <w:rsid w:val="006F43D2"/>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6F43D2"/>
    <w:rPr>
      <w:rFonts w:ascii="Arial" w:hAnsi="Arial" w:cs="Arial"/>
      <w:b/>
      <w:bCs/>
      <w:sz w:val="18"/>
      <w:szCs w:val="18"/>
    </w:rPr>
  </w:style>
  <w:style w:type="character" w:customStyle="1" w:styleId="FontStyle255">
    <w:name w:val="Font Style255"/>
    <w:rsid w:val="006F43D2"/>
    <w:rPr>
      <w:rFonts w:ascii="Times New Roman" w:hAnsi="Times New Roman" w:cs="Times New Roman"/>
      <w:b/>
      <w:bCs/>
      <w:i/>
      <w:iCs/>
      <w:sz w:val="20"/>
      <w:szCs w:val="20"/>
    </w:rPr>
  </w:style>
  <w:style w:type="character" w:customStyle="1" w:styleId="FontStyle256">
    <w:name w:val="Font Style256"/>
    <w:rsid w:val="006F43D2"/>
    <w:rPr>
      <w:rFonts w:ascii="Times New Roman" w:hAnsi="Times New Roman" w:cs="Times New Roman"/>
      <w:b/>
      <w:bCs/>
      <w:sz w:val="20"/>
      <w:szCs w:val="20"/>
    </w:rPr>
  </w:style>
  <w:style w:type="character" w:customStyle="1" w:styleId="FontStyle240">
    <w:name w:val="Font Style240"/>
    <w:rsid w:val="006F43D2"/>
    <w:rPr>
      <w:rFonts w:ascii="Times New Roman" w:hAnsi="Times New Roman" w:cs="Times New Roman"/>
      <w:sz w:val="18"/>
      <w:szCs w:val="18"/>
    </w:rPr>
  </w:style>
  <w:style w:type="character" w:customStyle="1" w:styleId="FontStyle253">
    <w:name w:val="Font Style253"/>
    <w:rsid w:val="006F43D2"/>
    <w:rPr>
      <w:rFonts w:ascii="Times New Roman" w:hAnsi="Times New Roman" w:cs="Times New Roman"/>
      <w:i/>
      <w:iCs/>
      <w:sz w:val="18"/>
      <w:szCs w:val="18"/>
    </w:rPr>
  </w:style>
  <w:style w:type="character" w:customStyle="1" w:styleId="FontStyle234">
    <w:name w:val="Font Style234"/>
    <w:rsid w:val="006F43D2"/>
    <w:rPr>
      <w:rFonts w:ascii="Arial" w:hAnsi="Arial" w:cs="Arial"/>
      <w:b/>
      <w:bCs/>
      <w:sz w:val="16"/>
      <w:szCs w:val="16"/>
    </w:rPr>
  </w:style>
  <w:style w:type="paragraph" w:customStyle="1" w:styleId="Style55">
    <w:name w:val="Style55"/>
    <w:basedOn w:val="a3"/>
    <w:rsid w:val="006F43D2"/>
    <w:pPr>
      <w:widowControl w:val="0"/>
      <w:autoSpaceDE w:val="0"/>
      <w:autoSpaceDN w:val="0"/>
      <w:adjustRightInd w:val="0"/>
    </w:pPr>
    <w:rPr>
      <w:rFonts w:ascii="Segoe UI" w:hAnsi="Segoe UI" w:cs="Segoe UI"/>
    </w:rPr>
  </w:style>
  <w:style w:type="paragraph" w:customStyle="1" w:styleId="Style69">
    <w:name w:val="Style69"/>
    <w:basedOn w:val="a3"/>
    <w:rsid w:val="006F43D2"/>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6F43D2"/>
    <w:pPr>
      <w:widowControl w:val="0"/>
      <w:autoSpaceDE w:val="0"/>
      <w:autoSpaceDN w:val="0"/>
      <w:adjustRightInd w:val="0"/>
    </w:pPr>
    <w:rPr>
      <w:rFonts w:ascii="Segoe UI" w:hAnsi="Segoe UI" w:cs="Segoe UI"/>
    </w:rPr>
  </w:style>
  <w:style w:type="character" w:customStyle="1" w:styleId="FontStyle271">
    <w:name w:val="Font Style271"/>
    <w:rsid w:val="006F43D2"/>
    <w:rPr>
      <w:rFonts w:ascii="Arial" w:hAnsi="Arial" w:cs="Arial"/>
      <w:b/>
      <w:bCs/>
      <w:spacing w:val="-10"/>
      <w:sz w:val="18"/>
      <w:szCs w:val="18"/>
    </w:rPr>
  </w:style>
  <w:style w:type="character" w:customStyle="1" w:styleId="FontStyle38">
    <w:name w:val="Font Style38"/>
    <w:rsid w:val="006F43D2"/>
    <w:rPr>
      <w:rFonts w:ascii="Times New Roman" w:hAnsi="Times New Roman" w:cs="Times New Roman"/>
      <w:sz w:val="28"/>
      <w:szCs w:val="28"/>
    </w:rPr>
  </w:style>
  <w:style w:type="character" w:customStyle="1" w:styleId="FontStyle35">
    <w:name w:val="Font Style35"/>
    <w:rsid w:val="006F43D2"/>
    <w:rPr>
      <w:rFonts w:ascii="Times New Roman" w:hAnsi="Times New Roman" w:cs="Times New Roman"/>
      <w:sz w:val="26"/>
      <w:szCs w:val="26"/>
    </w:rPr>
  </w:style>
  <w:style w:type="paragraph" w:customStyle="1" w:styleId="Style15">
    <w:name w:val="Style15"/>
    <w:basedOn w:val="a3"/>
    <w:rsid w:val="006F43D2"/>
    <w:pPr>
      <w:widowControl w:val="0"/>
      <w:autoSpaceDE w:val="0"/>
      <w:autoSpaceDN w:val="0"/>
      <w:adjustRightInd w:val="0"/>
      <w:spacing w:line="482" w:lineRule="exact"/>
      <w:ind w:firstLine="701"/>
      <w:jc w:val="both"/>
    </w:pPr>
  </w:style>
  <w:style w:type="paragraph" w:customStyle="1" w:styleId="Style22">
    <w:name w:val="Style22"/>
    <w:basedOn w:val="a3"/>
    <w:rsid w:val="006F43D2"/>
    <w:pPr>
      <w:widowControl w:val="0"/>
      <w:autoSpaceDE w:val="0"/>
      <w:autoSpaceDN w:val="0"/>
      <w:adjustRightInd w:val="0"/>
      <w:spacing w:line="274" w:lineRule="exact"/>
    </w:pPr>
  </w:style>
  <w:style w:type="character" w:customStyle="1" w:styleId="citation">
    <w:name w:val="citation"/>
    <w:rsid w:val="006F43D2"/>
  </w:style>
  <w:style w:type="character" w:customStyle="1" w:styleId="xmlemitalic10">
    <w:name w:val="xmlemitalic1"/>
    <w:rsid w:val="006F43D2"/>
  </w:style>
  <w:style w:type="paragraph" w:customStyle="1" w:styleId="nospacing">
    <w:name w:val="nospacing"/>
    <w:basedOn w:val="a3"/>
    <w:rsid w:val="006F43D2"/>
    <w:pPr>
      <w:spacing w:before="100" w:beforeAutospacing="1" w:after="100" w:afterAutospacing="1"/>
    </w:pPr>
  </w:style>
  <w:style w:type="paragraph" w:customStyle="1" w:styleId="afffffff9">
    <w:name w:val="...... . ......."/>
    <w:basedOn w:val="Default"/>
    <w:next w:val="Default"/>
    <w:rsid w:val="006F43D2"/>
    <w:rPr>
      <w:color w:val="auto"/>
    </w:rPr>
  </w:style>
  <w:style w:type="paragraph" w:customStyle="1" w:styleId="PrilogRazd">
    <w:name w:val="Prilog Razd"/>
    <w:rsid w:val="006F43D2"/>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6F43D2"/>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6F43D2"/>
    <w:rPr>
      <w:rFonts w:ascii="Calibri" w:hAnsi="Calibri"/>
      <w:i/>
      <w:iCs/>
      <w:sz w:val="24"/>
      <w:szCs w:val="24"/>
      <w:lang w:val="ru-RU" w:eastAsia="en-US" w:bidi="ar-SA"/>
    </w:rPr>
  </w:style>
  <w:style w:type="character" w:customStyle="1" w:styleId="640">
    <w:name w:val="Знак Знак64"/>
    <w:locked/>
    <w:rsid w:val="006F43D2"/>
    <w:rPr>
      <w:b/>
      <w:bCs/>
      <w:sz w:val="28"/>
      <w:szCs w:val="28"/>
      <w:lang w:val="ru-RU" w:eastAsia="ru-RU" w:bidi="ar-SA"/>
    </w:rPr>
  </w:style>
  <w:style w:type="character" w:customStyle="1" w:styleId="FontStyle133">
    <w:name w:val="Font Style133"/>
    <w:rsid w:val="006F43D2"/>
    <w:rPr>
      <w:rFonts w:ascii="Times New Roman" w:hAnsi="Times New Roman" w:cs="Times New Roman"/>
      <w:i/>
      <w:iCs/>
      <w:sz w:val="18"/>
      <w:szCs w:val="18"/>
    </w:rPr>
  </w:style>
  <w:style w:type="character" w:customStyle="1" w:styleId="blk3">
    <w:name w:val="blk3"/>
    <w:rsid w:val="006F43D2"/>
    <w:rPr>
      <w:vanish w:val="0"/>
    </w:rPr>
  </w:style>
  <w:style w:type="paragraph" w:customStyle="1" w:styleId="afffffffa">
    <w:name w:val="Словарная статья"/>
    <w:basedOn w:val="a3"/>
    <w:next w:val="a3"/>
    <w:rsid w:val="006F43D2"/>
    <w:pPr>
      <w:autoSpaceDE w:val="0"/>
      <w:autoSpaceDN w:val="0"/>
      <w:adjustRightInd w:val="0"/>
      <w:ind w:left="170" w:right="118"/>
      <w:jc w:val="both"/>
    </w:pPr>
    <w:rPr>
      <w:rFonts w:ascii="Arial" w:hAnsi="Arial"/>
      <w:sz w:val="20"/>
      <w:szCs w:val="20"/>
    </w:rPr>
  </w:style>
  <w:style w:type="character" w:customStyle="1" w:styleId="FontStyle214">
    <w:name w:val="Font Style214"/>
    <w:rsid w:val="006F43D2"/>
    <w:rPr>
      <w:rFonts w:ascii="Trebuchet MS" w:hAnsi="Trebuchet MS" w:cs="Trebuchet MS"/>
      <w:b/>
      <w:bCs/>
      <w:color w:val="000000"/>
      <w:sz w:val="22"/>
      <w:szCs w:val="22"/>
    </w:rPr>
  </w:style>
  <w:style w:type="character" w:customStyle="1" w:styleId="afffffffb">
    <w:name w:val="Цветовое выделение"/>
    <w:rsid w:val="006F43D2"/>
    <w:rPr>
      <w:b/>
      <w:bCs/>
      <w:color w:val="000080"/>
      <w:sz w:val="22"/>
      <w:szCs w:val="22"/>
    </w:rPr>
  </w:style>
  <w:style w:type="character" w:customStyle="1" w:styleId="afffffffc">
    <w:name w:val="Гипертекстовая ссылка"/>
    <w:rsid w:val="006F43D2"/>
    <w:rPr>
      <w:b/>
      <w:bCs/>
      <w:color w:val="008000"/>
      <w:sz w:val="22"/>
      <w:szCs w:val="22"/>
      <w:u w:val="single"/>
    </w:rPr>
  </w:style>
  <w:style w:type="paragraph" w:customStyle="1" w:styleId="Tst1">
    <w:name w:val="Tst1"/>
    <w:basedOn w:val="a3"/>
    <w:rsid w:val="006F43D2"/>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6F43D2"/>
    <w:rPr>
      <w:sz w:val="24"/>
      <w:lang w:val="ru-RU" w:eastAsia="ru-RU" w:bidi="ar-SA"/>
    </w:rPr>
  </w:style>
  <w:style w:type="character" w:customStyle="1" w:styleId="FontStyle816">
    <w:name w:val="Font Style816"/>
    <w:rsid w:val="006F43D2"/>
    <w:rPr>
      <w:rFonts w:ascii="Times New Roman" w:hAnsi="Times New Roman" w:cs="Times New Roman"/>
      <w:sz w:val="20"/>
      <w:szCs w:val="20"/>
    </w:rPr>
  </w:style>
  <w:style w:type="paragraph" w:customStyle="1" w:styleId="opredelenie">
    <w:name w:val="opredelenie"/>
    <w:basedOn w:val="a3"/>
    <w:rsid w:val="006F43D2"/>
    <w:pPr>
      <w:spacing w:before="100" w:beforeAutospacing="1" w:after="100" w:afterAutospacing="1"/>
    </w:pPr>
  </w:style>
  <w:style w:type="paragraph" w:customStyle="1" w:styleId="afffffffd">
    <w:name w:val="НУМ"/>
    <w:basedOn w:val="afff3"/>
    <w:next w:val="afff3"/>
    <w:rsid w:val="006F43D2"/>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6F43D2"/>
    <w:rPr>
      <w:rFonts w:ascii="Cambria" w:eastAsia="Times New Roman" w:hAnsi="Cambria" w:cs="Times New Roman" w:hint="default"/>
      <w:b/>
      <w:bCs/>
      <w:color w:val="4F81BD"/>
      <w:sz w:val="26"/>
      <w:szCs w:val="26"/>
    </w:rPr>
  </w:style>
  <w:style w:type="character" w:customStyle="1" w:styleId="280">
    <w:name w:val="Знак Знак28"/>
    <w:locked/>
    <w:rsid w:val="006F43D2"/>
    <w:rPr>
      <w:b/>
      <w:bCs/>
      <w:lang w:val="ru-RU" w:eastAsia="ru-RU" w:bidi="ar-SA"/>
    </w:rPr>
  </w:style>
  <w:style w:type="paragraph" w:customStyle="1" w:styleId="afffffffe">
    <w:name w:val="ТЕМА"/>
    <w:basedOn w:val="a3"/>
    <w:rsid w:val="006F43D2"/>
    <w:pPr>
      <w:spacing w:after="60" w:line="264" w:lineRule="auto"/>
      <w:jc w:val="both"/>
    </w:pPr>
    <w:rPr>
      <w:rFonts w:ascii="Arial" w:hAnsi="Arial"/>
      <w:b/>
      <w:sz w:val="30"/>
    </w:rPr>
  </w:style>
  <w:style w:type="character" w:customStyle="1" w:styleId="3f3">
    <w:name w:val="Гиперссылка3"/>
    <w:rsid w:val="006F43D2"/>
    <w:rPr>
      <w:strike w:val="0"/>
      <w:dstrike w:val="0"/>
      <w:color w:val="2C437A"/>
      <w:u w:val="none"/>
    </w:rPr>
  </w:style>
  <w:style w:type="paragraph" w:customStyle="1" w:styleId="affffffff">
    <w:name w:val="Список М"/>
    <w:basedOn w:val="afff3"/>
    <w:rsid w:val="006F43D2"/>
    <w:pPr>
      <w:spacing w:before="0" w:beforeAutospacing="0" w:after="0" w:afterAutospacing="0" w:line="288" w:lineRule="auto"/>
      <w:jc w:val="both"/>
    </w:pPr>
    <w:rPr>
      <w:sz w:val="30"/>
      <w:szCs w:val="30"/>
      <w:lang w:bidi="ar-SA"/>
    </w:rPr>
  </w:style>
  <w:style w:type="character" w:customStyle="1" w:styleId="FontStyle31">
    <w:name w:val="Font Style31"/>
    <w:rsid w:val="006F43D2"/>
    <w:rPr>
      <w:rFonts w:ascii="Times New Roman" w:hAnsi="Times New Roman" w:cs="Times New Roman"/>
      <w:b/>
      <w:bCs/>
      <w:sz w:val="28"/>
      <w:szCs w:val="28"/>
    </w:rPr>
  </w:style>
  <w:style w:type="character" w:customStyle="1" w:styleId="480">
    <w:name w:val="Знак Знак48"/>
    <w:locked/>
    <w:rsid w:val="006F43D2"/>
    <w:rPr>
      <w:b/>
      <w:bCs/>
      <w:sz w:val="27"/>
      <w:szCs w:val="27"/>
      <w:lang w:val="ru-RU" w:eastAsia="ru-RU" w:bidi="ar-SA"/>
    </w:rPr>
  </w:style>
  <w:style w:type="character" w:customStyle="1" w:styleId="511">
    <w:name w:val="Знак5 Знак Знак1"/>
    <w:locked/>
    <w:rsid w:val="006F43D2"/>
    <w:rPr>
      <w:sz w:val="16"/>
      <w:szCs w:val="16"/>
      <w:lang w:val="ru-RU" w:eastAsia="ru-RU" w:bidi="ar-SA"/>
    </w:rPr>
  </w:style>
  <w:style w:type="table" w:customStyle="1" w:styleId="1ffff3">
    <w:name w:val="Сетка таблицы1"/>
    <w:basedOn w:val="a5"/>
    <w:rsid w:val="006F43D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6F43D2"/>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6F43D2"/>
    <w:rPr>
      <w:b/>
      <w:bCs/>
      <w:sz w:val="28"/>
      <w:szCs w:val="28"/>
      <w:lang w:val="ru-RU" w:eastAsia="ru-RU" w:bidi="ar-SA"/>
    </w:rPr>
  </w:style>
  <w:style w:type="character" w:customStyle="1" w:styleId="hl1">
    <w:name w:val="hl1"/>
    <w:rsid w:val="006F43D2"/>
    <w:rPr>
      <w:color w:val="4682B4"/>
    </w:rPr>
  </w:style>
  <w:style w:type="character" w:customStyle="1" w:styleId="font23">
    <w:name w:val="font23"/>
    <w:rsid w:val="006F43D2"/>
  </w:style>
  <w:style w:type="character" w:customStyle="1" w:styleId="texttext1">
    <w:name w:val="texttext1"/>
    <w:rsid w:val="006F43D2"/>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F43D2"/>
    <w:rPr>
      <w:rFonts w:ascii="Times New Roman" w:hAnsi="Times New Roman" w:cs="Times New Roman" w:hint="default"/>
      <w:b/>
      <w:bCs/>
      <w:sz w:val="24"/>
      <w:szCs w:val="24"/>
    </w:rPr>
  </w:style>
  <w:style w:type="character" w:customStyle="1" w:styleId="authorabout1">
    <w:name w:val="authorabout1"/>
    <w:rsid w:val="006F43D2"/>
    <w:rPr>
      <w:vanish w:val="0"/>
      <w:sz w:val="26"/>
      <w:szCs w:val="26"/>
    </w:rPr>
  </w:style>
  <w:style w:type="character" w:customStyle="1" w:styleId="authorabout">
    <w:name w:val="authorabout"/>
    <w:rsid w:val="006F43D2"/>
    <w:rPr>
      <w:rFonts w:ascii="Times New Roman" w:hAnsi="Times New Roman" w:cs="Times New Roman" w:hint="default"/>
    </w:rPr>
  </w:style>
  <w:style w:type="character" w:customStyle="1" w:styleId="textbf">
    <w:name w:val="textbf"/>
    <w:rsid w:val="006F43D2"/>
    <w:rPr>
      <w:rFonts w:cs="Times New Roman"/>
    </w:rPr>
  </w:style>
  <w:style w:type="character" w:customStyle="1" w:styleId="textit">
    <w:name w:val="textit"/>
    <w:rsid w:val="006F43D2"/>
    <w:rPr>
      <w:rFonts w:cs="Times New Roman"/>
    </w:rPr>
  </w:style>
  <w:style w:type="character" w:customStyle="1" w:styleId="textdoc1">
    <w:name w:val="textdoc1"/>
    <w:rsid w:val="006F43D2"/>
    <w:rPr>
      <w:rFonts w:cs="Times New Roman"/>
    </w:rPr>
  </w:style>
  <w:style w:type="paragraph" w:customStyle="1" w:styleId="textdoc">
    <w:name w:val="textdoc"/>
    <w:basedOn w:val="a3"/>
    <w:rsid w:val="006F43D2"/>
    <w:pPr>
      <w:spacing w:before="100" w:beforeAutospacing="1" w:after="100" w:afterAutospacing="1"/>
    </w:pPr>
  </w:style>
  <w:style w:type="paragraph" w:customStyle="1" w:styleId="msonormalcxsplast">
    <w:name w:val="msonormalcxsplast"/>
    <w:basedOn w:val="a3"/>
    <w:rsid w:val="006F43D2"/>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6F43D2"/>
    <w:pPr>
      <w:spacing w:before="100" w:beforeAutospacing="1" w:after="100" w:afterAutospacing="1"/>
    </w:pPr>
    <w:rPr>
      <w:rFonts w:ascii="Arial" w:hAnsi="Arial" w:cs="Arial"/>
      <w:color w:val="000000"/>
      <w:sz w:val="20"/>
      <w:szCs w:val="20"/>
    </w:rPr>
  </w:style>
  <w:style w:type="character" w:customStyle="1" w:styleId="FontStyle52">
    <w:name w:val="Font Style52"/>
    <w:rsid w:val="006F43D2"/>
    <w:rPr>
      <w:rFonts w:ascii="Times New Roman" w:hAnsi="Times New Roman" w:cs="Times New Roman"/>
      <w:sz w:val="20"/>
      <w:szCs w:val="20"/>
    </w:rPr>
  </w:style>
  <w:style w:type="character" w:customStyle="1" w:styleId="t9">
    <w:name w:val="t9"/>
    <w:rsid w:val="006F43D2"/>
  </w:style>
  <w:style w:type="character" w:customStyle="1" w:styleId="t10">
    <w:name w:val="t10"/>
    <w:rsid w:val="006F43D2"/>
  </w:style>
  <w:style w:type="character" w:customStyle="1" w:styleId="snsep">
    <w:name w:val="snsep"/>
    <w:rsid w:val="006F43D2"/>
  </w:style>
  <w:style w:type="character" w:customStyle="1" w:styleId="FontStyle56">
    <w:name w:val="Font Style56"/>
    <w:rsid w:val="006F43D2"/>
    <w:rPr>
      <w:rFonts w:ascii="Times New Roman" w:hAnsi="Times New Roman" w:cs="Times New Roman"/>
      <w:sz w:val="22"/>
      <w:szCs w:val="22"/>
    </w:rPr>
  </w:style>
  <w:style w:type="paragraph" w:customStyle="1" w:styleId="normalrus">
    <w:name w:val="normalrus"/>
    <w:basedOn w:val="a3"/>
    <w:rsid w:val="006F43D2"/>
    <w:pPr>
      <w:spacing w:before="100" w:beforeAutospacing="1" w:after="100" w:afterAutospacing="1"/>
    </w:pPr>
  </w:style>
  <w:style w:type="paragraph" w:customStyle="1" w:styleId="listnum">
    <w:name w:val="listnum"/>
    <w:basedOn w:val="a3"/>
    <w:rsid w:val="006F43D2"/>
    <w:pPr>
      <w:spacing w:before="100" w:beforeAutospacing="1" w:after="100" w:afterAutospacing="1"/>
    </w:pPr>
  </w:style>
  <w:style w:type="character" w:customStyle="1" w:styleId="bold">
    <w:name w:val="bold"/>
    <w:rsid w:val="006F43D2"/>
    <w:rPr>
      <w:rFonts w:cs="Times New Roman"/>
    </w:rPr>
  </w:style>
  <w:style w:type="character" w:customStyle="1" w:styleId="133">
    <w:name w:val="табл_заголовок_13 Знак"/>
    <w:link w:val="134"/>
    <w:locked/>
    <w:rsid w:val="006F43D2"/>
    <w:rPr>
      <w:b/>
      <w:bCs/>
      <w:sz w:val="26"/>
      <w:lang w:eastAsia="ru-RU"/>
    </w:rPr>
  </w:style>
  <w:style w:type="paragraph" w:customStyle="1" w:styleId="134">
    <w:name w:val="табл_заголовок_13"/>
    <w:basedOn w:val="a3"/>
    <w:link w:val="133"/>
    <w:rsid w:val="006F43D2"/>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6F43D2"/>
    <w:rPr>
      <w:rFonts w:ascii="Courier New" w:eastAsia="Calibri" w:hAnsi="Courier New"/>
      <w:sz w:val="20"/>
      <w:szCs w:val="20"/>
    </w:rPr>
  </w:style>
  <w:style w:type="paragraph" w:customStyle="1" w:styleId="a0cxspmiddle">
    <w:name w:val="a0cxspmiddle"/>
    <w:basedOn w:val="a3"/>
    <w:rsid w:val="006F43D2"/>
    <w:pPr>
      <w:spacing w:before="100" w:beforeAutospacing="1" w:after="100" w:afterAutospacing="1"/>
    </w:pPr>
  </w:style>
  <w:style w:type="character" w:customStyle="1" w:styleId="wrc131">
    <w:name w:val="wrc131"/>
    <w:rsid w:val="006F43D2"/>
    <w:rPr>
      <w:vanish/>
    </w:rPr>
  </w:style>
  <w:style w:type="character" w:customStyle="1" w:styleId="mw-editsection">
    <w:name w:val="mw-editsection"/>
    <w:rsid w:val="006F43D2"/>
  </w:style>
  <w:style w:type="character" w:customStyle="1" w:styleId="num0">
    <w:name w:val="num0"/>
    <w:rsid w:val="006F43D2"/>
  </w:style>
  <w:style w:type="paragraph" w:customStyle="1" w:styleId="c3">
    <w:name w:val="c3"/>
    <w:basedOn w:val="a3"/>
    <w:rsid w:val="006F43D2"/>
    <w:pPr>
      <w:spacing w:before="100" w:beforeAutospacing="1" w:after="100" w:afterAutospacing="1"/>
    </w:pPr>
  </w:style>
  <w:style w:type="character" w:customStyle="1" w:styleId="c4">
    <w:name w:val="c4"/>
    <w:rsid w:val="006F43D2"/>
  </w:style>
  <w:style w:type="paragraph" w:customStyle="1" w:styleId="HTML12">
    <w:name w:val="Стандартный HTML1"/>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6F43D2"/>
    <w:rPr>
      <w:rFonts w:cs="Times New Roman"/>
    </w:rPr>
  </w:style>
  <w:style w:type="character" w:customStyle="1" w:styleId="BalloonTextChar1">
    <w:name w:val="Balloon Text Char1"/>
    <w:locked/>
    <w:rsid w:val="006F43D2"/>
    <w:rPr>
      <w:rFonts w:cs="Times New Roman"/>
      <w:sz w:val="2"/>
    </w:rPr>
  </w:style>
  <w:style w:type="character" w:customStyle="1" w:styleId="highlight">
    <w:name w:val="highlight"/>
    <w:rsid w:val="006F43D2"/>
    <w:rPr>
      <w:rFonts w:cs="Times New Roman"/>
    </w:rPr>
  </w:style>
  <w:style w:type="character" w:customStyle="1" w:styleId="style80">
    <w:name w:val="style8"/>
    <w:rsid w:val="006F43D2"/>
    <w:rPr>
      <w:rFonts w:cs="Times New Roman"/>
    </w:rPr>
  </w:style>
  <w:style w:type="character" w:customStyle="1" w:styleId="b-serp-itemtextpassage">
    <w:name w:val="b-serp-item__text_passage"/>
    <w:rsid w:val="006F43D2"/>
    <w:rPr>
      <w:rFonts w:cs="Times New Roman"/>
    </w:rPr>
  </w:style>
  <w:style w:type="character" w:customStyle="1" w:styleId="postbody">
    <w:name w:val="postbody"/>
    <w:rsid w:val="006F43D2"/>
    <w:rPr>
      <w:rFonts w:cs="Times New Roman"/>
    </w:rPr>
  </w:style>
  <w:style w:type="paragraph" w:customStyle="1" w:styleId="ptx2">
    <w:name w:val="ptx2"/>
    <w:basedOn w:val="a3"/>
    <w:rsid w:val="006F43D2"/>
    <w:pPr>
      <w:spacing w:before="100" w:beforeAutospacing="1" w:after="100" w:afterAutospacing="1"/>
    </w:pPr>
  </w:style>
  <w:style w:type="character" w:customStyle="1" w:styleId="512">
    <w:name w:val="Заголовок 5 Знак1"/>
    <w:locked/>
    <w:rsid w:val="006F43D2"/>
    <w:rPr>
      <w:b/>
      <w:bCs/>
      <w:i/>
      <w:iCs/>
      <w:sz w:val="26"/>
      <w:szCs w:val="26"/>
    </w:rPr>
  </w:style>
  <w:style w:type="character" w:customStyle="1" w:styleId="affffffff0">
    <w:name w:val="Выделение жирным"/>
    <w:rsid w:val="006F43D2"/>
    <w:rPr>
      <w:b/>
    </w:rPr>
  </w:style>
  <w:style w:type="character" w:customStyle="1" w:styleId="ListLabel1">
    <w:name w:val="ListLabel 1"/>
    <w:rsid w:val="006F43D2"/>
    <w:rPr>
      <w:color w:val="000000"/>
      <w:spacing w:val="0"/>
      <w:position w:val="0"/>
      <w:sz w:val="20"/>
      <w:u w:val="none"/>
      <w:vertAlign w:val="baseline"/>
    </w:rPr>
  </w:style>
  <w:style w:type="character" w:customStyle="1" w:styleId="ListLabel2">
    <w:name w:val="ListLabel 2"/>
    <w:rsid w:val="006F43D2"/>
  </w:style>
  <w:style w:type="character" w:customStyle="1" w:styleId="ListLabel3">
    <w:name w:val="ListLabel 3"/>
    <w:rsid w:val="006F43D2"/>
    <w:rPr>
      <w:b/>
    </w:rPr>
  </w:style>
  <w:style w:type="character" w:customStyle="1" w:styleId="ListLabel4">
    <w:name w:val="ListLabel 4"/>
    <w:rsid w:val="006F43D2"/>
  </w:style>
  <w:style w:type="character" w:customStyle="1" w:styleId="ListLabel5">
    <w:name w:val="ListLabel 5"/>
    <w:rsid w:val="006F43D2"/>
    <w:rPr>
      <w:color w:val="00000A"/>
    </w:rPr>
  </w:style>
  <w:style w:type="character" w:customStyle="1" w:styleId="ListLabel6">
    <w:name w:val="ListLabel 6"/>
    <w:rsid w:val="006F43D2"/>
    <w:rPr>
      <w:sz w:val="20"/>
    </w:rPr>
  </w:style>
  <w:style w:type="character" w:customStyle="1" w:styleId="2fe">
    <w:name w:val="Название Знак2"/>
    <w:locked/>
    <w:rsid w:val="006F43D2"/>
    <w:rPr>
      <w:rFonts w:cs="Mangal"/>
      <w:i/>
      <w:iCs/>
      <w:color w:val="00000A"/>
      <w:sz w:val="24"/>
      <w:szCs w:val="24"/>
    </w:rPr>
  </w:style>
  <w:style w:type="character" w:customStyle="1" w:styleId="2ff">
    <w:name w:val="Схема документа Знак2"/>
    <w:locked/>
    <w:rsid w:val="006F43D2"/>
    <w:rPr>
      <w:rFonts w:ascii="Tahoma" w:hAnsi="Tahoma" w:cs="Tahoma"/>
      <w:color w:val="00000A"/>
      <w:shd w:val="clear" w:color="auto" w:fill="000080"/>
    </w:rPr>
  </w:style>
  <w:style w:type="character" w:customStyle="1" w:styleId="322">
    <w:name w:val="Основной текст с отступом 3 Знак2"/>
    <w:semiHidden/>
    <w:locked/>
    <w:rsid w:val="006F43D2"/>
    <w:rPr>
      <w:color w:val="00000A"/>
      <w:sz w:val="16"/>
      <w:szCs w:val="16"/>
      <w:lang w:val="ru-RU" w:eastAsia="ru-RU" w:bidi="ar-SA"/>
    </w:rPr>
  </w:style>
  <w:style w:type="character" w:customStyle="1" w:styleId="2ff0">
    <w:name w:val="Нижний колонтитул Знак2"/>
    <w:locked/>
    <w:rsid w:val="006F43D2"/>
    <w:rPr>
      <w:sz w:val="24"/>
      <w:szCs w:val="24"/>
    </w:rPr>
  </w:style>
  <w:style w:type="character" w:customStyle="1" w:styleId="2ff1">
    <w:name w:val="Текст выноски Знак2"/>
    <w:locked/>
    <w:rsid w:val="006F43D2"/>
    <w:rPr>
      <w:rFonts w:ascii="Tahoma" w:hAnsi="Tahoma"/>
      <w:color w:val="00000A"/>
      <w:sz w:val="16"/>
      <w:szCs w:val="16"/>
    </w:rPr>
  </w:style>
  <w:style w:type="character" w:customStyle="1" w:styleId="HTML20">
    <w:name w:val="Стандартный HTML Знак2"/>
    <w:locked/>
    <w:rsid w:val="006F43D2"/>
    <w:rPr>
      <w:rFonts w:ascii="Courier New" w:hAnsi="Courier New" w:cs="Courier New"/>
      <w:color w:val="00000A"/>
    </w:rPr>
  </w:style>
  <w:style w:type="character" w:customStyle="1" w:styleId="226">
    <w:name w:val="Основной текст 2 Знак2"/>
    <w:locked/>
    <w:rsid w:val="006F43D2"/>
    <w:rPr>
      <w:sz w:val="24"/>
      <w:szCs w:val="24"/>
    </w:rPr>
  </w:style>
  <w:style w:type="paragraph" w:customStyle="1" w:styleId="affffffff1">
    <w:name w:val="Заглавие"/>
    <w:basedOn w:val="afffffff4"/>
    <w:rsid w:val="006F43D2"/>
    <w:pPr>
      <w:jc w:val="center"/>
    </w:pPr>
    <w:rPr>
      <w:sz w:val="20"/>
      <w:szCs w:val="20"/>
    </w:rPr>
  </w:style>
  <w:style w:type="table" w:customStyle="1" w:styleId="119">
    <w:name w:val="Сетка таблицы11"/>
    <w:basedOn w:val="a5"/>
    <w:rsid w:val="006F43D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6F43D2"/>
    <w:rPr>
      <w:b/>
      <w:bCs/>
      <w:sz w:val="22"/>
      <w:szCs w:val="22"/>
      <w:lang w:val="ru-RU" w:eastAsia="ru-RU" w:bidi="ar-SA"/>
    </w:rPr>
  </w:style>
  <w:style w:type="character" w:customStyle="1" w:styleId="420">
    <w:name w:val="Знак Знак42"/>
    <w:rsid w:val="006F43D2"/>
    <w:rPr>
      <w:sz w:val="24"/>
      <w:szCs w:val="24"/>
      <w:lang w:val="ru-RU" w:eastAsia="ru-RU" w:bidi="ar-SA"/>
    </w:rPr>
  </w:style>
  <w:style w:type="character" w:customStyle="1" w:styleId="ft1834">
    <w:name w:val="ft1834"/>
    <w:rsid w:val="006F43D2"/>
  </w:style>
  <w:style w:type="character" w:customStyle="1" w:styleId="ft1846">
    <w:name w:val="ft1846"/>
    <w:rsid w:val="006F43D2"/>
  </w:style>
  <w:style w:type="character" w:customStyle="1" w:styleId="ft1850">
    <w:name w:val="ft1850"/>
    <w:rsid w:val="006F43D2"/>
  </w:style>
  <w:style w:type="character" w:customStyle="1" w:styleId="ft1994">
    <w:name w:val="ft1994"/>
    <w:rsid w:val="006F43D2"/>
  </w:style>
  <w:style w:type="character" w:customStyle="1" w:styleId="ft2006">
    <w:name w:val="ft2006"/>
    <w:rsid w:val="006F43D2"/>
  </w:style>
  <w:style w:type="character" w:customStyle="1" w:styleId="ft2181">
    <w:name w:val="ft2181"/>
    <w:rsid w:val="006F43D2"/>
  </w:style>
  <w:style w:type="character" w:customStyle="1" w:styleId="ft2193">
    <w:name w:val="ft2193"/>
    <w:rsid w:val="006F43D2"/>
  </w:style>
  <w:style w:type="character" w:customStyle="1" w:styleId="ft2205">
    <w:name w:val="ft2205"/>
    <w:rsid w:val="006F43D2"/>
  </w:style>
  <w:style w:type="character" w:customStyle="1" w:styleId="ft2213">
    <w:name w:val="ft2213"/>
    <w:rsid w:val="006F43D2"/>
  </w:style>
  <w:style w:type="paragraph" w:customStyle="1" w:styleId="-10-11">
    <w:name w:val="А-10-11"/>
    <w:basedOn w:val="a3"/>
    <w:rsid w:val="006F43D2"/>
    <w:pPr>
      <w:spacing w:line="233" w:lineRule="exact"/>
      <w:ind w:firstLine="397"/>
      <w:jc w:val="both"/>
    </w:pPr>
    <w:rPr>
      <w:sz w:val="20"/>
      <w:szCs w:val="20"/>
    </w:rPr>
  </w:style>
  <w:style w:type="paragraph" w:customStyle="1" w:styleId="Lang">
    <w:name w:val="Lang"/>
    <w:basedOn w:val="a3"/>
    <w:rsid w:val="006F43D2"/>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6F43D2"/>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6F43D2"/>
    <w:pPr>
      <w:suppressAutoHyphens/>
      <w:jc w:val="center"/>
    </w:pPr>
    <w:rPr>
      <w:sz w:val="26"/>
      <w:lang w:eastAsia="ar-SA"/>
    </w:rPr>
  </w:style>
  <w:style w:type="paragraph" w:customStyle="1" w:styleId="2ff2">
    <w:name w:val="Заголовок_2"/>
    <w:basedOn w:val="a3"/>
    <w:rsid w:val="006F43D2"/>
    <w:pPr>
      <w:spacing w:line="360" w:lineRule="auto"/>
      <w:jc w:val="both"/>
    </w:pPr>
    <w:rPr>
      <w:rFonts w:ascii="Arial" w:hAnsi="Arial"/>
      <w:b/>
      <w:i/>
      <w:sz w:val="28"/>
      <w:szCs w:val="20"/>
    </w:rPr>
  </w:style>
  <w:style w:type="paragraph" w:customStyle="1" w:styleId="affffffff2">
    <w:name w:val="Абзац_СУБД"/>
    <w:basedOn w:val="a3"/>
    <w:rsid w:val="006F43D2"/>
    <w:pPr>
      <w:spacing w:line="360" w:lineRule="auto"/>
      <w:ind w:firstLine="720"/>
      <w:jc w:val="both"/>
    </w:pPr>
    <w:rPr>
      <w:rFonts w:ascii="Arial" w:hAnsi="Arial"/>
      <w:sz w:val="28"/>
      <w:szCs w:val="20"/>
    </w:rPr>
  </w:style>
  <w:style w:type="character" w:customStyle="1" w:styleId="f1">
    <w:name w:val="f1"/>
    <w:rsid w:val="006F43D2"/>
    <w:rPr>
      <w:rFonts w:cs="Times New Roman"/>
    </w:rPr>
  </w:style>
  <w:style w:type="paragraph" w:customStyle="1" w:styleId="075">
    <w:name w:val="Стиль Нумерованный список + сверху: (одинарная Авто  075 пт лини..."/>
    <w:basedOn w:val="a2"/>
    <w:rsid w:val="006F43D2"/>
    <w:pPr>
      <w:numPr>
        <w:numId w:val="0"/>
      </w:numPr>
      <w:tabs>
        <w:tab w:val="left" w:pos="720"/>
        <w:tab w:val="left" w:pos="1354"/>
      </w:tabs>
      <w:ind w:left="360" w:hanging="360"/>
    </w:pPr>
    <w:rPr>
      <w:sz w:val="24"/>
      <w:lang w:eastAsia="ru-RU"/>
    </w:rPr>
  </w:style>
  <w:style w:type="paragraph" w:customStyle="1" w:styleId="4a">
    <w:name w:val="Обычный4"/>
    <w:rsid w:val="006F43D2"/>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6F43D2"/>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6F43D2"/>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6F43D2"/>
  </w:style>
  <w:style w:type="character" w:customStyle="1" w:styleId="ft776">
    <w:name w:val="ft776"/>
    <w:rsid w:val="006F43D2"/>
  </w:style>
  <w:style w:type="character" w:customStyle="1" w:styleId="ft431">
    <w:name w:val="ft431"/>
    <w:rsid w:val="006F43D2"/>
  </w:style>
  <w:style w:type="character" w:customStyle="1" w:styleId="ft793">
    <w:name w:val="ft793"/>
    <w:rsid w:val="006F43D2"/>
  </w:style>
  <w:style w:type="character" w:customStyle="1" w:styleId="ft802">
    <w:name w:val="ft802"/>
    <w:rsid w:val="006F43D2"/>
  </w:style>
  <w:style w:type="character" w:customStyle="1" w:styleId="ft890">
    <w:name w:val="ft890"/>
    <w:rsid w:val="006F43D2"/>
  </w:style>
  <w:style w:type="character" w:customStyle="1" w:styleId="ft904">
    <w:name w:val="ft904"/>
    <w:rsid w:val="006F43D2"/>
  </w:style>
  <w:style w:type="character" w:customStyle="1" w:styleId="ft914">
    <w:name w:val="ft914"/>
    <w:rsid w:val="006F43D2"/>
  </w:style>
  <w:style w:type="character" w:customStyle="1" w:styleId="HTMLPreformattedChar">
    <w:name w:val="HTML Preformatted Char"/>
    <w:locked/>
    <w:rsid w:val="006F43D2"/>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6F43D2"/>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6F43D2"/>
    <w:pPr>
      <w:keepNext/>
      <w:outlineLvl w:val="2"/>
    </w:pPr>
    <w:rPr>
      <w:rFonts w:eastAsia="Calibri"/>
      <w:szCs w:val="20"/>
    </w:rPr>
  </w:style>
  <w:style w:type="character" w:customStyle="1" w:styleId="review-h52">
    <w:name w:val="review-h52"/>
    <w:rsid w:val="006F43D2"/>
    <w:rPr>
      <w:rFonts w:cs="Times New Roman"/>
      <w:b/>
      <w:bCs/>
      <w:color w:val="004080"/>
      <w:sz w:val="18"/>
      <w:szCs w:val="18"/>
      <w:u w:val="none"/>
    </w:rPr>
  </w:style>
  <w:style w:type="character" w:customStyle="1" w:styleId="BodyText2Char">
    <w:name w:val="Body Text 2 Char"/>
    <w:locked/>
    <w:rsid w:val="006F43D2"/>
    <w:rPr>
      <w:rFonts w:ascii="Calibri" w:hAnsi="Calibri"/>
      <w:sz w:val="22"/>
      <w:szCs w:val="22"/>
      <w:lang w:val="ru-RU" w:eastAsia="ru-RU" w:bidi="ar-SA"/>
    </w:rPr>
  </w:style>
  <w:style w:type="paragraph" w:customStyle="1" w:styleId="1TimesNewRoman12">
    <w:name w:val="Стиль Загол. 1 ур. + Times New Roman 12 пт"/>
    <w:basedOn w:val="a3"/>
    <w:rsid w:val="006F43D2"/>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6F43D2"/>
    <w:rPr>
      <w:sz w:val="24"/>
      <w:szCs w:val="24"/>
      <w:lang w:val="ru-RU" w:eastAsia="ru-RU" w:bidi="ar-SA"/>
    </w:rPr>
  </w:style>
  <w:style w:type="character" w:customStyle="1" w:styleId="BodyText2Char1">
    <w:name w:val="Body Text 2 Char1"/>
    <w:semiHidden/>
    <w:locked/>
    <w:rsid w:val="006F43D2"/>
    <w:rPr>
      <w:rFonts w:ascii="Calibri" w:hAnsi="Calibri"/>
      <w:lang w:val="ru-RU" w:eastAsia="ru-RU" w:bidi="ar-SA"/>
    </w:rPr>
  </w:style>
  <w:style w:type="paragraph" w:customStyle="1" w:styleId="affffffff3">
    <w:name w:val="НаКурсач"/>
    <w:basedOn w:val="a3"/>
    <w:rsid w:val="006F43D2"/>
    <w:pPr>
      <w:spacing w:line="312" w:lineRule="auto"/>
      <w:jc w:val="both"/>
    </w:pPr>
    <w:rPr>
      <w:sz w:val="28"/>
    </w:rPr>
  </w:style>
  <w:style w:type="character" w:customStyle="1" w:styleId="Heading8Char">
    <w:name w:val="Heading 8 Char"/>
    <w:semiHidden/>
    <w:locked/>
    <w:rsid w:val="006F43D2"/>
    <w:rPr>
      <w:rFonts w:ascii="Cambria" w:hAnsi="Cambria"/>
      <w:color w:val="404040"/>
      <w:lang w:val="ru-RU" w:eastAsia="ru-RU" w:bidi="ar-SA"/>
    </w:rPr>
  </w:style>
  <w:style w:type="character" w:customStyle="1" w:styleId="a10">
    <w:name w:val="a1"/>
    <w:rsid w:val="006F43D2"/>
    <w:rPr>
      <w:rFonts w:cs="Times New Roman"/>
    </w:rPr>
  </w:style>
  <w:style w:type="character" w:customStyle="1" w:styleId="94">
    <w:name w:val="Знак Знак9"/>
    <w:locked/>
    <w:rsid w:val="006F43D2"/>
    <w:rPr>
      <w:sz w:val="16"/>
      <w:szCs w:val="16"/>
      <w:lang w:val="ru-RU" w:eastAsia="ar-SA" w:bidi="ar-SA"/>
    </w:rPr>
  </w:style>
  <w:style w:type="character" w:customStyle="1" w:styleId="136">
    <w:name w:val="Знак Знак13"/>
    <w:locked/>
    <w:rsid w:val="006F43D2"/>
    <w:rPr>
      <w:b/>
      <w:bCs/>
      <w:sz w:val="27"/>
      <w:szCs w:val="27"/>
      <w:lang w:val="ru-RU" w:eastAsia="ru-RU" w:bidi="ar-SA"/>
    </w:rPr>
  </w:style>
  <w:style w:type="character" w:customStyle="1" w:styleId="1ffff5">
    <w:name w:val="Сильное выделение1"/>
    <w:rsid w:val="006F43D2"/>
    <w:rPr>
      <w:b/>
    </w:rPr>
  </w:style>
  <w:style w:type="paragraph" w:customStyle="1" w:styleId="HTML13">
    <w:name w:val="Стандартный HTML1"/>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6F43D2"/>
    <w:rPr>
      <w:rFonts w:ascii="Arial" w:hAnsi="Arial" w:cs="Arial"/>
      <w:b/>
      <w:bCs/>
      <w:kern w:val="32"/>
      <w:sz w:val="32"/>
      <w:szCs w:val="32"/>
    </w:rPr>
  </w:style>
  <w:style w:type="character" w:customStyle="1" w:styleId="31a">
    <w:name w:val="Знак Знак31"/>
    <w:rsid w:val="006F43D2"/>
    <w:rPr>
      <w:rFonts w:ascii="Arial" w:hAnsi="Arial" w:cs="Arial"/>
      <w:b/>
      <w:bCs/>
      <w:sz w:val="26"/>
      <w:szCs w:val="26"/>
    </w:rPr>
  </w:style>
  <w:style w:type="character" w:customStyle="1" w:styleId="227">
    <w:name w:val="Знак Знак22"/>
    <w:rsid w:val="006F43D2"/>
    <w:rPr>
      <w:sz w:val="24"/>
      <w:szCs w:val="24"/>
    </w:rPr>
  </w:style>
  <w:style w:type="character" w:customStyle="1" w:styleId="300">
    <w:name w:val="Знак Знак30"/>
    <w:rsid w:val="006F43D2"/>
    <w:rPr>
      <w:b/>
      <w:bCs/>
      <w:sz w:val="28"/>
      <w:szCs w:val="28"/>
    </w:rPr>
  </w:style>
  <w:style w:type="character" w:customStyle="1" w:styleId="262">
    <w:name w:val="Знак Знак26"/>
    <w:rsid w:val="006F43D2"/>
    <w:rPr>
      <w:rFonts w:ascii="Calibri" w:hAnsi="Calibri"/>
      <w:i/>
      <w:iCs/>
      <w:sz w:val="24"/>
      <w:szCs w:val="24"/>
      <w:lang w:eastAsia="en-US"/>
    </w:rPr>
  </w:style>
  <w:style w:type="character" w:customStyle="1" w:styleId="200">
    <w:name w:val="Знак Знак20"/>
    <w:rsid w:val="006F43D2"/>
    <w:rPr>
      <w:sz w:val="16"/>
      <w:szCs w:val="16"/>
    </w:rPr>
  </w:style>
  <w:style w:type="character" w:customStyle="1" w:styleId="190">
    <w:name w:val="Знак Знак19"/>
    <w:rsid w:val="006F43D2"/>
    <w:rPr>
      <w:sz w:val="16"/>
      <w:szCs w:val="16"/>
    </w:rPr>
  </w:style>
  <w:style w:type="character" w:customStyle="1" w:styleId="250">
    <w:name w:val="Знак Знак25"/>
    <w:rsid w:val="006F43D2"/>
    <w:rPr>
      <w:sz w:val="24"/>
    </w:rPr>
  </w:style>
  <w:style w:type="paragraph" w:customStyle="1" w:styleId="324">
    <w:name w:val="Основной текст 32"/>
    <w:basedOn w:val="a3"/>
    <w:rsid w:val="006F43D2"/>
    <w:pPr>
      <w:overflowPunct w:val="0"/>
      <w:autoSpaceDE w:val="0"/>
      <w:autoSpaceDN w:val="0"/>
      <w:adjustRightInd w:val="0"/>
      <w:jc w:val="center"/>
      <w:textAlignment w:val="baseline"/>
    </w:pPr>
    <w:rPr>
      <w:b/>
      <w:sz w:val="32"/>
      <w:szCs w:val="20"/>
    </w:rPr>
  </w:style>
  <w:style w:type="character" w:customStyle="1" w:styleId="82">
    <w:name w:val="Знак Знак8"/>
    <w:rsid w:val="006F43D2"/>
    <w:rPr>
      <w:rFonts w:ascii="Arial" w:hAnsi="Arial" w:cs="Arial"/>
      <w:b/>
      <w:bCs/>
      <w:i/>
      <w:iCs/>
      <w:sz w:val="28"/>
      <w:szCs w:val="28"/>
      <w:lang w:val="ru-RU" w:eastAsia="en-US" w:bidi="ar-SA"/>
    </w:rPr>
  </w:style>
  <w:style w:type="character" w:customStyle="1" w:styleId="field-content">
    <w:name w:val="field-content"/>
    <w:rsid w:val="006F43D2"/>
  </w:style>
  <w:style w:type="character" w:customStyle="1" w:styleId="reference-text">
    <w:name w:val="reference-text"/>
    <w:rsid w:val="006F43D2"/>
  </w:style>
  <w:style w:type="paragraph" w:customStyle="1" w:styleId="snip1">
    <w:name w:val="snip1"/>
    <w:basedOn w:val="a3"/>
    <w:rsid w:val="006F43D2"/>
    <w:pPr>
      <w:spacing w:before="49" w:line="300" w:lineRule="atLeast"/>
    </w:pPr>
    <w:rPr>
      <w:color w:val="000000"/>
    </w:rPr>
  </w:style>
  <w:style w:type="paragraph" w:customStyle="1" w:styleId="Style74">
    <w:name w:val="Style74"/>
    <w:basedOn w:val="a3"/>
    <w:rsid w:val="006F43D2"/>
    <w:pPr>
      <w:widowControl w:val="0"/>
      <w:autoSpaceDE w:val="0"/>
      <w:autoSpaceDN w:val="0"/>
      <w:adjustRightInd w:val="0"/>
      <w:spacing w:line="274" w:lineRule="exact"/>
      <w:ind w:firstLine="293"/>
      <w:jc w:val="both"/>
    </w:pPr>
  </w:style>
  <w:style w:type="character" w:customStyle="1" w:styleId="513">
    <w:name w:val="Знак Знак51"/>
    <w:locked/>
    <w:rsid w:val="006F43D2"/>
    <w:rPr>
      <w:b/>
      <w:caps/>
      <w:sz w:val="24"/>
      <w:szCs w:val="24"/>
      <w:lang w:val="ru-RU" w:eastAsia="ru-RU" w:bidi="ar-SA"/>
    </w:rPr>
  </w:style>
  <w:style w:type="paragraph" w:customStyle="1" w:styleId="affffffff4">
    <w:name w:val="Основной текст с отступо"/>
    <w:basedOn w:val="a3"/>
    <w:rsid w:val="006F43D2"/>
    <w:pPr>
      <w:ind w:left="-340" w:firstLine="720"/>
    </w:pPr>
    <w:rPr>
      <w:sz w:val="36"/>
      <w:szCs w:val="20"/>
    </w:rPr>
  </w:style>
  <w:style w:type="paragraph" w:customStyle="1" w:styleId="Standard">
    <w:name w:val="Standard"/>
    <w:rsid w:val="006F43D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6F43D2"/>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6F43D2"/>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6F43D2"/>
    <w:rPr>
      <w:rFonts w:ascii="Sylfaen" w:hAnsi="Sylfaen" w:cs="Sylfaen"/>
      <w:sz w:val="19"/>
      <w:szCs w:val="19"/>
      <w:u w:val="none"/>
    </w:rPr>
  </w:style>
  <w:style w:type="character" w:customStyle="1" w:styleId="520">
    <w:name w:val="Знак Знак52"/>
    <w:rsid w:val="006F43D2"/>
    <w:rPr>
      <w:rFonts w:ascii="Arial" w:eastAsia="Times New Roman" w:hAnsi="Arial" w:cs="Arial"/>
      <w:b/>
      <w:bCs/>
      <w:i/>
      <w:iCs/>
      <w:sz w:val="28"/>
      <w:szCs w:val="28"/>
    </w:rPr>
  </w:style>
  <w:style w:type="paragraph" w:customStyle="1" w:styleId="a3cxspmiddle">
    <w:name w:val="a3cxspmiddle"/>
    <w:basedOn w:val="a3"/>
    <w:rsid w:val="006F43D2"/>
    <w:pPr>
      <w:spacing w:before="100" w:beforeAutospacing="1" w:after="100" w:afterAutospacing="1"/>
    </w:pPr>
    <w:rPr>
      <w:color w:val="000000"/>
    </w:rPr>
  </w:style>
  <w:style w:type="paragraph" w:customStyle="1" w:styleId="a3cxsplast">
    <w:name w:val="a3cxsplast"/>
    <w:basedOn w:val="a3"/>
    <w:rsid w:val="006F43D2"/>
    <w:pPr>
      <w:spacing w:before="100" w:beforeAutospacing="1" w:after="100" w:afterAutospacing="1"/>
    </w:pPr>
    <w:rPr>
      <w:color w:val="000000"/>
    </w:rPr>
  </w:style>
  <w:style w:type="character" w:customStyle="1" w:styleId="ft1786">
    <w:name w:val="ft1786"/>
    <w:uiPriority w:val="99"/>
    <w:rsid w:val="006F43D2"/>
  </w:style>
  <w:style w:type="character" w:customStyle="1" w:styleId="c16">
    <w:name w:val="c16"/>
    <w:rsid w:val="006F43D2"/>
  </w:style>
  <w:style w:type="character" w:customStyle="1" w:styleId="BodyTextChar1">
    <w:name w:val="Body Text Char1"/>
    <w:aliases w:val="Знак1 Char"/>
    <w:locked/>
    <w:rsid w:val="006F43D2"/>
    <w:rPr>
      <w:sz w:val="24"/>
      <w:lang w:val="ru-RU" w:eastAsia="ru-RU"/>
    </w:rPr>
  </w:style>
  <w:style w:type="character" w:customStyle="1" w:styleId="font7">
    <w:name w:val="font7"/>
    <w:rsid w:val="006F43D2"/>
  </w:style>
  <w:style w:type="paragraph" w:customStyle="1" w:styleId="affffffff5">
    <w:name w:val="Знак Знак Знак Знак Знак Знак Знак Знак Знак Знак"/>
    <w:basedOn w:val="a3"/>
    <w:rsid w:val="006F43D2"/>
    <w:pPr>
      <w:spacing w:after="160" w:line="240" w:lineRule="exact"/>
    </w:pPr>
    <w:rPr>
      <w:rFonts w:ascii="Verdana" w:hAnsi="Verdana" w:cs="Verdana"/>
      <w:sz w:val="20"/>
      <w:szCs w:val="20"/>
      <w:lang w:val="en-US" w:eastAsia="en-US"/>
    </w:rPr>
  </w:style>
  <w:style w:type="character" w:customStyle="1" w:styleId="FontStyle79">
    <w:name w:val="Font Style79"/>
    <w:rsid w:val="006F43D2"/>
    <w:rPr>
      <w:rFonts w:ascii="Times New Roman" w:hAnsi="Times New Roman" w:cs="Times New Roman"/>
      <w:sz w:val="16"/>
      <w:szCs w:val="16"/>
    </w:rPr>
  </w:style>
  <w:style w:type="character" w:customStyle="1" w:styleId="FontStyle57">
    <w:name w:val="Font Style57"/>
    <w:rsid w:val="006F43D2"/>
    <w:rPr>
      <w:rFonts w:ascii="Times New Roman" w:hAnsi="Times New Roman" w:cs="Times New Roman"/>
      <w:b/>
      <w:bCs/>
      <w:sz w:val="16"/>
      <w:szCs w:val="16"/>
    </w:rPr>
  </w:style>
  <w:style w:type="character" w:customStyle="1" w:styleId="FontStyle32">
    <w:name w:val="Font Style32"/>
    <w:rsid w:val="006F43D2"/>
    <w:rPr>
      <w:rFonts w:ascii="Times New Roman" w:hAnsi="Times New Roman" w:cs="Times New Roman"/>
      <w:i/>
      <w:iCs/>
      <w:sz w:val="26"/>
      <w:szCs w:val="26"/>
    </w:rPr>
  </w:style>
  <w:style w:type="paragraph" w:customStyle="1" w:styleId="iditems">
    <w:name w:val="iditems"/>
    <w:basedOn w:val="a3"/>
    <w:rsid w:val="006F43D2"/>
    <w:pPr>
      <w:spacing w:before="75" w:after="150"/>
    </w:pPr>
  </w:style>
  <w:style w:type="character" w:customStyle="1" w:styleId="pseudo-href5">
    <w:name w:val="pseudo-href5"/>
    <w:rsid w:val="006F43D2"/>
  </w:style>
  <w:style w:type="character" w:customStyle="1" w:styleId="title1">
    <w:name w:val="title1"/>
    <w:rsid w:val="006F43D2"/>
    <w:rPr>
      <w:rFonts w:ascii="Verdana" w:hAnsi="Verdana" w:hint="default"/>
      <w:color w:val="301007"/>
      <w:sz w:val="30"/>
      <w:szCs w:val="30"/>
    </w:rPr>
  </w:style>
  <w:style w:type="paragraph" w:customStyle="1" w:styleId="325">
    <w:name w:val="Заголовок 32"/>
    <w:basedOn w:val="a3"/>
    <w:next w:val="a3"/>
    <w:rsid w:val="006F43D2"/>
    <w:pPr>
      <w:keepNext/>
      <w:snapToGrid w:val="0"/>
      <w:spacing w:before="240" w:after="60"/>
    </w:pPr>
    <w:rPr>
      <w:rFonts w:ascii="Arial" w:hAnsi="Arial"/>
      <w:szCs w:val="20"/>
    </w:rPr>
  </w:style>
  <w:style w:type="character" w:customStyle="1" w:styleId="2ff3">
    <w:name w:val="Заголовок 2 Знак Знак Знак"/>
    <w:rsid w:val="006F43D2"/>
    <w:rPr>
      <w:rFonts w:ascii="Arial" w:hAnsi="Arial" w:cs="Arial"/>
      <w:b/>
      <w:bCs/>
      <w:i/>
      <w:iCs/>
      <w:sz w:val="28"/>
      <w:szCs w:val="28"/>
      <w:lang w:val="en-US" w:eastAsia="en-US" w:bidi="ar-SA"/>
    </w:rPr>
  </w:style>
  <w:style w:type="character" w:customStyle="1" w:styleId="ft21391">
    <w:name w:val="ft21391"/>
    <w:rsid w:val="006F43D2"/>
    <w:rPr>
      <w:rFonts w:ascii="Times" w:hAnsi="Times" w:hint="default"/>
      <w:color w:val="000000"/>
      <w:spacing w:val="13"/>
      <w:sz w:val="24"/>
      <w:szCs w:val="24"/>
    </w:rPr>
  </w:style>
  <w:style w:type="character" w:customStyle="1" w:styleId="ft21791">
    <w:name w:val="ft21791"/>
    <w:rsid w:val="006F43D2"/>
    <w:rPr>
      <w:rFonts w:ascii="Times" w:hAnsi="Times" w:hint="default"/>
      <w:color w:val="000000"/>
      <w:spacing w:val="13"/>
      <w:sz w:val="24"/>
      <w:szCs w:val="24"/>
    </w:rPr>
  </w:style>
  <w:style w:type="character" w:customStyle="1" w:styleId="ft23581">
    <w:name w:val="ft23581"/>
    <w:rsid w:val="006F43D2"/>
    <w:rPr>
      <w:rFonts w:ascii="Times" w:hAnsi="Times" w:hint="default"/>
      <w:color w:val="000000"/>
      <w:spacing w:val="13"/>
      <w:sz w:val="24"/>
      <w:szCs w:val="24"/>
    </w:rPr>
  </w:style>
  <w:style w:type="character" w:customStyle="1" w:styleId="ft22941">
    <w:name w:val="ft22941"/>
    <w:rsid w:val="006F43D2"/>
    <w:rPr>
      <w:rFonts w:ascii="Times" w:hAnsi="Times" w:hint="default"/>
      <w:color w:val="000000"/>
      <w:spacing w:val="13"/>
      <w:sz w:val="24"/>
      <w:szCs w:val="24"/>
    </w:rPr>
  </w:style>
  <w:style w:type="character" w:customStyle="1" w:styleId="garantcommenttitle1">
    <w:name w:val="garantcommenttitle1"/>
    <w:rsid w:val="006F43D2"/>
    <w:rPr>
      <w:sz w:val="22"/>
      <w:szCs w:val="22"/>
    </w:rPr>
  </w:style>
  <w:style w:type="paragraph" w:customStyle="1" w:styleId="affffffff6">
    <w:name w:val="Текст диссертации"/>
    <w:basedOn w:val="a3"/>
    <w:rsid w:val="006F43D2"/>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6F43D2"/>
    <w:rPr>
      <w:rFonts w:ascii="Times New Roman" w:hAnsi="Times New Roman"/>
      <w:b/>
      <w:i/>
      <w:spacing w:val="0"/>
      <w:sz w:val="23"/>
    </w:rPr>
  </w:style>
  <w:style w:type="paragraph" w:customStyle="1" w:styleId="src">
    <w:name w:val="src"/>
    <w:basedOn w:val="a3"/>
    <w:rsid w:val="006F43D2"/>
    <w:pPr>
      <w:spacing w:after="225"/>
    </w:pPr>
    <w:rPr>
      <w:i/>
      <w:iCs/>
      <w:color w:val="939756"/>
      <w:sz w:val="17"/>
      <w:szCs w:val="17"/>
    </w:rPr>
  </w:style>
  <w:style w:type="paragraph" w:customStyle="1" w:styleId="3f4">
    <w:name w:val="Обычный3"/>
    <w:rsid w:val="006F43D2"/>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6F43D2"/>
    <w:pPr>
      <w:widowControl w:val="0"/>
      <w:autoSpaceDE w:val="0"/>
      <w:autoSpaceDN w:val="0"/>
      <w:adjustRightInd w:val="0"/>
      <w:spacing w:line="317" w:lineRule="exact"/>
      <w:ind w:firstLine="355"/>
      <w:jc w:val="both"/>
    </w:pPr>
  </w:style>
  <w:style w:type="character" w:customStyle="1" w:styleId="FontStyle924">
    <w:name w:val="Font Style924"/>
    <w:rsid w:val="006F43D2"/>
    <w:rPr>
      <w:rFonts w:ascii="Times New Roman" w:hAnsi="Times New Roman" w:cs="Times New Roman"/>
      <w:b/>
      <w:bCs/>
      <w:i/>
      <w:iCs/>
      <w:sz w:val="12"/>
      <w:szCs w:val="12"/>
    </w:rPr>
  </w:style>
  <w:style w:type="paragraph" w:customStyle="1" w:styleId="Style451">
    <w:name w:val="Style451"/>
    <w:basedOn w:val="a3"/>
    <w:rsid w:val="006F43D2"/>
    <w:pPr>
      <w:widowControl w:val="0"/>
      <w:autoSpaceDE w:val="0"/>
      <w:autoSpaceDN w:val="0"/>
      <w:adjustRightInd w:val="0"/>
    </w:pPr>
  </w:style>
  <w:style w:type="character" w:customStyle="1" w:styleId="FontStyle818">
    <w:name w:val="Font Style818"/>
    <w:rsid w:val="006F43D2"/>
    <w:rPr>
      <w:rFonts w:ascii="Times New Roman" w:hAnsi="Times New Roman" w:cs="Times New Roman"/>
      <w:b/>
      <w:bCs/>
      <w:sz w:val="16"/>
      <w:szCs w:val="16"/>
    </w:rPr>
  </w:style>
  <w:style w:type="character" w:customStyle="1" w:styleId="FontStyle998">
    <w:name w:val="Font Style998"/>
    <w:rsid w:val="006F43D2"/>
    <w:rPr>
      <w:rFonts w:ascii="Times New Roman" w:hAnsi="Times New Roman" w:cs="Times New Roman"/>
      <w:b/>
      <w:bCs/>
      <w:spacing w:val="-10"/>
      <w:sz w:val="22"/>
      <w:szCs w:val="22"/>
    </w:rPr>
  </w:style>
  <w:style w:type="paragraph" w:customStyle="1" w:styleId="Style411">
    <w:name w:val="Style411"/>
    <w:basedOn w:val="a3"/>
    <w:rsid w:val="006F43D2"/>
    <w:pPr>
      <w:widowControl w:val="0"/>
      <w:autoSpaceDE w:val="0"/>
      <w:autoSpaceDN w:val="0"/>
      <w:adjustRightInd w:val="0"/>
    </w:pPr>
  </w:style>
  <w:style w:type="character" w:customStyle="1" w:styleId="FontStyle812">
    <w:name w:val="Font Style812"/>
    <w:rsid w:val="006F43D2"/>
    <w:rPr>
      <w:rFonts w:ascii="Times New Roman" w:hAnsi="Times New Roman" w:cs="Times New Roman"/>
      <w:b/>
      <w:bCs/>
      <w:spacing w:val="-10"/>
      <w:sz w:val="30"/>
      <w:szCs w:val="30"/>
    </w:rPr>
  </w:style>
  <w:style w:type="character" w:customStyle="1" w:styleId="FontStyle947">
    <w:name w:val="Font Style947"/>
    <w:rsid w:val="006F43D2"/>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6F43D2"/>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6F43D2"/>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6F43D2"/>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6F43D2"/>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6F43D2"/>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6F43D2"/>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6F43D2"/>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6F43D2"/>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6F43D2"/>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6F43D2"/>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6F43D2"/>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6F43D2"/>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6F43D2"/>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6F43D2"/>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6F43D2"/>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6F43D2"/>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6F43D2"/>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6F43D2"/>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6F43D2"/>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6F43D2"/>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6F43D2"/>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6F43D2"/>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6F43D2"/>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6F43D2"/>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6F43D2"/>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6F43D2"/>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6F43D2"/>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6F43D2"/>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6F43D2"/>
    <w:rPr>
      <w:rFonts w:ascii="Times New Roman" w:hAnsi="Times New Roman"/>
      <w:bCs w:val="0"/>
      <w:i w:val="0"/>
      <w:sz w:val="24"/>
      <w:lang w:eastAsia="ru-RU"/>
    </w:rPr>
  </w:style>
  <w:style w:type="paragraph" w:customStyle="1" w:styleId="FR5">
    <w:name w:val="FR5"/>
    <w:rsid w:val="006F43D2"/>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6F43D2"/>
    <w:pPr>
      <w:spacing w:before="100" w:beforeAutospacing="1" w:after="100" w:afterAutospacing="1"/>
    </w:pPr>
  </w:style>
  <w:style w:type="paragraph" w:customStyle="1" w:styleId="unip">
    <w:name w:val="unip"/>
    <w:basedOn w:val="a3"/>
    <w:rsid w:val="006F43D2"/>
    <w:pPr>
      <w:spacing w:before="100" w:beforeAutospacing="1" w:after="100" w:afterAutospacing="1"/>
    </w:pPr>
  </w:style>
  <w:style w:type="character" w:customStyle="1" w:styleId="modinfo">
    <w:name w:val="modinfo"/>
    <w:rsid w:val="006F43D2"/>
  </w:style>
  <w:style w:type="character" w:customStyle="1" w:styleId="style81">
    <w:name w:val="style81"/>
    <w:rsid w:val="006F43D2"/>
    <w:rPr>
      <w:b/>
      <w:bCs/>
      <w:color w:val="333333"/>
      <w:sz w:val="31"/>
      <w:szCs w:val="31"/>
    </w:rPr>
  </w:style>
  <w:style w:type="character" w:customStyle="1" w:styleId="affffffff7">
    <w:name w:val="Разрядка"/>
    <w:rsid w:val="006F43D2"/>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6F43D2"/>
    <w:rPr>
      <w:sz w:val="24"/>
      <w:szCs w:val="24"/>
      <w:lang w:val="ru-RU" w:eastAsia="ru-RU" w:bidi="hi-IN"/>
    </w:rPr>
  </w:style>
  <w:style w:type="character" w:customStyle="1" w:styleId="401">
    <w:name w:val="Знак Знак40"/>
    <w:locked/>
    <w:rsid w:val="006F43D2"/>
    <w:rPr>
      <w:rFonts w:ascii="Arial" w:hAnsi="Arial"/>
      <w:b/>
      <w:sz w:val="26"/>
    </w:rPr>
  </w:style>
  <w:style w:type="character" w:customStyle="1" w:styleId="290">
    <w:name w:val="Знак Знак29"/>
    <w:locked/>
    <w:rsid w:val="006F43D2"/>
    <w:rPr>
      <w:sz w:val="24"/>
    </w:rPr>
  </w:style>
  <w:style w:type="character" w:customStyle="1" w:styleId="21c">
    <w:name w:val="Красная строка 2 Знак1"/>
    <w:rsid w:val="006F43D2"/>
    <w:rPr>
      <w:sz w:val="24"/>
      <w:lang w:val="ru-RU" w:eastAsia="ru-RU"/>
    </w:rPr>
  </w:style>
  <w:style w:type="character" w:customStyle="1" w:styleId="3231Heading121">
    <w:name w:val="Знак Знак3;Текст Знак2;Знак3 Знак1;Heading 12 Знак1 Знак Знак"/>
    <w:locked/>
    <w:rsid w:val="006F43D2"/>
    <w:rPr>
      <w:sz w:val="24"/>
      <w:lang w:val="ru-RU" w:eastAsia="ru-RU"/>
    </w:rPr>
  </w:style>
  <w:style w:type="character" w:customStyle="1" w:styleId="391">
    <w:name w:val="Знак Знак39"/>
    <w:locked/>
    <w:rsid w:val="006F43D2"/>
    <w:rPr>
      <w:b/>
      <w:sz w:val="28"/>
    </w:rPr>
  </w:style>
  <w:style w:type="character" w:customStyle="1" w:styleId="381">
    <w:name w:val="Знак Знак38"/>
    <w:locked/>
    <w:rsid w:val="006F43D2"/>
    <w:rPr>
      <w:b/>
      <w:i/>
      <w:sz w:val="26"/>
    </w:rPr>
  </w:style>
  <w:style w:type="character" w:customStyle="1" w:styleId="371">
    <w:name w:val="Знак Знак37"/>
    <w:locked/>
    <w:rsid w:val="006F43D2"/>
    <w:rPr>
      <w:b/>
      <w:sz w:val="22"/>
      <w:lang w:val="ru-RU" w:eastAsia="ru-RU"/>
    </w:rPr>
  </w:style>
  <w:style w:type="character" w:customStyle="1" w:styleId="361">
    <w:name w:val="Знак Знак36"/>
    <w:locked/>
    <w:rsid w:val="006F43D2"/>
    <w:rPr>
      <w:sz w:val="24"/>
      <w:lang w:val="ru-RU" w:eastAsia="ru-RU"/>
    </w:rPr>
  </w:style>
  <w:style w:type="character" w:customStyle="1" w:styleId="351">
    <w:name w:val="Знак Знак35"/>
    <w:uiPriority w:val="99"/>
    <w:locked/>
    <w:rsid w:val="006F43D2"/>
    <w:rPr>
      <w:rFonts w:ascii="Calibri" w:hAnsi="Calibri"/>
      <w:i/>
      <w:sz w:val="24"/>
      <w:lang w:eastAsia="en-US"/>
    </w:rPr>
  </w:style>
  <w:style w:type="character" w:customStyle="1" w:styleId="342">
    <w:name w:val="Знак Знак34"/>
    <w:locked/>
    <w:rsid w:val="006F43D2"/>
    <w:rPr>
      <w:rFonts w:ascii="Arial" w:hAnsi="Arial"/>
      <w:sz w:val="22"/>
      <w:lang w:val="ru-RU" w:eastAsia="ru-RU"/>
    </w:rPr>
  </w:style>
  <w:style w:type="character" w:customStyle="1" w:styleId="301">
    <w:name w:val="Знак Знак301"/>
    <w:locked/>
    <w:rsid w:val="006F43D2"/>
    <w:rPr>
      <w:sz w:val="24"/>
    </w:rPr>
  </w:style>
  <w:style w:type="character" w:customStyle="1" w:styleId="272">
    <w:name w:val="Знак Знак27"/>
    <w:locked/>
    <w:rsid w:val="006F43D2"/>
    <w:rPr>
      <w:sz w:val="24"/>
    </w:rPr>
  </w:style>
  <w:style w:type="paragraph" w:customStyle="1" w:styleId="affffffff8">
    <w:name w:val="Об"/>
    <w:rsid w:val="006F43D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6F43D2"/>
    <w:rPr>
      <w:sz w:val="24"/>
      <w:lang w:val="en-US"/>
    </w:rPr>
  </w:style>
  <w:style w:type="paragraph" w:customStyle="1" w:styleId="stepanov">
    <w:name w:val="stepanov"/>
    <w:basedOn w:val="af3"/>
    <w:rsid w:val="006F43D2"/>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6F43D2"/>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6F43D2"/>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6F43D2"/>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6F43D2"/>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6F43D2"/>
    <w:rPr>
      <w:iCs/>
    </w:rPr>
  </w:style>
  <w:style w:type="character" w:customStyle="1" w:styleId="720">
    <w:name w:val="Знак Знак72"/>
    <w:rsid w:val="006F43D2"/>
    <w:rPr>
      <w:sz w:val="16"/>
      <w:lang w:val="ru-RU" w:eastAsia="ru-RU"/>
    </w:rPr>
  </w:style>
  <w:style w:type="paragraph" w:customStyle="1" w:styleId="08">
    <w:name w:val="Стиль По ширине Первая строка:  08 см"/>
    <w:basedOn w:val="a3"/>
    <w:rsid w:val="006F43D2"/>
    <w:pPr>
      <w:ind w:firstLine="454"/>
      <w:jc w:val="both"/>
    </w:pPr>
  </w:style>
  <w:style w:type="character" w:customStyle="1" w:styleId="orange">
    <w:name w:val="orange"/>
    <w:rsid w:val="006F43D2"/>
  </w:style>
  <w:style w:type="character" w:customStyle="1" w:styleId="gray">
    <w:name w:val="gray"/>
    <w:rsid w:val="006F43D2"/>
  </w:style>
  <w:style w:type="paragraph" w:customStyle="1" w:styleId="affffffff9">
    <w:name w:val="Основной тект"/>
    <w:basedOn w:val="a3"/>
    <w:link w:val="affffffffa"/>
    <w:rsid w:val="006F43D2"/>
    <w:pPr>
      <w:ind w:firstLine="454"/>
      <w:jc w:val="both"/>
    </w:pPr>
  </w:style>
  <w:style w:type="character" w:customStyle="1" w:styleId="affffffffa">
    <w:name w:val="Основной тект Знак"/>
    <w:link w:val="affffffff9"/>
    <w:locked/>
    <w:rsid w:val="006F43D2"/>
    <w:rPr>
      <w:rFonts w:ascii="Times New Roman" w:eastAsia="Times New Roman" w:hAnsi="Times New Roman" w:cs="Times New Roman"/>
      <w:sz w:val="24"/>
      <w:szCs w:val="24"/>
      <w:lang w:eastAsia="ru-RU"/>
    </w:rPr>
  </w:style>
  <w:style w:type="paragraph" w:customStyle="1" w:styleId="affffffffb">
    <w:name w:val="Примечание"/>
    <w:basedOn w:val="a3"/>
    <w:rsid w:val="006F43D2"/>
    <w:pPr>
      <w:ind w:firstLine="454"/>
      <w:jc w:val="both"/>
    </w:pPr>
    <w:rPr>
      <w:i/>
    </w:rPr>
  </w:style>
  <w:style w:type="character" w:customStyle="1" w:styleId="nameautor3">
    <w:name w:val="name_autor3"/>
    <w:rsid w:val="006F43D2"/>
    <w:rPr>
      <w:rFonts w:cs="Times New Roman"/>
    </w:rPr>
  </w:style>
  <w:style w:type="paragraph" w:customStyle="1" w:styleId="affffffffc">
    <w:name w:val="Прижатый влево"/>
    <w:basedOn w:val="a3"/>
    <w:next w:val="a3"/>
    <w:rsid w:val="006F43D2"/>
    <w:pPr>
      <w:autoSpaceDE w:val="0"/>
      <w:autoSpaceDN w:val="0"/>
      <w:adjustRightInd w:val="0"/>
    </w:pPr>
    <w:rPr>
      <w:rFonts w:ascii="Arial" w:hAnsi="Arial"/>
      <w:sz w:val="20"/>
      <w:szCs w:val="20"/>
    </w:rPr>
  </w:style>
  <w:style w:type="paragraph" w:customStyle="1" w:styleId="11a">
    <w:name w:val="Обычный11"/>
    <w:rsid w:val="006F43D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6F43D2"/>
    <w:pPr>
      <w:spacing w:before="100" w:beforeAutospacing="1" w:after="100" w:afterAutospacing="1"/>
    </w:pPr>
  </w:style>
  <w:style w:type="paragraph" w:customStyle="1" w:styleId="affffffffd">
    <w:name w:val="Нормальный (таблица)"/>
    <w:basedOn w:val="a3"/>
    <w:next w:val="a3"/>
    <w:rsid w:val="006F43D2"/>
    <w:pPr>
      <w:widowControl w:val="0"/>
      <w:autoSpaceDE w:val="0"/>
      <w:autoSpaceDN w:val="0"/>
      <w:adjustRightInd w:val="0"/>
      <w:jc w:val="both"/>
    </w:pPr>
    <w:rPr>
      <w:rFonts w:ascii="Arial" w:hAnsi="Arial" w:cs="Arial"/>
    </w:rPr>
  </w:style>
  <w:style w:type="character" w:customStyle="1" w:styleId="ft523">
    <w:name w:val="ft523"/>
    <w:rsid w:val="006F43D2"/>
    <w:rPr>
      <w:rFonts w:cs="Times New Roman"/>
    </w:rPr>
  </w:style>
  <w:style w:type="character" w:customStyle="1" w:styleId="ft553">
    <w:name w:val="ft553"/>
    <w:rsid w:val="006F43D2"/>
    <w:rPr>
      <w:rFonts w:cs="Times New Roman"/>
    </w:rPr>
  </w:style>
  <w:style w:type="character" w:customStyle="1" w:styleId="ft672">
    <w:name w:val="ft672"/>
    <w:rsid w:val="006F43D2"/>
    <w:rPr>
      <w:rFonts w:cs="Times New Roman"/>
    </w:rPr>
  </w:style>
  <w:style w:type="character" w:customStyle="1" w:styleId="formlabels1">
    <w:name w:val="form_labels1"/>
    <w:rsid w:val="006F43D2"/>
    <w:rPr>
      <w:rFonts w:ascii="Verdana" w:hAnsi="Verdana"/>
      <w:sz w:val="16"/>
    </w:rPr>
  </w:style>
  <w:style w:type="paragraph" w:customStyle="1" w:styleId="2ff4">
    <w:name w:val="Знак Знак2 Знак Знак Знак Знак Знак Знак Знак Знак Знак Знак"/>
    <w:basedOn w:val="a3"/>
    <w:rsid w:val="006F43D2"/>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6F43D2"/>
    <w:rPr>
      <w:rFonts w:ascii="Verdana" w:hAnsi="Verdana"/>
      <w:b/>
      <w:color w:val="7C9DC0"/>
      <w:sz w:val="22"/>
      <w:shd w:val="clear" w:color="auto" w:fill="FAF0E6"/>
    </w:rPr>
  </w:style>
  <w:style w:type="paragraph" w:customStyle="1" w:styleId="cjk">
    <w:name w:val="cjk"/>
    <w:basedOn w:val="a3"/>
    <w:rsid w:val="006F43D2"/>
    <w:pPr>
      <w:spacing w:before="100" w:beforeAutospacing="1" w:after="115"/>
    </w:pPr>
    <w:rPr>
      <w:color w:val="000000"/>
      <w:sz w:val="20"/>
      <w:szCs w:val="20"/>
    </w:rPr>
  </w:style>
  <w:style w:type="paragraph" w:customStyle="1" w:styleId="ctl">
    <w:name w:val="ctl"/>
    <w:basedOn w:val="a3"/>
    <w:rsid w:val="006F43D2"/>
    <w:pPr>
      <w:spacing w:before="100" w:beforeAutospacing="1" w:after="115"/>
    </w:pPr>
    <w:rPr>
      <w:rFonts w:ascii="Calibri" w:hAnsi="Calibri"/>
      <w:color w:val="000000"/>
      <w:sz w:val="20"/>
      <w:szCs w:val="20"/>
    </w:rPr>
  </w:style>
  <w:style w:type="character" w:customStyle="1" w:styleId="ft1100">
    <w:name w:val="ft1100"/>
    <w:rsid w:val="006F43D2"/>
    <w:rPr>
      <w:rFonts w:cs="Times New Roman"/>
    </w:rPr>
  </w:style>
  <w:style w:type="character" w:customStyle="1" w:styleId="ft1168">
    <w:name w:val="ft1168"/>
    <w:rsid w:val="006F43D2"/>
    <w:rPr>
      <w:rFonts w:cs="Times New Roman"/>
    </w:rPr>
  </w:style>
  <w:style w:type="character" w:customStyle="1" w:styleId="ft1237">
    <w:name w:val="ft1237"/>
    <w:rsid w:val="006F43D2"/>
    <w:rPr>
      <w:rFonts w:cs="Times New Roman"/>
    </w:rPr>
  </w:style>
  <w:style w:type="character" w:customStyle="1" w:styleId="ft1245">
    <w:name w:val="ft1245"/>
    <w:rsid w:val="006F43D2"/>
    <w:rPr>
      <w:rFonts w:cs="Times New Roman"/>
    </w:rPr>
  </w:style>
  <w:style w:type="paragraph" w:customStyle="1" w:styleId="2ff5">
    <w:name w:val="[О] Загол. 2 ур."/>
    <w:rsid w:val="006F43D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6F43D2"/>
    <w:rPr>
      <w:b/>
      <w:caps/>
      <w:sz w:val="24"/>
      <w:lang w:val="ru-RU" w:eastAsia="ru-RU"/>
    </w:rPr>
  </w:style>
  <w:style w:type="character" w:customStyle="1" w:styleId="162">
    <w:name w:val="Знак Знак162"/>
    <w:rsid w:val="006F43D2"/>
    <w:rPr>
      <w:rFonts w:ascii="Cambria" w:eastAsia="Times New Roman" w:hAnsi="Cambria"/>
      <w:b/>
      <w:kern w:val="32"/>
      <w:sz w:val="32"/>
    </w:rPr>
  </w:style>
  <w:style w:type="paragraph" w:customStyle="1" w:styleId="BodyText22">
    <w:name w:val="Body Text 22"/>
    <w:basedOn w:val="a3"/>
    <w:rsid w:val="006F43D2"/>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6F43D2"/>
    <w:pPr>
      <w:ind w:left="600" w:hanging="600"/>
      <w:jc w:val="both"/>
    </w:pPr>
    <w:rPr>
      <w:rFonts w:eastAsia="MS Mincho"/>
      <w:sz w:val="28"/>
      <w:szCs w:val="28"/>
      <w:lang w:eastAsia="ja-JP"/>
    </w:rPr>
  </w:style>
  <w:style w:type="paragraph" w:customStyle="1" w:styleId="affffffffe">
    <w:name w:val="Îñíîâíîé"/>
    <w:basedOn w:val="a3"/>
    <w:rsid w:val="006F43D2"/>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6F43D2"/>
    <w:pPr>
      <w:overflowPunct w:val="0"/>
      <w:autoSpaceDE w:val="0"/>
      <w:autoSpaceDN w:val="0"/>
      <w:adjustRightInd w:val="0"/>
      <w:jc w:val="center"/>
      <w:textAlignment w:val="baseline"/>
    </w:pPr>
    <w:rPr>
      <w:sz w:val="28"/>
      <w:szCs w:val="20"/>
    </w:rPr>
  </w:style>
  <w:style w:type="character" w:customStyle="1" w:styleId="name">
    <w:name w:val="name"/>
    <w:rsid w:val="006F43D2"/>
    <w:rPr>
      <w:rFonts w:cs="Times New Roman"/>
    </w:rPr>
  </w:style>
  <w:style w:type="paragraph" w:customStyle="1" w:styleId="acaae">
    <w:name w:val="?acaae"/>
    <w:basedOn w:val="a3"/>
    <w:rsid w:val="006F43D2"/>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6F43D2"/>
    <w:pPr>
      <w:widowControl w:val="0"/>
      <w:ind w:left="720" w:firstLine="400"/>
      <w:jc w:val="both"/>
    </w:pPr>
  </w:style>
  <w:style w:type="paragraph" w:customStyle="1" w:styleId="326">
    <w:name w:val="Основной текст с отступом 32"/>
    <w:basedOn w:val="a3"/>
    <w:rsid w:val="006F43D2"/>
    <w:pPr>
      <w:overflowPunct w:val="0"/>
      <w:autoSpaceDE w:val="0"/>
      <w:autoSpaceDN w:val="0"/>
      <w:adjustRightInd w:val="0"/>
      <w:spacing w:after="120"/>
      <w:ind w:left="283"/>
      <w:textAlignment w:val="baseline"/>
    </w:pPr>
    <w:rPr>
      <w:sz w:val="16"/>
      <w:szCs w:val="20"/>
    </w:rPr>
  </w:style>
  <w:style w:type="character" w:customStyle="1" w:styleId="ft3087">
    <w:name w:val="ft3087"/>
    <w:rsid w:val="006F43D2"/>
    <w:rPr>
      <w:rFonts w:cs="Times New Roman"/>
    </w:rPr>
  </w:style>
  <w:style w:type="character" w:customStyle="1" w:styleId="ft3162">
    <w:name w:val="ft3162"/>
    <w:rsid w:val="006F43D2"/>
    <w:rPr>
      <w:rFonts w:cs="Times New Roman"/>
    </w:rPr>
  </w:style>
  <w:style w:type="character" w:customStyle="1" w:styleId="ft1373">
    <w:name w:val="ft1373"/>
    <w:rsid w:val="006F43D2"/>
    <w:rPr>
      <w:rFonts w:cs="Times New Roman"/>
    </w:rPr>
  </w:style>
  <w:style w:type="character" w:customStyle="1" w:styleId="ft32">
    <w:name w:val="ft32"/>
    <w:rsid w:val="006F43D2"/>
    <w:rPr>
      <w:rFonts w:cs="Times New Roman"/>
    </w:rPr>
  </w:style>
  <w:style w:type="character" w:customStyle="1" w:styleId="ft1433">
    <w:name w:val="ft1433"/>
    <w:rsid w:val="006F43D2"/>
    <w:rPr>
      <w:rFonts w:cs="Times New Roman"/>
    </w:rPr>
  </w:style>
  <w:style w:type="character" w:customStyle="1" w:styleId="ft1481">
    <w:name w:val="ft1481"/>
    <w:rsid w:val="006F43D2"/>
    <w:rPr>
      <w:rFonts w:cs="Times New Roman"/>
    </w:rPr>
  </w:style>
  <w:style w:type="character" w:customStyle="1" w:styleId="ft1536">
    <w:name w:val="ft1536"/>
    <w:rsid w:val="006F43D2"/>
    <w:rPr>
      <w:rFonts w:cs="Times New Roman"/>
    </w:rPr>
  </w:style>
  <w:style w:type="character" w:customStyle="1" w:styleId="ft1543">
    <w:name w:val="ft1543"/>
    <w:rsid w:val="006F43D2"/>
    <w:rPr>
      <w:rFonts w:cs="Times New Roman"/>
    </w:rPr>
  </w:style>
  <w:style w:type="character" w:customStyle="1" w:styleId="ft1">
    <w:name w:val="ft1"/>
    <w:rsid w:val="006F43D2"/>
    <w:rPr>
      <w:rFonts w:cs="Times New Roman"/>
    </w:rPr>
  </w:style>
  <w:style w:type="character" w:customStyle="1" w:styleId="ft1546">
    <w:name w:val="ft1546"/>
    <w:rsid w:val="006F43D2"/>
    <w:rPr>
      <w:rFonts w:cs="Times New Roman"/>
    </w:rPr>
  </w:style>
  <w:style w:type="character" w:customStyle="1" w:styleId="ft1550">
    <w:name w:val="ft1550"/>
    <w:rsid w:val="006F43D2"/>
    <w:rPr>
      <w:rFonts w:cs="Times New Roman"/>
    </w:rPr>
  </w:style>
  <w:style w:type="character" w:customStyle="1" w:styleId="ft1571">
    <w:name w:val="ft1571"/>
    <w:rsid w:val="006F43D2"/>
    <w:rPr>
      <w:rFonts w:cs="Times New Roman"/>
    </w:rPr>
  </w:style>
  <w:style w:type="character" w:customStyle="1" w:styleId="ft1577">
    <w:name w:val="ft1577"/>
    <w:rsid w:val="006F43D2"/>
    <w:rPr>
      <w:rFonts w:cs="Times New Roman"/>
    </w:rPr>
  </w:style>
  <w:style w:type="character" w:customStyle="1" w:styleId="ft1583">
    <w:name w:val="ft1583"/>
    <w:rsid w:val="006F43D2"/>
    <w:rPr>
      <w:rFonts w:cs="Times New Roman"/>
    </w:rPr>
  </w:style>
  <w:style w:type="character" w:customStyle="1" w:styleId="ft1593">
    <w:name w:val="ft1593"/>
    <w:rsid w:val="006F43D2"/>
    <w:rPr>
      <w:rFonts w:cs="Times New Roman"/>
    </w:rPr>
  </w:style>
  <w:style w:type="character" w:customStyle="1" w:styleId="ft1641">
    <w:name w:val="ft1641"/>
    <w:rsid w:val="006F43D2"/>
    <w:rPr>
      <w:rFonts w:cs="Times New Roman"/>
    </w:rPr>
  </w:style>
  <w:style w:type="character" w:customStyle="1" w:styleId="ft1671">
    <w:name w:val="ft1671"/>
    <w:rsid w:val="006F43D2"/>
    <w:rPr>
      <w:rFonts w:cs="Times New Roman"/>
    </w:rPr>
  </w:style>
  <w:style w:type="character" w:customStyle="1" w:styleId="ft1723">
    <w:name w:val="ft1723"/>
    <w:rsid w:val="006F43D2"/>
    <w:rPr>
      <w:rFonts w:cs="Times New Roman"/>
    </w:rPr>
  </w:style>
  <w:style w:type="character" w:customStyle="1" w:styleId="ft1809">
    <w:name w:val="ft1809"/>
    <w:rsid w:val="006F43D2"/>
    <w:rPr>
      <w:rFonts w:cs="Times New Roman"/>
    </w:rPr>
  </w:style>
  <w:style w:type="character" w:customStyle="1" w:styleId="ft1814">
    <w:name w:val="ft1814"/>
    <w:rsid w:val="006F43D2"/>
    <w:rPr>
      <w:rFonts w:cs="Times New Roman"/>
    </w:rPr>
  </w:style>
  <w:style w:type="character" w:customStyle="1" w:styleId="ft1827">
    <w:name w:val="ft1827"/>
    <w:rsid w:val="006F43D2"/>
    <w:rPr>
      <w:rFonts w:cs="Times New Roman"/>
    </w:rPr>
  </w:style>
  <w:style w:type="character" w:customStyle="1" w:styleId="ft1831">
    <w:name w:val="ft1831"/>
    <w:rsid w:val="006F43D2"/>
    <w:rPr>
      <w:rFonts w:cs="Times New Roman"/>
    </w:rPr>
  </w:style>
  <w:style w:type="character" w:customStyle="1" w:styleId="ft1837">
    <w:name w:val="ft1837"/>
    <w:rsid w:val="006F43D2"/>
    <w:rPr>
      <w:rFonts w:cs="Times New Roman"/>
    </w:rPr>
  </w:style>
  <w:style w:type="character" w:customStyle="1" w:styleId="ft1857">
    <w:name w:val="ft1857"/>
    <w:rsid w:val="006F43D2"/>
    <w:rPr>
      <w:rFonts w:cs="Times New Roman"/>
    </w:rPr>
  </w:style>
  <w:style w:type="character" w:customStyle="1" w:styleId="ft1873">
    <w:name w:val="ft1873"/>
    <w:rsid w:val="006F43D2"/>
    <w:rPr>
      <w:rFonts w:cs="Times New Roman"/>
    </w:rPr>
  </w:style>
  <w:style w:type="character" w:customStyle="1" w:styleId="ft1932">
    <w:name w:val="ft1932"/>
    <w:rsid w:val="006F43D2"/>
    <w:rPr>
      <w:rFonts w:cs="Times New Roman"/>
    </w:rPr>
  </w:style>
  <w:style w:type="character" w:customStyle="1" w:styleId="ft1995">
    <w:name w:val="ft1995"/>
    <w:rsid w:val="006F43D2"/>
    <w:rPr>
      <w:rFonts w:cs="Times New Roman"/>
    </w:rPr>
  </w:style>
  <w:style w:type="character" w:customStyle="1" w:styleId="ft2033">
    <w:name w:val="ft2033"/>
    <w:rsid w:val="006F43D2"/>
    <w:rPr>
      <w:rFonts w:cs="Times New Roman"/>
    </w:rPr>
  </w:style>
  <w:style w:type="character" w:customStyle="1" w:styleId="ft11943">
    <w:name w:val="ft11943"/>
    <w:rsid w:val="006F43D2"/>
    <w:rPr>
      <w:rFonts w:cs="Times New Roman"/>
    </w:rPr>
  </w:style>
  <w:style w:type="character" w:customStyle="1" w:styleId="ft12010">
    <w:name w:val="ft12010"/>
    <w:rsid w:val="006F43D2"/>
    <w:rPr>
      <w:rFonts w:cs="Times New Roman"/>
    </w:rPr>
  </w:style>
  <w:style w:type="character" w:customStyle="1" w:styleId="ft12050">
    <w:name w:val="ft12050"/>
    <w:rsid w:val="006F43D2"/>
    <w:rPr>
      <w:rFonts w:cs="Times New Roman"/>
    </w:rPr>
  </w:style>
  <w:style w:type="character" w:customStyle="1" w:styleId="ft12104">
    <w:name w:val="ft12104"/>
    <w:rsid w:val="006F43D2"/>
    <w:rPr>
      <w:rFonts w:cs="Times New Roman"/>
    </w:rPr>
  </w:style>
  <w:style w:type="character" w:customStyle="1" w:styleId="ft12139">
    <w:name w:val="ft12139"/>
    <w:rsid w:val="006F43D2"/>
    <w:rPr>
      <w:rFonts w:cs="Times New Roman"/>
    </w:rPr>
  </w:style>
  <w:style w:type="character" w:customStyle="1" w:styleId="ft12166">
    <w:name w:val="ft12166"/>
    <w:rsid w:val="006F43D2"/>
    <w:rPr>
      <w:rFonts w:cs="Times New Roman"/>
    </w:rPr>
  </w:style>
  <w:style w:type="character" w:customStyle="1" w:styleId="ft12184">
    <w:name w:val="ft12184"/>
    <w:rsid w:val="006F43D2"/>
    <w:rPr>
      <w:rFonts w:cs="Times New Roman"/>
    </w:rPr>
  </w:style>
  <w:style w:type="character" w:customStyle="1" w:styleId="ft12250">
    <w:name w:val="ft12250"/>
    <w:rsid w:val="006F43D2"/>
    <w:rPr>
      <w:rFonts w:cs="Times New Roman"/>
    </w:rPr>
  </w:style>
  <w:style w:type="character" w:customStyle="1" w:styleId="ft12278">
    <w:name w:val="ft12278"/>
    <w:rsid w:val="006F43D2"/>
    <w:rPr>
      <w:rFonts w:cs="Times New Roman"/>
    </w:rPr>
  </w:style>
  <w:style w:type="character" w:customStyle="1" w:styleId="ft12329">
    <w:name w:val="ft12329"/>
    <w:rsid w:val="006F43D2"/>
    <w:rPr>
      <w:rFonts w:cs="Times New Roman"/>
    </w:rPr>
  </w:style>
  <w:style w:type="character" w:customStyle="1" w:styleId="ft12373">
    <w:name w:val="ft12373"/>
    <w:rsid w:val="006F43D2"/>
    <w:rPr>
      <w:rFonts w:cs="Times New Roman"/>
    </w:rPr>
  </w:style>
  <w:style w:type="character" w:customStyle="1" w:styleId="ft12374">
    <w:name w:val="ft12374"/>
    <w:rsid w:val="006F43D2"/>
    <w:rPr>
      <w:rFonts w:cs="Times New Roman"/>
    </w:rPr>
  </w:style>
  <w:style w:type="character" w:customStyle="1" w:styleId="ft12429">
    <w:name w:val="ft12429"/>
    <w:rsid w:val="006F43D2"/>
    <w:rPr>
      <w:rFonts w:cs="Times New Roman"/>
    </w:rPr>
  </w:style>
  <w:style w:type="character" w:customStyle="1" w:styleId="ft12471">
    <w:name w:val="ft12471"/>
    <w:rsid w:val="006F43D2"/>
    <w:rPr>
      <w:rFonts w:cs="Times New Roman"/>
    </w:rPr>
  </w:style>
  <w:style w:type="character" w:customStyle="1" w:styleId="ft12500">
    <w:name w:val="ft12500"/>
    <w:rsid w:val="006F43D2"/>
    <w:rPr>
      <w:rFonts w:cs="Times New Roman"/>
    </w:rPr>
  </w:style>
  <w:style w:type="character" w:customStyle="1" w:styleId="ft12501">
    <w:name w:val="ft12501"/>
    <w:rsid w:val="006F43D2"/>
    <w:rPr>
      <w:rFonts w:cs="Times New Roman"/>
    </w:rPr>
  </w:style>
  <w:style w:type="character" w:customStyle="1" w:styleId="ft12561">
    <w:name w:val="ft12561"/>
    <w:rsid w:val="006F43D2"/>
    <w:rPr>
      <w:rFonts w:cs="Times New Roman"/>
    </w:rPr>
  </w:style>
  <w:style w:type="character" w:customStyle="1" w:styleId="ft12562">
    <w:name w:val="ft12562"/>
    <w:rsid w:val="006F43D2"/>
    <w:rPr>
      <w:rFonts w:cs="Times New Roman"/>
    </w:rPr>
  </w:style>
  <w:style w:type="character" w:customStyle="1" w:styleId="ft12589">
    <w:name w:val="ft12589"/>
    <w:rsid w:val="006F43D2"/>
    <w:rPr>
      <w:rFonts w:cs="Times New Roman"/>
    </w:rPr>
  </w:style>
  <w:style w:type="character" w:customStyle="1" w:styleId="ft12609">
    <w:name w:val="ft12609"/>
    <w:rsid w:val="006F43D2"/>
    <w:rPr>
      <w:rFonts w:cs="Times New Roman"/>
    </w:rPr>
  </w:style>
  <w:style w:type="character" w:customStyle="1" w:styleId="ft12670">
    <w:name w:val="ft12670"/>
    <w:rsid w:val="006F43D2"/>
    <w:rPr>
      <w:rFonts w:cs="Times New Roman"/>
    </w:rPr>
  </w:style>
  <w:style w:type="character" w:customStyle="1" w:styleId="ft12676">
    <w:name w:val="ft12676"/>
    <w:rsid w:val="006F43D2"/>
    <w:rPr>
      <w:rFonts w:cs="Times New Roman"/>
    </w:rPr>
  </w:style>
  <w:style w:type="character" w:customStyle="1" w:styleId="ft12686">
    <w:name w:val="ft12686"/>
    <w:rsid w:val="006F43D2"/>
    <w:rPr>
      <w:rFonts w:cs="Times New Roman"/>
    </w:rPr>
  </w:style>
  <w:style w:type="character" w:customStyle="1" w:styleId="ft12696">
    <w:name w:val="ft12696"/>
    <w:rsid w:val="006F43D2"/>
    <w:rPr>
      <w:rFonts w:cs="Times New Roman"/>
    </w:rPr>
  </w:style>
  <w:style w:type="character" w:customStyle="1" w:styleId="ft12701">
    <w:name w:val="ft12701"/>
    <w:rsid w:val="006F43D2"/>
    <w:rPr>
      <w:rFonts w:cs="Times New Roman"/>
    </w:rPr>
  </w:style>
  <w:style w:type="character" w:customStyle="1" w:styleId="ft12708">
    <w:name w:val="ft12708"/>
    <w:rsid w:val="006F43D2"/>
    <w:rPr>
      <w:rFonts w:cs="Times New Roman"/>
    </w:rPr>
  </w:style>
  <w:style w:type="character" w:customStyle="1" w:styleId="ft12715">
    <w:name w:val="ft12715"/>
    <w:rsid w:val="006F43D2"/>
    <w:rPr>
      <w:rFonts w:cs="Times New Roman"/>
    </w:rPr>
  </w:style>
  <w:style w:type="character" w:customStyle="1" w:styleId="ft12722">
    <w:name w:val="ft12722"/>
    <w:rsid w:val="006F43D2"/>
    <w:rPr>
      <w:rFonts w:cs="Times New Roman"/>
    </w:rPr>
  </w:style>
  <w:style w:type="character" w:customStyle="1" w:styleId="ft12787">
    <w:name w:val="ft12787"/>
    <w:rsid w:val="006F43D2"/>
    <w:rPr>
      <w:rFonts w:cs="Times New Roman"/>
    </w:rPr>
  </w:style>
  <w:style w:type="character" w:customStyle="1" w:styleId="ft12790">
    <w:name w:val="ft12790"/>
    <w:rsid w:val="006F43D2"/>
    <w:rPr>
      <w:rFonts w:cs="Times New Roman"/>
    </w:rPr>
  </w:style>
  <w:style w:type="character" w:customStyle="1" w:styleId="ft12850">
    <w:name w:val="ft12850"/>
    <w:rsid w:val="006F43D2"/>
    <w:rPr>
      <w:rFonts w:cs="Times New Roman"/>
    </w:rPr>
  </w:style>
  <w:style w:type="character" w:customStyle="1" w:styleId="ft12896">
    <w:name w:val="ft12896"/>
    <w:rsid w:val="006F43D2"/>
    <w:rPr>
      <w:rFonts w:cs="Times New Roman"/>
    </w:rPr>
  </w:style>
  <w:style w:type="character" w:customStyle="1" w:styleId="ft12942">
    <w:name w:val="ft12942"/>
    <w:rsid w:val="006F43D2"/>
    <w:rPr>
      <w:rFonts w:cs="Times New Roman"/>
    </w:rPr>
  </w:style>
  <w:style w:type="character" w:customStyle="1" w:styleId="ft12991">
    <w:name w:val="ft12991"/>
    <w:rsid w:val="006F43D2"/>
    <w:rPr>
      <w:rFonts w:cs="Times New Roman"/>
    </w:rPr>
  </w:style>
  <w:style w:type="character" w:customStyle="1" w:styleId="ft13046">
    <w:name w:val="ft13046"/>
    <w:rsid w:val="006F43D2"/>
    <w:rPr>
      <w:rFonts w:cs="Times New Roman"/>
    </w:rPr>
  </w:style>
  <w:style w:type="character" w:customStyle="1" w:styleId="ft13079">
    <w:name w:val="ft13079"/>
    <w:rsid w:val="006F43D2"/>
    <w:rPr>
      <w:rFonts w:cs="Times New Roman"/>
    </w:rPr>
  </w:style>
  <w:style w:type="character" w:customStyle="1" w:styleId="ft13129">
    <w:name w:val="ft13129"/>
    <w:rsid w:val="006F43D2"/>
    <w:rPr>
      <w:rFonts w:cs="Times New Roman"/>
    </w:rPr>
  </w:style>
  <w:style w:type="character" w:customStyle="1" w:styleId="ft13186">
    <w:name w:val="ft13186"/>
    <w:rsid w:val="006F43D2"/>
    <w:rPr>
      <w:rFonts w:cs="Times New Roman"/>
    </w:rPr>
  </w:style>
  <w:style w:type="character" w:customStyle="1" w:styleId="ft13226">
    <w:name w:val="ft13226"/>
    <w:rsid w:val="006F43D2"/>
    <w:rPr>
      <w:rFonts w:cs="Times New Roman"/>
    </w:rPr>
  </w:style>
  <w:style w:type="character" w:customStyle="1" w:styleId="ft13271">
    <w:name w:val="ft13271"/>
    <w:rsid w:val="006F43D2"/>
    <w:rPr>
      <w:rFonts w:cs="Times New Roman"/>
    </w:rPr>
  </w:style>
  <w:style w:type="character" w:customStyle="1" w:styleId="ft13309">
    <w:name w:val="ft13309"/>
    <w:rsid w:val="006F43D2"/>
    <w:rPr>
      <w:rFonts w:cs="Times New Roman"/>
    </w:rPr>
  </w:style>
  <w:style w:type="character" w:customStyle="1" w:styleId="ft13366">
    <w:name w:val="ft13366"/>
    <w:rsid w:val="006F43D2"/>
    <w:rPr>
      <w:rFonts w:cs="Times New Roman"/>
    </w:rPr>
  </w:style>
  <w:style w:type="character" w:customStyle="1" w:styleId="ft13418">
    <w:name w:val="ft13418"/>
    <w:rsid w:val="006F43D2"/>
    <w:rPr>
      <w:rFonts w:cs="Times New Roman"/>
    </w:rPr>
  </w:style>
  <w:style w:type="character" w:customStyle="1" w:styleId="ft13441">
    <w:name w:val="ft13441"/>
    <w:rsid w:val="006F43D2"/>
    <w:rPr>
      <w:rFonts w:cs="Times New Roman"/>
    </w:rPr>
  </w:style>
  <w:style w:type="character" w:customStyle="1" w:styleId="ft13487">
    <w:name w:val="ft13487"/>
    <w:rsid w:val="006F43D2"/>
    <w:rPr>
      <w:rFonts w:cs="Times New Roman"/>
    </w:rPr>
  </w:style>
  <w:style w:type="character" w:customStyle="1" w:styleId="ft13488">
    <w:name w:val="ft13488"/>
    <w:rsid w:val="006F43D2"/>
    <w:rPr>
      <w:rFonts w:cs="Times New Roman"/>
    </w:rPr>
  </w:style>
  <w:style w:type="character" w:customStyle="1" w:styleId="ft13494">
    <w:name w:val="ft13494"/>
    <w:rsid w:val="006F43D2"/>
    <w:rPr>
      <w:rFonts w:cs="Times New Roman"/>
    </w:rPr>
  </w:style>
  <w:style w:type="character" w:customStyle="1" w:styleId="ft13500">
    <w:name w:val="ft13500"/>
    <w:rsid w:val="006F43D2"/>
    <w:rPr>
      <w:rFonts w:cs="Times New Roman"/>
    </w:rPr>
  </w:style>
  <w:style w:type="character" w:customStyle="1" w:styleId="ft13505">
    <w:name w:val="ft13505"/>
    <w:rsid w:val="006F43D2"/>
    <w:rPr>
      <w:rFonts w:cs="Times New Roman"/>
    </w:rPr>
  </w:style>
  <w:style w:type="character" w:customStyle="1" w:styleId="ft13518">
    <w:name w:val="ft13518"/>
    <w:rsid w:val="006F43D2"/>
    <w:rPr>
      <w:rFonts w:cs="Times New Roman"/>
    </w:rPr>
  </w:style>
  <w:style w:type="character" w:customStyle="1" w:styleId="ft13525">
    <w:name w:val="ft13525"/>
    <w:rsid w:val="006F43D2"/>
    <w:rPr>
      <w:rFonts w:cs="Times New Roman"/>
    </w:rPr>
  </w:style>
  <w:style w:type="character" w:customStyle="1" w:styleId="ft13537">
    <w:name w:val="ft13537"/>
    <w:rsid w:val="006F43D2"/>
    <w:rPr>
      <w:rFonts w:cs="Times New Roman"/>
    </w:rPr>
  </w:style>
  <w:style w:type="character" w:customStyle="1" w:styleId="ft13542">
    <w:name w:val="ft13542"/>
    <w:rsid w:val="006F43D2"/>
    <w:rPr>
      <w:rFonts w:cs="Times New Roman"/>
    </w:rPr>
  </w:style>
  <w:style w:type="character" w:customStyle="1" w:styleId="ft13555">
    <w:name w:val="ft13555"/>
    <w:rsid w:val="006F43D2"/>
    <w:rPr>
      <w:rFonts w:cs="Times New Roman"/>
    </w:rPr>
  </w:style>
  <w:style w:type="character" w:customStyle="1" w:styleId="ft13563">
    <w:name w:val="ft13563"/>
    <w:rsid w:val="006F43D2"/>
    <w:rPr>
      <w:rFonts w:cs="Times New Roman"/>
    </w:rPr>
  </w:style>
  <w:style w:type="character" w:customStyle="1" w:styleId="ft13566">
    <w:name w:val="ft13566"/>
    <w:rsid w:val="006F43D2"/>
    <w:rPr>
      <w:rFonts w:cs="Times New Roman"/>
    </w:rPr>
  </w:style>
  <w:style w:type="character" w:customStyle="1" w:styleId="ft13578">
    <w:name w:val="ft13578"/>
    <w:rsid w:val="006F43D2"/>
    <w:rPr>
      <w:rFonts w:cs="Times New Roman"/>
    </w:rPr>
  </w:style>
  <w:style w:type="character" w:customStyle="1" w:styleId="ft13580">
    <w:name w:val="ft13580"/>
    <w:rsid w:val="006F43D2"/>
    <w:rPr>
      <w:rFonts w:cs="Times New Roman"/>
    </w:rPr>
  </w:style>
  <w:style w:type="character" w:customStyle="1" w:styleId="ft13588">
    <w:name w:val="ft13588"/>
    <w:rsid w:val="006F43D2"/>
    <w:rPr>
      <w:rFonts w:cs="Times New Roman"/>
    </w:rPr>
  </w:style>
  <w:style w:type="character" w:customStyle="1" w:styleId="ft13644">
    <w:name w:val="ft13644"/>
    <w:rsid w:val="006F43D2"/>
    <w:rPr>
      <w:rFonts w:cs="Times New Roman"/>
    </w:rPr>
  </w:style>
  <w:style w:type="character" w:customStyle="1" w:styleId="ft13668">
    <w:name w:val="ft13668"/>
    <w:rsid w:val="006F43D2"/>
    <w:rPr>
      <w:rFonts w:cs="Times New Roman"/>
    </w:rPr>
  </w:style>
  <w:style w:type="character" w:customStyle="1" w:styleId="ft13712">
    <w:name w:val="ft13712"/>
    <w:rsid w:val="006F43D2"/>
    <w:rPr>
      <w:rFonts w:cs="Times New Roman"/>
    </w:rPr>
  </w:style>
  <w:style w:type="character" w:customStyle="1" w:styleId="ft13768">
    <w:name w:val="ft13768"/>
    <w:rsid w:val="006F43D2"/>
    <w:rPr>
      <w:rFonts w:cs="Times New Roman"/>
    </w:rPr>
  </w:style>
  <w:style w:type="character" w:customStyle="1" w:styleId="ft13810">
    <w:name w:val="ft13810"/>
    <w:rsid w:val="006F43D2"/>
    <w:rPr>
      <w:rFonts w:cs="Times New Roman"/>
    </w:rPr>
  </w:style>
  <w:style w:type="character" w:customStyle="1" w:styleId="ft13834">
    <w:name w:val="ft13834"/>
    <w:rsid w:val="006F43D2"/>
    <w:rPr>
      <w:rFonts w:cs="Times New Roman"/>
    </w:rPr>
  </w:style>
  <w:style w:type="character" w:customStyle="1" w:styleId="ft13885">
    <w:name w:val="ft13885"/>
    <w:rsid w:val="006F43D2"/>
    <w:rPr>
      <w:rFonts w:cs="Times New Roman"/>
    </w:rPr>
  </w:style>
  <w:style w:type="paragraph" w:customStyle="1" w:styleId="TimesNewRoman">
    <w:name w:val="Стиль Основной текст + Times New Roman по ширине Первая строка:  ..."/>
    <w:basedOn w:val="aff2"/>
    <w:rsid w:val="006F43D2"/>
    <w:pPr>
      <w:spacing w:after="0"/>
      <w:ind w:firstLine="720"/>
      <w:jc w:val="both"/>
    </w:pPr>
    <w:rPr>
      <w:szCs w:val="20"/>
    </w:rPr>
  </w:style>
  <w:style w:type="character" w:customStyle="1" w:styleId="afffffffff">
    <w:name w:val="Оглавление"/>
    <w:rsid w:val="006F43D2"/>
    <w:rPr>
      <w:rFonts w:ascii="Times New Roman" w:hAnsi="Times New Roman"/>
      <w:b/>
      <w:i/>
      <w:sz w:val="28"/>
    </w:rPr>
  </w:style>
  <w:style w:type="character" w:customStyle="1" w:styleId="Heading5Char">
    <w:name w:val="Heading 5 Char"/>
    <w:locked/>
    <w:rsid w:val="006F43D2"/>
    <w:rPr>
      <w:sz w:val="22"/>
      <w:lang w:val="ru-RU" w:eastAsia="en-US"/>
    </w:rPr>
  </w:style>
  <w:style w:type="character" w:customStyle="1" w:styleId="Heading6Char">
    <w:name w:val="Heading 6 Char"/>
    <w:locked/>
    <w:rsid w:val="006F43D2"/>
    <w:rPr>
      <w:i/>
      <w:sz w:val="22"/>
      <w:lang w:val="ru-RU" w:eastAsia="en-US"/>
    </w:rPr>
  </w:style>
  <w:style w:type="paragraph" w:customStyle="1" w:styleId="1ffff8">
    <w:name w:val="Стиль Заголовок 1 + все прописные"/>
    <w:basedOn w:val="11"/>
    <w:rsid w:val="006F43D2"/>
    <w:pPr>
      <w:keepNext/>
      <w:keepLines/>
      <w:spacing w:before="240" w:after="60"/>
      <w:ind w:left="360" w:hanging="360"/>
    </w:pPr>
    <w:rPr>
      <w:rFonts w:ascii="Arial" w:hAnsi="Arial"/>
      <w:bCs/>
      <w:caps w:val="0"/>
      <w:sz w:val="32"/>
      <w:szCs w:val="32"/>
    </w:rPr>
  </w:style>
  <w:style w:type="character" w:customStyle="1" w:styleId="FontStyle75">
    <w:name w:val="Font Style75"/>
    <w:rsid w:val="006F43D2"/>
    <w:rPr>
      <w:rFonts w:ascii="Times New Roman" w:hAnsi="Times New Roman"/>
      <w:b/>
      <w:sz w:val="16"/>
    </w:rPr>
  </w:style>
  <w:style w:type="paragraph" w:customStyle="1" w:styleId="2Arial1">
    <w:name w:val="Стиль Заголовок 2 + Arial"/>
    <w:basedOn w:val="21"/>
    <w:rsid w:val="006F43D2"/>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6F43D2"/>
    <w:pPr>
      <w:shd w:val="clear" w:color="auto" w:fill="FFFFFF"/>
      <w:spacing w:before="240" w:after="60"/>
    </w:pPr>
    <w:rPr>
      <w:rFonts w:ascii="Arial" w:hAnsi="Arial"/>
      <w:b/>
      <w:bCs/>
      <w:sz w:val="32"/>
      <w:szCs w:val="20"/>
    </w:rPr>
  </w:style>
  <w:style w:type="character" w:customStyle="1" w:styleId="style21">
    <w:name w:val="style21"/>
    <w:rsid w:val="006F43D2"/>
  </w:style>
  <w:style w:type="paragraph" w:customStyle="1" w:styleId="justify2">
    <w:name w:val="justify2"/>
    <w:basedOn w:val="a3"/>
    <w:rsid w:val="006F43D2"/>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6F43D2"/>
    <w:pPr>
      <w:keepNext/>
      <w:snapToGrid w:val="0"/>
      <w:spacing w:before="100" w:after="100"/>
      <w:outlineLvl w:val="5"/>
    </w:pPr>
    <w:rPr>
      <w:b/>
      <w:sz w:val="20"/>
      <w:szCs w:val="20"/>
    </w:rPr>
  </w:style>
  <w:style w:type="character" w:customStyle="1" w:styleId="3f5">
    <w:name w:val="Знак Знак Знак3"/>
    <w:rsid w:val="006F43D2"/>
    <w:rPr>
      <w:rFonts w:ascii="Times New Roman" w:eastAsia="Times New Roman" w:hAnsi="Times New Roman"/>
      <w:b/>
      <w:caps/>
      <w:sz w:val="28"/>
    </w:rPr>
  </w:style>
  <w:style w:type="character" w:customStyle="1" w:styleId="FontStyle185">
    <w:name w:val="Font Style185"/>
    <w:rsid w:val="006F43D2"/>
    <w:rPr>
      <w:rFonts w:ascii="Times New Roman" w:hAnsi="Times New Roman"/>
      <w:sz w:val="18"/>
    </w:rPr>
  </w:style>
  <w:style w:type="character" w:customStyle="1" w:styleId="FontStyle179">
    <w:name w:val="Font Style179"/>
    <w:rsid w:val="006F43D2"/>
    <w:rPr>
      <w:rFonts w:ascii="Times New Roman" w:hAnsi="Times New Roman"/>
      <w:i/>
      <w:sz w:val="18"/>
    </w:rPr>
  </w:style>
  <w:style w:type="paragraph" w:customStyle="1" w:styleId="Style66">
    <w:name w:val="Style66"/>
    <w:basedOn w:val="a3"/>
    <w:rsid w:val="006F43D2"/>
    <w:pPr>
      <w:widowControl w:val="0"/>
      <w:autoSpaceDE w:val="0"/>
      <w:autoSpaceDN w:val="0"/>
      <w:adjustRightInd w:val="0"/>
    </w:pPr>
  </w:style>
  <w:style w:type="paragraph" w:customStyle="1" w:styleId="Style71">
    <w:name w:val="Style71"/>
    <w:basedOn w:val="a3"/>
    <w:rsid w:val="006F43D2"/>
    <w:pPr>
      <w:widowControl w:val="0"/>
      <w:autoSpaceDE w:val="0"/>
      <w:autoSpaceDN w:val="0"/>
      <w:adjustRightInd w:val="0"/>
      <w:spacing w:line="250" w:lineRule="exact"/>
      <w:ind w:firstLine="302"/>
      <w:jc w:val="both"/>
    </w:pPr>
  </w:style>
  <w:style w:type="character" w:customStyle="1" w:styleId="FontStyle266">
    <w:name w:val="Font Style266"/>
    <w:rsid w:val="006F43D2"/>
    <w:rPr>
      <w:rFonts w:ascii="Times New Roman" w:hAnsi="Times New Roman"/>
      <w:sz w:val="18"/>
    </w:rPr>
  </w:style>
  <w:style w:type="character" w:customStyle="1" w:styleId="FontStyle267">
    <w:name w:val="Font Style267"/>
    <w:rsid w:val="006F43D2"/>
    <w:rPr>
      <w:rFonts w:ascii="Times New Roman" w:hAnsi="Times New Roman"/>
      <w:i/>
      <w:sz w:val="18"/>
    </w:rPr>
  </w:style>
  <w:style w:type="character" w:customStyle="1" w:styleId="FontStyle202">
    <w:name w:val="Font Style202"/>
    <w:rsid w:val="006F43D2"/>
    <w:rPr>
      <w:rFonts w:ascii="Times New Roman" w:hAnsi="Times New Roman"/>
      <w:sz w:val="18"/>
    </w:rPr>
  </w:style>
  <w:style w:type="character" w:customStyle="1" w:styleId="FontStyle563">
    <w:name w:val="Font Style563"/>
    <w:rsid w:val="006F43D2"/>
    <w:rPr>
      <w:rFonts w:ascii="Times New Roman" w:hAnsi="Times New Roman"/>
      <w:b/>
      <w:sz w:val="20"/>
    </w:rPr>
  </w:style>
  <w:style w:type="paragraph" w:customStyle="1" w:styleId="Style113">
    <w:name w:val="Style113"/>
    <w:basedOn w:val="a3"/>
    <w:rsid w:val="006F43D2"/>
    <w:pPr>
      <w:widowControl w:val="0"/>
      <w:autoSpaceDE w:val="0"/>
      <w:autoSpaceDN w:val="0"/>
      <w:adjustRightInd w:val="0"/>
    </w:pPr>
  </w:style>
  <w:style w:type="character" w:customStyle="1" w:styleId="FontStyle134">
    <w:name w:val="Font Style134"/>
    <w:rsid w:val="006F43D2"/>
    <w:rPr>
      <w:rFonts w:ascii="Times New Roman" w:hAnsi="Times New Roman"/>
      <w:b/>
      <w:sz w:val="18"/>
    </w:rPr>
  </w:style>
  <w:style w:type="character" w:customStyle="1" w:styleId="textcop1">
    <w:name w:val="textcop1"/>
    <w:rsid w:val="006F43D2"/>
    <w:rPr>
      <w:rFonts w:ascii="Arial" w:hAnsi="Arial"/>
      <w:color w:val="000000"/>
      <w:sz w:val="20"/>
    </w:rPr>
  </w:style>
  <w:style w:type="character" w:customStyle="1" w:styleId="b1">
    <w:name w:val="b1"/>
    <w:rsid w:val="006F43D2"/>
    <w:rPr>
      <w:b/>
    </w:rPr>
  </w:style>
  <w:style w:type="character" w:customStyle="1" w:styleId="FontStyle201">
    <w:name w:val="Font Style201"/>
    <w:rsid w:val="006F43D2"/>
    <w:rPr>
      <w:rFonts w:ascii="Times New Roman" w:hAnsi="Times New Roman"/>
      <w:sz w:val="26"/>
    </w:rPr>
  </w:style>
  <w:style w:type="paragraph" w:customStyle="1" w:styleId="Style12">
    <w:name w:val="Style12"/>
    <w:basedOn w:val="a3"/>
    <w:rsid w:val="006F43D2"/>
    <w:pPr>
      <w:widowControl w:val="0"/>
      <w:autoSpaceDE w:val="0"/>
      <w:autoSpaceDN w:val="0"/>
      <w:adjustRightInd w:val="0"/>
    </w:pPr>
  </w:style>
  <w:style w:type="character" w:customStyle="1" w:styleId="180">
    <w:name w:val="Знак Знак18"/>
    <w:rsid w:val="006F43D2"/>
    <w:rPr>
      <w:rFonts w:ascii="Courier New" w:eastAsia="Times New Roman" w:hAnsi="Courier New"/>
    </w:rPr>
  </w:style>
  <w:style w:type="character" w:customStyle="1" w:styleId="170">
    <w:name w:val="Знак Знак17"/>
    <w:rsid w:val="006F43D2"/>
    <w:rPr>
      <w:rFonts w:ascii="Times New Roman" w:eastAsia="Times New Roman" w:hAnsi="Times New Roman"/>
      <w:sz w:val="24"/>
    </w:rPr>
  </w:style>
  <w:style w:type="character" w:customStyle="1" w:styleId="812">
    <w:name w:val="Знак Знак81"/>
    <w:locked/>
    <w:rsid w:val="006F43D2"/>
    <w:rPr>
      <w:sz w:val="24"/>
    </w:rPr>
  </w:style>
  <w:style w:type="paragraph" w:customStyle="1" w:styleId="en">
    <w:name w:val="?en"/>
    <w:basedOn w:val="a3"/>
    <w:rsid w:val="006F43D2"/>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6F43D2"/>
    <w:rPr>
      <w:rFonts w:ascii="Tahoma" w:hAnsi="Tahoma"/>
      <w:sz w:val="16"/>
      <w:lang w:val="ru-RU" w:eastAsia="ru-RU"/>
    </w:rPr>
  </w:style>
  <w:style w:type="paragraph" w:customStyle="1" w:styleId="75">
    <w:name w:val="Стиль7"/>
    <w:basedOn w:val="11"/>
    <w:rsid w:val="006F43D2"/>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6F43D2"/>
    <w:rPr>
      <w:rFonts w:ascii="Verdana" w:hAnsi="Verdana" w:cs="Verdana"/>
      <w:sz w:val="20"/>
      <w:szCs w:val="20"/>
      <w:lang w:val="en-US" w:eastAsia="en-US"/>
    </w:rPr>
  </w:style>
  <w:style w:type="paragraph" w:customStyle="1" w:styleId="Style38">
    <w:name w:val="Style38"/>
    <w:basedOn w:val="a3"/>
    <w:rsid w:val="006F43D2"/>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6F43D2"/>
    <w:rPr>
      <w:rFonts w:ascii="Times New Roman" w:hAnsi="Times New Roman"/>
      <w:i/>
      <w:sz w:val="20"/>
    </w:rPr>
  </w:style>
  <w:style w:type="character" w:customStyle="1" w:styleId="FontStyle293">
    <w:name w:val="Font Style293"/>
    <w:rsid w:val="006F43D2"/>
    <w:rPr>
      <w:rFonts w:ascii="Times New Roman" w:hAnsi="Times New Roman"/>
      <w:sz w:val="20"/>
    </w:rPr>
  </w:style>
  <w:style w:type="character" w:customStyle="1" w:styleId="FontStyle325">
    <w:name w:val="Font Style325"/>
    <w:rsid w:val="006F43D2"/>
    <w:rPr>
      <w:rFonts w:ascii="Times New Roman" w:hAnsi="Times New Roman"/>
      <w:sz w:val="26"/>
    </w:rPr>
  </w:style>
  <w:style w:type="character" w:customStyle="1" w:styleId="FontStyle219">
    <w:name w:val="Font Style219"/>
    <w:rsid w:val="006F43D2"/>
    <w:rPr>
      <w:rFonts w:ascii="Times New Roman" w:hAnsi="Times New Roman"/>
      <w:b/>
      <w:sz w:val="18"/>
    </w:rPr>
  </w:style>
  <w:style w:type="character" w:customStyle="1" w:styleId="FontStyle207">
    <w:name w:val="Font Style207"/>
    <w:rsid w:val="006F43D2"/>
    <w:rPr>
      <w:rFonts w:ascii="Times New Roman" w:hAnsi="Times New Roman"/>
      <w:i/>
      <w:sz w:val="18"/>
    </w:rPr>
  </w:style>
  <w:style w:type="character" w:customStyle="1" w:styleId="FontStyle574">
    <w:name w:val="Font Style574"/>
    <w:rsid w:val="006F43D2"/>
    <w:rPr>
      <w:rFonts w:ascii="Times New Roman" w:hAnsi="Times New Roman"/>
      <w:b/>
      <w:i/>
      <w:sz w:val="20"/>
    </w:rPr>
  </w:style>
  <w:style w:type="character" w:customStyle="1" w:styleId="FontStyle588">
    <w:name w:val="Font Style588"/>
    <w:rsid w:val="006F43D2"/>
    <w:rPr>
      <w:rFonts w:ascii="Times New Roman" w:hAnsi="Times New Roman"/>
      <w:sz w:val="20"/>
    </w:rPr>
  </w:style>
  <w:style w:type="character" w:customStyle="1" w:styleId="402">
    <w:name w:val="Основной текст (40)"/>
    <w:link w:val="4010"/>
    <w:locked/>
    <w:rsid w:val="006F43D2"/>
    <w:rPr>
      <w:b/>
      <w:sz w:val="14"/>
      <w:shd w:val="clear" w:color="auto" w:fill="FFFFFF"/>
    </w:rPr>
  </w:style>
  <w:style w:type="paragraph" w:customStyle="1" w:styleId="4010">
    <w:name w:val="Основной текст (40)1"/>
    <w:basedOn w:val="a3"/>
    <w:link w:val="402"/>
    <w:rsid w:val="006F43D2"/>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6F43D2"/>
    <w:rPr>
      <w:b/>
      <w:sz w:val="16"/>
      <w:shd w:val="clear" w:color="auto" w:fill="FFFFFF"/>
    </w:rPr>
  </w:style>
  <w:style w:type="paragraph" w:customStyle="1" w:styleId="1410">
    <w:name w:val="Основной текст (14)1"/>
    <w:basedOn w:val="a3"/>
    <w:link w:val="145"/>
    <w:rsid w:val="006F43D2"/>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6F43D2"/>
    <w:pPr>
      <w:tabs>
        <w:tab w:val="left" w:pos="369"/>
        <w:tab w:val="left" w:pos="643"/>
      </w:tabs>
      <w:spacing w:after="40"/>
      <w:ind w:left="697" w:hanging="357"/>
      <w:jc w:val="both"/>
    </w:pPr>
    <w:rPr>
      <w:sz w:val="20"/>
      <w:szCs w:val="20"/>
    </w:rPr>
  </w:style>
  <w:style w:type="paragraph" w:customStyle="1" w:styleId="2ff7">
    <w:name w:val="обычный2"/>
    <w:basedOn w:val="a3"/>
    <w:rsid w:val="006F43D2"/>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6F43D2"/>
    <w:pPr>
      <w:ind w:firstLine="720"/>
      <w:jc w:val="both"/>
    </w:pPr>
    <w:rPr>
      <w:szCs w:val="20"/>
    </w:rPr>
  </w:style>
  <w:style w:type="paragraph" w:customStyle="1" w:styleId="3000">
    <w:name w:val="Стиль Заголовок 3 + Перед:  0 пт После:  0 пт"/>
    <w:basedOn w:val="32"/>
    <w:rsid w:val="006F43D2"/>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6F43D2"/>
    <w:pPr>
      <w:keepNext/>
      <w:spacing w:before="520" w:after="260"/>
      <w:jc w:val="center"/>
      <w:outlineLvl w:val="0"/>
    </w:pPr>
    <w:rPr>
      <w:b/>
    </w:rPr>
  </w:style>
  <w:style w:type="paragraph" w:customStyle="1" w:styleId="Heading">
    <w:name w:val="Heading"/>
    <w:rsid w:val="006F43D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6F43D2"/>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6F43D2"/>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6F43D2"/>
    <w:pPr>
      <w:keepNext w:val="0"/>
      <w:widowControl w:val="0"/>
    </w:pPr>
    <w:rPr>
      <w:rFonts w:cs="Times New Roman"/>
      <w:bCs w:val="0"/>
      <w:i w:val="0"/>
      <w:iCs w:val="0"/>
      <w:kern w:val="32"/>
      <w:sz w:val="24"/>
      <w:szCs w:val="20"/>
    </w:rPr>
  </w:style>
  <w:style w:type="paragraph" w:customStyle="1" w:styleId="1ffffc">
    <w:name w:val="маркирован_1"/>
    <w:basedOn w:val="a3"/>
    <w:rsid w:val="006F43D2"/>
    <w:pPr>
      <w:widowControl w:val="0"/>
      <w:adjustRightInd w:val="0"/>
      <w:spacing w:line="360" w:lineRule="auto"/>
      <w:jc w:val="both"/>
      <w:textAlignment w:val="baseline"/>
    </w:pPr>
    <w:rPr>
      <w:sz w:val="28"/>
      <w:szCs w:val="28"/>
    </w:rPr>
  </w:style>
  <w:style w:type="paragraph" w:customStyle="1" w:styleId="1ffffd">
    <w:name w:val="Нумерован_1"/>
    <w:basedOn w:val="a3"/>
    <w:rsid w:val="006F43D2"/>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6F43D2"/>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6F43D2"/>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6F43D2"/>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6F43D2"/>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6F43D2"/>
    <w:pPr>
      <w:spacing w:line="360" w:lineRule="auto"/>
      <w:ind w:firstLine="720"/>
    </w:pPr>
    <w:rPr>
      <w:szCs w:val="20"/>
    </w:rPr>
  </w:style>
  <w:style w:type="character" w:customStyle="1" w:styleId="331">
    <w:name w:val="Знак3 Знак Знак3"/>
    <w:rsid w:val="006F43D2"/>
    <w:rPr>
      <w:rFonts w:ascii="Times New Roman" w:eastAsia="Times New Roman" w:hAnsi="Times New Roman"/>
      <w:lang w:eastAsia="en-US"/>
    </w:rPr>
  </w:style>
  <w:style w:type="character" w:customStyle="1" w:styleId="FontStyle278">
    <w:name w:val="Font Style278"/>
    <w:rsid w:val="006F43D2"/>
    <w:rPr>
      <w:rFonts w:ascii="Times New Roman" w:hAnsi="Times New Roman"/>
      <w:color w:val="000000"/>
      <w:sz w:val="22"/>
    </w:rPr>
  </w:style>
  <w:style w:type="character" w:customStyle="1" w:styleId="2110">
    <w:name w:val="Знак Знак211"/>
    <w:locked/>
    <w:rsid w:val="006F43D2"/>
    <w:rPr>
      <w:b/>
      <w:sz w:val="28"/>
      <w:lang w:val="ru-RU" w:eastAsia="ru-RU"/>
    </w:rPr>
  </w:style>
  <w:style w:type="character" w:customStyle="1" w:styleId="414">
    <w:name w:val="Знак Знак41"/>
    <w:locked/>
    <w:rsid w:val="006F43D2"/>
    <w:rPr>
      <w:rFonts w:ascii="Arial" w:hAnsi="Arial"/>
      <w:b/>
      <w:i/>
      <w:sz w:val="28"/>
      <w:lang w:val="ru-RU" w:eastAsia="en-US"/>
    </w:rPr>
  </w:style>
  <w:style w:type="character" w:customStyle="1" w:styleId="4011">
    <w:name w:val="Знак Знак401"/>
    <w:locked/>
    <w:rsid w:val="006F43D2"/>
    <w:rPr>
      <w:b/>
      <w:sz w:val="27"/>
      <w:lang w:val="ru-RU" w:eastAsia="ru-RU"/>
    </w:rPr>
  </w:style>
  <w:style w:type="character" w:customStyle="1" w:styleId="3910">
    <w:name w:val="Знак Знак391"/>
    <w:locked/>
    <w:rsid w:val="006F43D2"/>
    <w:rPr>
      <w:b/>
      <w:sz w:val="28"/>
      <w:lang w:val="ru-RU" w:eastAsia="ru-RU"/>
    </w:rPr>
  </w:style>
  <w:style w:type="character" w:customStyle="1" w:styleId="3810">
    <w:name w:val="Знак Знак381"/>
    <w:locked/>
    <w:rsid w:val="006F43D2"/>
    <w:rPr>
      <w:b/>
      <w:i/>
      <w:sz w:val="26"/>
      <w:lang w:val="ru-RU" w:eastAsia="ru-RU"/>
    </w:rPr>
  </w:style>
  <w:style w:type="character" w:customStyle="1" w:styleId="3710">
    <w:name w:val="Знак Знак371"/>
    <w:locked/>
    <w:rsid w:val="006F43D2"/>
    <w:rPr>
      <w:sz w:val="24"/>
      <w:lang w:val="ru-RU" w:eastAsia="ru-RU"/>
    </w:rPr>
  </w:style>
  <w:style w:type="character" w:customStyle="1" w:styleId="3610">
    <w:name w:val="Знак Знак361"/>
    <w:locked/>
    <w:rsid w:val="006F43D2"/>
    <w:rPr>
      <w:sz w:val="24"/>
      <w:lang w:val="ru-RU" w:eastAsia="ru-RU"/>
    </w:rPr>
  </w:style>
  <w:style w:type="character" w:customStyle="1" w:styleId="3510">
    <w:name w:val="Знак Знак351"/>
    <w:locked/>
    <w:rsid w:val="006F43D2"/>
    <w:rPr>
      <w:i/>
      <w:sz w:val="24"/>
      <w:lang w:val="ru-RU" w:eastAsia="ru-RU"/>
    </w:rPr>
  </w:style>
  <w:style w:type="character" w:customStyle="1" w:styleId="3410">
    <w:name w:val="Знак Знак341"/>
    <w:locked/>
    <w:rsid w:val="006F43D2"/>
    <w:rPr>
      <w:rFonts w:ascii="Arial" w:hAnsi="Arial"/>
      <w:sz w:val="22"/>
      <w:lang w:val="ru-RU" w:eastAsia="ru-RU"/>
    </w:rPr>
  </w:style>
  <w:style w:type="character" w:customStyle="1" w:styleId="3310">
    <w:name w:val="Знак Знак331"/>
    <w:locked/>
    <w:rsid w:val="006F43D2"/>
    <w:rPr>
      <w:rFonts w:ascii="Courier New" w:hAnsi="Courier New"/>
      <w:lang w:val="ru-RU" w:eastAsia="ru-RU"/>
    </w:rPr>
  </w:style>
  <w:style w:type="character" w:customStyle="1" w:styleId="3210">
    <w:name w:val="Знак Знак321"/>
    <w:locked/>
    <w:rsid w:val="006F43D2"/>
    <w:rPr>
      <w:lang w:val="ru-RU" w:eastAsia="ru-RU"/>
    </w:rPr>
  </w:style>
  <w:style w:type="character" w:customStyle="1" w:styleId="3110">
    <w:name w:val="Знак Знак311"/>
    <w:locked/>
    <w:rsid w:val="006F43D2"/>
    <w:rPr>
      <w:sz w:val="24"/>
      <w:lang w:val="ru-RU" w:eastAsia="ru-RU"/>
    </w:rPr>
  </w:style>
  <w:style w:type="character" w:customStyle="1" w:styleId="1fffff">
    <w:name w:val="Знак1 Знак Знак"/>
    <w:locked/>
    <w:rsid w:val="006F43D2"/>
    <w:rPr>
      <w:sz w:val="24"/>
      <w:lang w:val="ru-RU" w:eastAsia="ru-RU"/>
    </w:rPr>
  </w:style>
  <w:style w:type="character" w:customStyle="1" w:styleId="191">
    <w:name w:val="Знак Знак191"/>
    <w:locked/>
    <w:rsid w:val="006F43D2"/>
    <w:rPr>
      <w:sz w:val="24"/>
      <w:lang w:val="en-US" w:eastAsia="ru-RU"/>
    </w:rPr>
  </w:style>
  <w:style w:type="character" w:customStyle="1" w:styleId="1411">
    <w:name w:val="Знак Знак141"/>
    <w:locked/>
    <w:rsid w:val="006F43D2"/>
    <w:rPr>
      <w:rFonts w:ascii="Cambria" w:hAnsi="Cambria"/>
      <w:i/>
      <w:color w:val="4F81BD"/>
      <w:spacing w:val="15"/>
      <w:sz w:val="24"/>
      <w:lang w:val="ru-RU" w:eastAsia="ru-RU"/>
    </w:rPr>
  </w:style>
  <w:style w:type="character" w:customStyle="1" w:styleId="1210">
    <w:name w:val="Знак Знак121"/>
    <w:locked/>
    <w:rsid w:val="006F43D2"/>
    <w:rPr>
      <w:rFonts w:ascii="PragmaticaCTT" w:hAnsi="PragmaticaCTT"/>
      <w:sz w:val="24"/>
      <w:lang w:val="ru-RU" w:eastAsia="ru-RU"/>
    </w:rPr>
  </w:style>
  <w:style w:type="character" w:customStyle="1" w:styleId="2210">
    <w:name w:val="Знак Знак221"/>
    <w:locked/>
    <w:rsid w:val="006F43D2"/>
    <w:rPr>
      <w:color w:val="000000"/>
      <w:sz w:val="24"/>
      <w:lang w:val="ru-RU" w:eastAsia="ru-RU"/>
    </w:rPr>
  </w:style>
  <w:style w:type="character" w:customStyle="1" w:styleId="291">
    <w:name w:val="Знак Знак291"/>
    <w:locked/>
    <w:rsid w:val="006F43D2"/>
    <w:rPr>
      <w:sz w:val="16"/>
      <w:lang w:val="ru-RU" w:eastAsia="ru-RU"/>
    </w:rPr>
  </w:style>
  <w:style w:type="character" w:customStyle="1" w:styleId="251">
    <w:name w:val="Знак Знак251"/>
    <w:locked/>
    <w:rsid w:val="006F43D2"/>
    <w:rPr>
      <w:sz w:val="24"/>
      <w:lang w:val="ru-RU" w:eastAsia="ru-RU"/>
    </w:rPr>
  </w:style>
  <w:style w:type="character" w:customStyle="1" w:styleId="281">
    <w:name w:val="Знак Знак281"/>
    <w:locked/>
    <w:rsid w:val="006F43D2"/>
    <w:rPr>
      <w:sz w:val="16"/>
      <w:lang w:val="ru-RU" w:eastAsia="ru-RU"/>
    </w:rPr>
  </w:style>
  <w:style w:type="character" w:customStyle="1" w:styleId="2710">
    <w:name w:val="Знак Знак271"/>
    <w:locked/>
    <w:rsid w:val="006F43D2"/>
    <w:rPr>
      <w:rFonts w:ascii="Courier New" w:hAnsi="Courier New"/>
      <w:lang w:val="ru-RU" w:eastAsia="ru-RU"/>
    </w:rPr>
  </w:style>
  <w:style w:type="character" w:customStyle="1" w:styleId="181">
    <w:name w:val="Знак Знак181"/>
    <w:locked/>
    <w:rsid w:val="006F43D2"/>
    <w:rPr>
      <w:b/>
      <w:lang w:val="ru-RU" w:eastAsia="ru-RU"/>
    </w:rPr>
  </w:style>
  <w:style w:type="character" w:customStyle="1" w:styleId="201">
    <w:name w:val="Знак Знак201"/>
    <w:locked/>
    <w:rsid w:val="006F43D2"/>
    <w:rPr>
      <w:rFonts w:ascii="Tahoma" w:hAnsi="Tahoma"/>
      <w:sz w:val="16"/>
      <w:lang w:val="ru-RU" w:eastAsia="ru-RU"/>
    </w:rPr>
  </w:style>
  <w:style w:type="paragraph" w:customStyle="1" w:styleId="2ff9">
    <w:name w:val="Знак Знак Знак Знак Знак Знак2"/>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6F43D2"/>
    <w:rPr>
      <w:i/>
      <w:color w:val="000000"/>
      <w:sz w:val="24"/>
      <w:lang w:eastAsia="ru-RU"/>
    </w:rPr>
  </w:style>
  <w:style w:type="paragraph" w:styleId="2ffb">
    <w:name w:val="Quote"/>
    <w:basedOn w:val="a3"/>
    <w:next w:val="a3"/>
    <w:link w:val="2ffa"/>
    <w:qFormat/>
    <w:rsid w:val="006F43D2"/>
    <w:rPr>
      <w:rFonts w:asciiTheme="minorHAnsi" w:eastAsiaTheme="minorHAnsi" w:hAnsiTheme="minorHAnsi" w:cstheme="minorBidi"/>
      <w:i/>
      <w:color w:val="000000"/>
      <w:szCs w:val="22"/>
    </w:rPr>
  </w:style>
  <w:style w:type="character" w:customStyle="1" w:styleId="21f">
    <w:name w:val="Цитата 2 Знак1"/>
    <w:basedOn w:val="a4"/>
    <w:rsid w:val="006F43D2"/>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6F43D2"/>
    <w:rPr>
      <w:rFonts w:cs="Times New Roman"/>
      <w:i w:val="0"/>
      <w:sz w:val="24"/>
      <w:szCs w:val="20"/>
      <w:lang w:eastAsia="ru-RU"/>
    </w:rPr>
  </w:style>
  <w:style w:type="paragraph" w:customStyle="1" w:styleId="msolistparagraph0">
    <w:name w:val="msolistparagraph"/>
    <w:basedOn w:val="a3"/>
    <w:rsid w:val="006F43D2"/>
    <w:pPr>
      <w:spacing w:line="312" w:lineRule="auto"/>
      <w:ind w:left="720" w:firstLine="454"/>
      <w:contextualSpacing/>
      <w:jc w:val="both"/>
    </w:pPr>
  </w:style>
  <w:style w:type="character" w:customStyle="1" w:styleId="afffffffff5">
    <w:name w:val="ВЭС отступ Знак"/>
    <w:link w:val="afffffffff6"/>
    <w:locked/>
    <w:rsid w:val="006F43D2"/>
    <w:rPr>
      <w:color w:val="000000"/>
      <w:sz w:val="24"/>
    </w:rPr>
  </w:style>
  <w:style w:type="paragraph" w:customStyle="1" w:styleId="afffffffff6">
    <w:name w:val="ВЭС отступ"/>
    <w:basedOn w:val="a3"/>
    <w:link w:val="afffffffff5"/>
    <w:rsid w:val="006F43D2"/>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6F43D2"/>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6F43D2"/>
    <w:pPr>
      <w:spacing w:after="160" w:line="240" w:lineRule="exact"/>
    </w:pPr>
    <w:rPr>
      <w:rFonts w:ascii="Verdana" w:hAnsi="Verdana"/>
      <w:lang w:val="en-US" w:eastAsia="en-US"/>
    </w:rPr>
  </w:style>
  <w:style w:type="paragraph" w:customStyle="1" w:styleId="Li">
    <w:name w:val="Li"/>
    <w:basedOn w:val="a3"/>
    <w:rsid w:val="006F43D2"/>
    <w:pPr>
      <w:shd w:val="clear" w:color="auto" w:fill="FFFFFF"/>
      <w:suppressAutoHyphens/>
    </w:pPr>
    <w:rPr>
      <w:lang w:eastAsia="ar-SA"/>
    </w:rPr>
  </w:style>
  <w:style w:type="paragraph" w:customStyle="1" w:styleId="afffffffff7">
    <w:name w:val="Название оглавления"/>
    <w:rsid w:val="006F43D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6F43D2"/>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6F43D2"/>
    <w:pPr>
      <w:jc w:val="both"/>
    </w:pPr>
    <w:rPr>
      <w:kern w:val="28"/>
      <w:szCs w:val="20"/>
    </w:rPr>
  </w:style>
  <w:style w:type="paragraph" w:customStyle="1" w:styleId="Tst-question">
    <w:name w:val="Tst-question"/>
    <w:basedOn w:val="a3"/>
    <w:rsid w:val="006F43D2"/>
    <w:pPr>
      <w:numPr>
        <w:numId w:val="18"/>
      </w:numPr>
      <w:tabs>
        <w:tab w:val="clear" w:pos="357"/>
        <w:tab w:val="left" w:pos="360"/>
      </w:tabs>
      <w:jc w:val="both"/>
    </w:pPr>
    <w:rPr>
      <w:kern w:val="28"/>
      <w:szCs w:val="20"/>
    </w:rPr>
  </w:style>
  <w:style w:type="paragraph" w:customStyle="1" w:styleId="Tst10">
    <w:name w:val="Tst_1"/>
    <w:basedOn w:val="notabstyle"/>
    <w:rsid w:val="006F43D2"/>
    <w:pPr>
      <w:tabs>
        <w:tab w:val="left" w:pos="720"/>
      </w:tabs>
      <w:ind w:left="720" w:hanging="360"/>
    </w:pPr>
  </w:style>
  <w:style w:type="paragraph" w:customStyle="1" w:styleId="afffffffff9">
    <w:name w:val="УПЛОТНЕННЫЙ"/>
    <w:basedOn w:val="a3"/>
    <w:rsid w:val="006F43D2"/>
    <w:pPr>
      <w:ind w:firstLine="720"/>
      <w:jc w:val="both"/>
    </w:pPr>
    <w:rPr>
      <w:spacing w:val="-4"/>
      <w:sz w:val="28"/>
      <w:szCs w:val="20"/>
    </w:rPr>
  </w:style>
  <w:style w:type="paragraph" w:customStyle="1" w:styleId="afffffffffa">
    <w:name w:val="ОСНОВНОЙ"/>
    <w:basedOn w:val="a3"/>
    <w:rsid w:val="006F43D2"/>
    <w:pPr>
      <w:autoSpaceDE w:val="0"/>
      <w:autoSpaceDN w:val="0"/>
      <w:adjustRightInd w:val="0"/>
      <w:ind w:firstLine="720"/>
      <w:jc w:val="both"/>
    </w:pPr>
    <w:rPr>
      <w:sz w:val="28"/>
      <w:szCs w:val="20"/>
    </w:rPr>
  </w:style>
  <w:style w:type="paragraph" w:customStyle="1" w:styleId="simple">
    <w:name w:val="simple"/>
    <w:basedOn w:val="a3"/>
    <w:rsid w:val="006F43D2"/>
    <w:pPr>
      <w:spacing w:before="100" w:beforeAutospacing="1" w:after="100" w:afterAutospacing="1"/>
    </w:pPr>
  </w:style>
  <w:style w:type="paragraph" w:customStyle="1" w:styleId="uj">
    <w:name w:val="uj"/>
    <w:basedOn w:val="a3"/>
    <w:rsid w:val="006F43D2"/>
    <w:pPr>
      <w:spacing w:before="100" w:beforeAutospacing="1" w:after="100" w:afterAutospacing="1"/>
    </w:pPr>
  </w:style>
  <w:style w:type="paragraph" w:customStyle="1" w:styleId="a4cxspmiddle">
    <w:name w:val="a4cxspmiddle"/>
    <w:basedOn w:val="a3"/>
    <w:rsid w:val="006F43D2"/>
    <w:pPr>
      <w:spacing w:before="100" w:beforeAutospacing="1" w:after="100" w:afterAutospacing="1"/>
    </w:pPr>
    <w:rPr>
      <w:color w:val="000000"/>
    </w:rPr>
  </w:style>
  <w:style w:type="paragraph" w:customStyle="1" w:styleId="Style56">
    <w:name w:val="Style56"/>
    <w:basedOn w:val="a3"/>
    <w:rsid w:val="006F43D2"/>
    <w:pPr>
      <w:widowControl w:val="0"/>
      <w:autoSpaceDE w:val="0"/>
      <w:autoSpaceDN w:val="0"/>
      <w:adjustRightInd w:val="0"/>
      <w:spacing w:line="194" w:lineRule="exact"/>
    </w:pPr>
  </w:style>
  <w:style w:type="paragraph" w:customStyle="1" w:styleId="otstup">
    <w:name w:val="otstup"/>
    <w:basedOn w:val="a3"/>
    <w:rsid w:val="006F43D2"/>
    <w:pPr>
      <w:spacing w:before="100" w:beforeAutospacing="1" w:after="100" w:afterAutospacing="1"/>
    </w:pPr>
  </w:style>
  <w:style w:type="paragraph" w:customStyle="1" w:styleId="1fffff0">
    <w:name w:val="Схема документа1"/>
    <w:basedOn w:val="a3"/>
    <w:rsid w:val="006F43D2"/>
    <w:pPr>
      <w:shd w:val="clear" w:color="auto" w:fill="000080"/>
    </w:pPr>
    <w:rPr>
      <w:rFonts w:ascii="Tahoma" w:hAnsi="Tahoma" w:cs="Tahoma"/>
      <w:sz w:val="20"/>
      <w:szCs w:val="20"/>
      <w:lang w:eastAsia="zh-CN"/>
    </w:rPr>
  </w:style>
  <w:style w:type="paragraph" w:customStyle="1" w:styleId="BodyText1">
    <w:name w:val="Body Text1"/>
    <w:basedOn w:val="Normal1"/>
    <w:rsid w:val="006F43D2"/>
    <w:pPr>
      <w:widowControl/>
      <w:spacing w:line="360" w:lineRule="auto"/>
    </w:pPr>
    <w:rPr>
      <w:sz w:val="24"/>
    </w:rPr>
  </w:style>
  <w:style w:type="paragraph" w:customStyle="1" w:styleId="BodyText211">
    <w:name w:val="Body Text 211"/>
    <w:basedOn w:val="a3"/>
    <w:rsid w:val="006F43D2"/>
    <w:pPr>
      <w:spacing w:line="360" w:lineRule="auto"/>
      <w:jc w:val="both"/>
    </w:pPr>
    <w:rPr>
      <w:szCs w:val="20"/>
    </w:rPr>
  </w:style>
  <w:style w:type="paragraph" w:customStyle="1" w:styleId="ListParagraph1">
    <w:name w:val="List Paragraph1"/>
    <w:basedOn w:val="a3"/>
    <w:link w:val="ListParagraphChar1"/>
    <w:rsid w:val="006F43D2"/>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6F43D2"/>
    <w:rPr>
      <w:rFonts w:ascii="Calibri" w:eastAsia="Times New Roman" w:hAnsi="Calibri" w:cs="Times New Roman"/>
      <w:lang w:eastAsia="ru-RU"/>
    </w:rPr>
  </w:style>
  <w:style w:type="paragraph" w:customStyle="1" w:styleId="BodyText31">
    <w:name w:val="Body Text 31"/>
    <w:basedOn w:val="Normal1"/>
    <w:rsid w:val="006F43D2"/>
    <w:pPr>
      <w:widowControl/>
      <w:jc w:val="both"/>
    </w:pPr>
    <w:rPr>
      <w:i/>
      <w:sz w:val="26"/>
    </w:rPr>
  </w:style>
  <w:style w:type="character" w:customStyle="1" w:styleId="1010">
    <w:name w:val="Знак Знак101"/>
    <w:locked/>
    <w:rsid w:val="006F43D2"/>
    <w:rPr>
      <w:rFonts w:ascii="PragmaticaCTT" w:hAnsi="PragmaticaCTT"/>
      <w:sz w:val="24"/>
      <w:lang w:val="ru-RU" w:eastAsia="ru-RU"/>
    </w:rPr>
  </w:style>
  <w:style w:type="character" w:customStyle="1" w:styleId="4110">
    <w:name w:val="Знак Знак411"/>
    <w:locked/>
    <w:rsid w:val="006F43D2"/>
    <w:rPr>
      <w:rFonts w:ascii="Arial" w:hAnsi="Arial"/>
      <w:b/>
      <w:i/>
      <w:sz w:val="28"/>
      <w:lang w:val="ru-RU" w:eastAsia="en-US"/>
    </w:rPr>
  </w:style>
  <w:style w:type="character" w:customStyle="1" w:styleId="1100">
    <w:name w:val="Знак Знак110"/>
    <w:rsid w:val="006F43D2"/>
    <w:rPr>
      <w:rFonts w:ascii="Arial" w:hAnsi="Arial"/>
      <w:b/>
      <w:sz w:val="36"/>
      <w:lang w:val="ru-RU" w:eastAsia="en-US"/>
    </w:rPr>
  </w:style>
  <w:style w:type="character" w:customStyle="1" w:styleId="415">
    <w:name w:val="Заголовок 4 Знак1"/>
    <w:locked/>
    <w:rsid w:val="006F43D2"/>
    <w:rPr>
      <w:rFonts w:ascii="Times New Roman" w:eastAsia="Times New Roman" w:hAnsi="Times New Roman"/>
      <w:b/>
      <w:sz w:val="28"/>
      <w:lang w:eastAsia="ru-RU"/>
    </w:rPr>
  </w:style>
  <w:style w:type="character" w:styleId="afffffffffb">
    <w:name w:val="Intense Emphasis"/>
    <w:qFormat/>
    <w:rsid w:val="006F43D2"/>
    <w:rPr>
      <w:b/>
      <w:i/>
      <w:color w:val="4F81BD"/>
    </w:rPr>
  </w:style>
  <w:style w:type="character" w:styleId="afffffffffc">
    <w:name w:val="Subtle Reference"/>
    <w:qFormat/>
    <w:rsid w:val="006F43D2"/>
    <w:rPr>
      <w:smallCaps/>
      <w:color w:val="C0504D"/>
      <w:u w:val="single"/>
    </w:rPr>
  </w:style>
  <w:style w:type="character" w:styleId="afffffffffd">
    <w:name w:val="Intense Reference"/>
    <w:qFormat/>
    <w:rsid w:val="006F43D2"/>
    <w:rPr>
      <w:b/>
      <w:smallCaps/>
      <w:color w:val="C0504D"/>
      <w:spacing w:val="5"/>
      <w:u w:val="single"/>
    </w:rPr>
  </w:style>
  <w:style w:type="character" w:styleId="afffffffffe">
    <w:name w:val="Book Title"/>
    <w:qFormat/>
    <w:rsid w:val="006F43D2"/>
    <w:rPr>
      <w:b/>
      <w:smallCaps/>
      <w:spacing w:val="5"/>
    </w:rPr>
  </w:style>
  <w:style w:type="character" w:customStyle="1" w:styleId="612">
    <w:name w:val="Заголовок 6 Знак1"/>
    <w:rsid w:val="006F43D2"/>
    <w:rPr>
      <w:b/>
      <w:sz w:val="22"/>
      <w:lang w:val="ru-RU" w:eastAsia="ru-RU"/>
    </w:rPr>
  </w:style>
  <w:style w:type="character" w:customStyle="1" w:styleId="712">
    <w:name w:val="Заголовок 7 Знак1"/>
    <w:rsid w:val="006F43D2"/>
    <w:rPr>
      <w:sz w:val="24"/>
      <w:lang w:val="ru-RU" w:eastAsia="ru-RU"/>
    </w:rPr>
  </w:style>
  <w:style w:type="character" w:customStyle="1" w:styleId="813">
    <w:name w:val="Заголовок 8 Знак1"/>
    <w:rsid w:val="006F43D2"/>
    <w:rPr>
      <w:rFonts w:ascii="Calibri" w:hAnsi="Calibri"/>
      <w:i/>
      <w:sz w:val="24"/>
      <w:lang w:val="ru-RU" w:eastAsia="en-US"/>
    </w:rPr>
  </w:style>
  <w:style w:type="character" w:customStyle="1" w:styleId="911">
    <w:name w:val="Заголовок 9 Знак1"/>
    <w:rsid w:val="006F43D2"/>
    <w:rPr>
      <w:rFonts w:ascii="Arial" w:hAnsi="Arial"/>
      <w:sz w:val="22"/>
      <w:lang w:val="ru-RU" w:eastAsia="ru-RU"/>
    </w:rPr>
  </w:style>
  <w:style w:type="character" w:customStyle="1" w:styleId="tbb121">
    <w:name w:val="tbb121"/>
    <w:rsid w:val="006F43D2"/>
    <w:rPr>
      <w:rFonts w:ascii="Arial" w:hAnsi="Arial"/>
      <w:b/>
      <w:color w:val="000000"/>
      <w:sz w:val="18"/>
      <w:u w:val="none"/>
    </w:rPr>
  </w:style>
  <w:style w:type="character" w:customStyle="1" w:styleId="tbl121">
    <w:name w:val="tbl121"/>
    <w:rsid w:val="006F43D2"/>
    <w:rPr>
      <w:rFonts w:ascii="Tahoma" w:hAnsi="Tahoma"/>
      <w:color w:val="000000"/>
      <w:sz w:val="18"/>
      <w:u w:val="none"/>
    </w:rPr>
  </w:style>
  <w:style w:type="character" w:customStyle="1" w:styleId="em11">
    <w:name w:val="em11"/>
    <w:rsid w:val="006F43D2"/>
    <w:rPr>
      <w:b/>
      <w:sz w:val="24"/>
    </w:rPr>
  </w:style>
  <w:style w:type="character" w:customStyle="1" w:styleId="8pt">
    <w:name w:val="Основной текст + 8 pt"/>
    <w:rsid w:val="006F43D2"/>
    <w:rPr>
      <w:rFonts w:ascii="Times New Roman" w:eastAsia="Times New Roman" w:hAnsi="Times New Roman"/>
      <w:spacing w:val="0"/>
      <w:sz w:val="16"/>
    </w:rPr>
  </w:style>
  <w:style w:type="character" w:customStyle="1" w:styleId="7pt">
    <w:name w:val="Основной текст + 7 pt"/>
    <w:rsid w:val="006F43D2"/>
    <w:rPr>
      <w:rFonts w:ascii="Times New Roman" w:eastAsia="Times New Roman" w:hAnsi="Times New Roman"/>
      <w:spacing w:val="0"/>
      <w:sz w:val="14"/>
    </w:rPr>
  </w:style>
  <w:style w:type="character" w:customStyle="1" w:styleId="10pt0">
    <w:name w:val="Основной текст + 10 pt"/>
    <w:rsid w:val="006F43D2"/>
    <w:rPr>
      <w:rFonts w:ascii="Times New Roman" w:eastAsia="Times New Roman" w:hAnsi="Times New Roman"/>
      <w:b/>
      <w:spacing w:val="0"/>
      <w:sz w:val="20"/>
    </w:rPr>
  </w:style>
  <w:style w:type="character" w:customStyle="1" w:styleId="5pt">
    <w:name w:val="Основной текст + 5 pt"/>
    <w:rsid w:val="006F43D2"/>
    <w:rPr>
      <w:rFonts w:ascii="Times New Roman" w:eastAsia="Times New Roman" w:hAnsi="Times New Roman"/>
      <w:spacing w:val="10"/>
      <w:sz w:val="10"/>
    </w:rPr>
  </w:style>
  <w:style w:type="character" w:customStyle="1" w:styleId="9pt">
    <w:name w:val="Основной текст + 9 pt"/>
    <w:rsid w:val="006F43D2"/>
    <w:rPr>
      <w:rFonts w:ascii="Times New Roman" w:eastAsia="Times New Roman" w:hAnsi="Times New Roman"/>
      <w:spacing w:val="0"/>
      <w:sz w:val="18"/>
    </w:rPr>
  </w:style>
  <w:style w:type="character" w:customStyle="1" w:styleId="TimesNewRoman0">
    <w:name w:val="Основной текст + Times New Roman"/>
    <w:rsid w:val="006F43D2"/>
    <w:rPr>
      <w:rFonts w:ascii="Times New Roman" w:eastAsia="Times New Roman" w:hAnsi="Times New Roman"/>
      <w:spacing w:val="0"/>
      <w:sz w:val="21"/>
    </w:rPr>
  </w:style>
  <w:style w:type="character" w:customStyle="1" w:styleId="WW-9pt">
    <w:name w:val="WW-Основной текст + 9 pt"/>
    <w:rsid w:val="006F43D2"/>
    <w:rPr>
      <w:rFonts w:ascii="Times New Roman" w:eastAsia="Times New Roman" w:hAnsi="Times New Roman"/>
      <w:spacing w:val="0"/>
      <w:sz w:val="18"/>
    </w:rPr>
  </w:style>
  <w:style w:type="character" w:customStyle="1" w:styleId="FontStyle124">
    <w:name w:val="Font Style124"/>
    <w:rsid w:val="006F43D2"/>
    <w:rPr>
      <w:rFonts w:ascii="Times New Roman" w:hAnsi="Times New Roman"/>
      <w:b/>
      <w:sz w:val="18"/>
    </w:rPr>
  </w:style>
  <w:style w:type="character" w:customStyle="1" w:styleId="red">
    <w:name w:val="red"/>
    <w:rsid w:val="006F43D2"/>
    <w:rPr>
      <w:rFonts w:cs="Times New Roman"/>
    </w:rPr>
  </w:style>
  <w:style w:type="character" w:customStyle="1" w:styleId="msosubtleemphasis0">
    <w:name w:val="msosubtleemphasis"/>
    <w:rsid w:val="006F43D2"/>
    <w:rPr>
      <w:i/>
      <w:color w:val="808080"/>
    </w:rPr>
  </w:style>
  <w:style w:type="character" w:customStyle="1" w:styleId="FontStyle120">
    <w:name w:val="Font Style120"/>
    <w:rsid w:val="006F43D2"/>
    <w:rPr>
      <w:rFonts w:ascii="Times New Roman" w:hAnsi="Times New Roman"/>
      <w:b/>
      <w:sz w:val="26"/>
    </w:rPr>
  </w:style>
  <w:style w:type="character" w:customStyle="1" w:styleId="FontStyle121">
    <w:name w:val="Font Style121"/>
    <w:rsid w:val="006F43D2"/>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6F43D2"/>
    <w:pPr>
      <w:spacing w:after="160" w:line="240" w:lineRule="exact"/>
    </w:pPr>
    <w:rPr>
      <w:rFonts w:ascii="Verdana" w:hAnsi="Verdana"/>
      <w:lang w:val="en-US" w:eastAsia="en-US"/>
    </w:rPr>
  </w:style>
  <w:style w:type="character" w:customStyle="1" w:styleId="font0">
    <w:name w:val="font0"/>
    <w:rsid w:val="006F43D2"/>
    <w:rPr>
      <w:rFonts w:cs="Times New Roman"/>
    </w:rPr>
  </w:style>
  <w:style w:type="character" w:customStyle="1" w:styleId="s3">
    <w:name w:val="s3"/>
    <w:rsid w:val="006F43D2"/>
  </w:style>
  <w:style w:type="character" w:customStyle="1" w:styleId="FontStyle46">
    <w:name w:val="Font Style46"/>
    <w:rsid w:val="006F43D2"/>
    <w:rPr>
      <w:rFonts w:ascii="Times New Roman" w:hAnsi="Times New Roman"/>
      <w:b/>
      <w:sz w:val="30"/>
    </w:rPr>
  </w:style>
  <w:style w:type="character" w:customStyle="1" w:styleId="newstitle">
    <w:name w:val="news_title"/>
    <w:rsid w:val="006F43D2"/>
    <w:rPr>
      <w:rFonts w:cs="Times New Roman"/>
    </w:rPr>
  </w:style>
  <w:style w:type="character" w:customStyle="1" w:styleId="s1">
    <w:name w:val="s1"/>
    <w:rsid w:val="006F43D2"/>
  </w:style>
  <w:style w:type="paragraph" w:customStyle="1" w:styleId="31b">
    <w:name w:val="Знак31"/>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6F43D2"/>
    <w:rPr>
      <w:b/>
      <w:sz w:val="2"/>
      <w:bdr w:val="single" w:sz="6" w:space="0" w:color="0000FF"/>
      <w:shd w:val="clear" w:color="auto" w:fill="CCCCFF"/>
    </w:rPr>
  </w:style>
  <w:style w:type="character" w:customStyle="1" w:styleId="FontStyle264">
    <w:name w:val="Font Style264"/>
    <w:rsid w:val="006F43D2"/>
    <w:rPr>
      <w:rFonts w:ascii="Franklin Gothic Demi" w:hAnsi="Franklin Gothic Demi"/>
      <w:b/>
      <w:sz w:val="22"/>
    </w:rPr>
  </w:style>
  <w:style w:type="character" w:customStyle="1" w:styleId="FontStyle260">
    <w:name w:val="Font Style260"/>
    <w:rsid w:val="006F43D2"/>
    <w:rPr>
      <w:rFonts w:ascii="Franklin Gothic Demi" w:hAnsi="Franklin Gothic Demi"/>
      <w:b/>
      <w:sz w:val="26"/>
    </w:rPr>
  </w:style>
  <w:style w:type="character" w:customStyle="1" w:styleId="FontStyle426">
    <w:name w:val="Font Style426"/>
    <w:rsid w:val="006F43D2"/>
    <w:rPr>
      <w:rFonts w:ascii="Times New Roman" w:hAnsi="Times New Roman"/>
      <w:color w:val="000000"/>
      <w:sz w:val="20"/>
    </w:rPr>
  </w:style>
  <w:style w:type="character" w:customStyle="1" w:styleId="FontStyle707">
    <w:name w:val="Font Style707"/>
    <w:rsid w:val="006F43D2"/>
    <w:rPr>
      <w:rFonts w:ascii="Bookman Old Style" w:hAnsi="Bookman Old Style"/>
      <w:color w:val="000000"/>
      <w:sz w:val="16"/>
    </w:rPr>
  </w:style>
  <w:style w:type="character" w:customStyle="1" w:styleId="FontStyle679">
    <w:name w:val="Font Style679"/>
    <w:rsid w:val="006F43D2"/>
    <w:rPr>
      <w:rFonts w:ascii="Times New Roman" w:hAnsi="Times New Roman"/>
      <w:i/>
      <w:color w:val="000000"/>
      <w:sz w:val="20"/>
    </w:rPr>
  </w:style>
  <w:style w:type="character" w:customStyle="1" w:styleId="FontStyle695">
    <w:name w:val="Font Style695"/>
    <w:rsid w:val="006F43D2"/>
    <w:rPr>
      <w:rFonts w:ascii="Times New Roman" w:hAnsi="Times New Roman"/>
      <w:b/>
      <w:color w:val="000000"/>
      <w:sz w:val="16"/>
    </w:rPr>
  </w:style>
  <w:style w:type="character" w:customStyle="1" w:styleId="FontStyle527">
    <w:name w:val="Font Style527"/>
    <w:rsid w:val="006F43D2"/>
    <w:rPr>
      <w:rFonts w:ascii="Times New Roman" w:hAnsi="Times New Roman"/>
      <w:b/>
      <w:color w:val="000000"/>
      <w:sz w:val="16"/>
    </w:rPr>
  </w:style>
  <w:style w:type="character" w:customStyle="1" w:styleId="FontStyle236">
    <w:name w:val="Font Style236"/>
    <w:rsid w:val="006F43D2"/>
    <w:rPr>
      <w:rFonts w:ascii="Times New Roman" w:hAnsi="Times New Roman"/>
      <w:color w:val="000000"/>
      <w:sz w:val="20"/>
    </w:rPr>
  </w:style>
  <w:style w:type="character" w:customStyle="1" w:styleId="FontStyle719">
    <w:name w:val="Font Style719"/>
    <w:rsid w:val="006F43D2"/>
    <w:rPr>
      <w:rFonts w:ascii="Bookman Old Style" w:hAnsi="Bookman Old Style"/>
      <w:b/>
      <w:color w:val="000000"/>
      <w:sz w:val="16"/>
    </w:rPr>
  </w:style>
  <w:style w:type="character" w:customStyle="1" w:styleId="FontStyle720">
    <w:name w:val="Font Style720"/>
    <w:rsid w:val="006F43D2"/>
    <w:rPr>
      <w:rFonts w:ascii="Tahoma" w:hAnsi="Tahoma"/>
      <w:color w:val="000000"/>
      <w:sz w:val="14"/>
    </w:rPr>
  </w:style>
  <w:style w:type="character" w:customStyle="1" w:styleId="FontStyle815">
    <w:name w:val="Font Style815"/>
    <w:rsid w:val="006F43D2"/>
    <w:rPr>
      <w:rFonts w:ascii="Bookman Old Style" w:hAnsi="Bookman Old Style"/>
      <w:color w:val="000000"/>
      <w:sz w:val="16"/>
    </w:rPr>
  </w:style>
  <w:style w:type="character" w:customStyle="1" w:styleId="FontStyle106">
    <w:name w:val="Font Style106"/>
    <w:rsid w:val="006F43D2"/>
    <w:rPr>
      <w:rFonts w:ascii="Times New Roman" w:hAnsi="Times New Roman"/>
      <w:color w:val="000000"/>
      <w:sz w:val="24"/>
    </w:rPr>
  </w:style>
  <w:style w:type="character" w:customStyle="1" w:styleId="FontStyle122">
    <w:name w:val="Font Style122"/>
    <w:rsid w:val="006F43D2"/>
    <w:rPr>
      <w:rFonts w:ascii="Times New Roman" w:hAnsi="Times New Roman"/>
      <w:color w:val="000000"/>
      <w:sz w:val="22"/>
    </w:rPr>
  </w:style>
  <w:style w:type="character" w:customStyle="1" w:styleId="146pt">
    <w:name w:val="Основной текст (14) + 6 pt"/>
    <w:rsid w:val="006F43D2"/>
    <w:rPr>
      <w:rFonts w:ascii="Times New Roman" w:hAnsi="Times New Roman"/>
      <w:sz w:val="12"/>
      <w:shd w:val="clear" w:color="auto" w:fill="FFFFFF"/>
    </w:rPr>
  </w:style>
  <w:style w:type="character" w:customStyle="1" w:styleId="listing-desc">
    <w:name w:val="listing-desc"/>
    <w:rsid w:val="006F43D2"/>
  </w:style>
  <w:style w:type="character" w:customStyle="1" w:styleId="FontStyle436">
    <w:name w:val="Font Style436"/>
    <w:rsid w:val="006F43D2"/>
    <w:rPr>
      <w:rFonts w:ascii="Times New Roman" w:hAnsi="Times New Roman"/>
      <w:b/>
      <w:sz w:val="18"/>
    </w:rPr>
  </w:style>
  <w:style w:type="character" w:customStyle="1" w:styleId="FontStyle434">
    <w:name w:val="Font Style434"/>
    <w:rsid w:val="006F43D2"/>
    <w:rPr>
      <w:rFonts w:ascii="Times New Roman" w:hAnsi="Times New Roman"/>
      <w:sz w:val="18"/>
    </w:rPr>
  </w:style>
  <w:style w:type="character" w:customStyle="1" w:styleId="912">
    <w:name w:val="Знак Знак91"/>
    <w:locked/>
    <w:rsid w:val="006F43D2"/>
    <w:rPr>
      <w:rFonts w:ascii="Cambria" w:eastAsia="Times New Roman" w:hAnsi="Cambria"/>
      <w:b/>
      <w:color w:val="4F81BD"/>
      <w:sz w:val="26"/>
      <w:lang w:val="ru-RU" w:eastAsia="en-US"/>
    </w:rPr>
  </w:style>
  <w:style w:type="character" w:customStyle="1" w:styleId="532">
    <w:name w:val="Знак Знак53"/>
    <w:locked/>
    <w:rsid w:val="006F43D2"/>
    <w:rPr>
      <w:b/>
      <w:caps/>
      <w:sz w:val="24"/>
      <w:lang w:val="ru-RU" w:eastAsia="ru-RU"/>
    </w:rPr>
  </w:style>
  <w:style w:type="character" w:customStyle="1" w:styleId="2ffd">
    <w:name w:val="Основной текст Знак Знак Знак2"/>
    <w:locked/>
    <w:rsid w:val="006F43D2"/>
    <w:rPr>
      <w:sz w:val="24"/>
      <w:lang w:val="ru-RU" w:eastAsia="ru-RU"/>
    </w:rPr>
  </w:style>
  <w:style w:type="character" w:customStyle="1" w:styleId="FontStyle126">
    <w:name w:val="Font Style126"/>
    <w:rsid w:val="006F43D2"/>
    <w:rPr>
      <w:rFonts w:ascii="Times New Roman" w:hAnsi="Times New Roman"/>
      <w:color w:val="000000"/>
      <w:sz w:val="20"/>
    </w:rPr>
  </w:style>
  <w:style w:type="character" w:customStyle="1" w:styleId="1310">
    <w:name w:val="Знак Знак131"/>
    <w:locked/>
    <w:rsid w:val="006F43D2"/>
    <w:rPr>
      <w:color w:val="000000"/>
      <w:sz w:val="24"/>
    </w:rPr>
  </w:style>
  <w:style w:type="character" w:customStyle="1" w:styleId="1110">
    <w:name w:val="Знак Знак111"/>
    <w:locked/>
    <w:rsid w:val="006F43D2"/>
    <w:rPr>
      <w:sz w:val="24"/>
    </w:rPr>
  </w:style>
  <w:style w:type="character" w:customStyle="1" w:styleId="231">
    <w:name w:val="Знак Знак231"/>
    <w:locked/>
    <w:rsid w:val="006F43D2"/>
    <w:rPr>
      <w:sz w:val="24"/>
      <w:lang w:val="ru-RU" w:eastAsia="ru-RU"/>
    </w:rPr>
  </w:style>
  <w:style w:type="character" w:customStyle="1" w:styleId="5311">
    <w:name w:val="Знак Знак531"/>
    <w:locked/>
    <w:rsid w:val="006F43D2"/>
    <w:rPr>
      <w:b/>
      <w:caps/>
      <w:sz w:val="24"/>
      <w:lang w:val="ru-RU" w:eastAsia="ru-RU"/>
    </w:rPr>
  </w:style>
  <w:style w:type="character" w:customStyle="1" w:styleId="1510">
    <w:name w:val="Знак Знак151"/>
    <w:rsid w:val="006F43D2"/>
    <w:rPr>
      <w:rFonts w:ascii="Times New Roman" w:eastAsia="Times New Roman" w:hAnsi="Times New Roman"/>
      <w:sz w:val="24"/>
      <w:lang w:eastAsia="ru-RU"/>
    </w:rPr>
  </w:style>
  <w:style w:type="character" w:customStyle="1" w:styleId="461">
    <w:name w:val="Знак Знак46"/>
    <w:locked/>
    <w:rsid w:val="006F43D2"/>
    <w:rPr>
      <w:rFonts w:ascii="Arial" w:hAnsi="Arial"/>
      <w:b/>
      <w:i/>
      <w:sz w:val="28"/>
      <w:lang w:val="ru-RU" w:eastAsia="en-US"/>
    </w:rPr>
  </w:style>
  <w:style w:type="character" w:customStyle="1" w:styleId="171">
    <w:name w:val="Знак Знак171"/>
    <w:locked/>
    <w:rsid w:val="006F43D2"/>
    <w:rPr>
      <w:i/>
      <w:sz w:val="24"/>
      <w:lang w:val="ru-RU" w:eastAsia="ru-RU"/>
    </w:rPr>
  </w:style>
  <w:style w:type="paragraph" w:customStyle="1" w:styleId="rvps4">
    <w:name w:val="rvps4"/>
    <w:basedOn w:val="a3"/>
    <w:rsid w:val="006F43D2"/>
    <w:pPr>
      <w:jc w:val="both"/>
    </w:pPr>
  </w:style>
  <w:style w:type="character" w:customStyle="1" w:styleId="3f7">
    <w:name w:val="3 ступень Знак"/>
    <w:link w:val="3f8"/>
    <w:locked/>
    <w:rsid w:val="006F43D2"/>
    <w:rPr>
      <w:rFonts w:ascii="BodoniCTT" w:hAnsi="BodoniCTT"/>
      <w:b/>
    </w:rPr>
  </w:style>
  <w:style w:type="paragraph" w:customStyle="1" w:styleId="3f8">
    <w:name w:val="3 ступень"/>
    <w:basedOn w:val="a3"/>
    <w:link w:val="3f7"/>
    <w:rsid w:val="006F43D2"/>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6F43D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6F43D2"/>
    <w:pPr>
      <w:spacing w:before="100" w:beforeAutospacing="1" w:after="100" w:afterAutospacing="1"/>
    </w:pPr>
  </w:style>
  <w:style w:type="paragraph" w:customStyle="1" w:styleId="p4">
    <w:name w:val="p4"/>
    <w:basedOn w:val="a3"/>
    <w:rsid w:val="006F43D2"/>
    <w:pPr>
      <w:spacing w:before="100" w:beforeAutospacing="1" w:after="100" w:afterAutospacing="1"/>
    </w:pPr>
  </w:style>
  <w:style w:type="character" w:customStyle="1" w:styleId="rvts6">
    <w:name w:val="rvts6"/>
    <w:rsid w:val="006F43D2"/>
    <w:rPr>
      <w:rFonts w:ascii="Times New Roman" w:hAnsi="Times New Roman"/>
      <w:sz w:val="28"/>
    </w:rPr>
  </w:style>
  <w:style w:type="character" w:customStyle="1" w:styleId="3917">
    <w:name w:val="3917"/>
    <w:rsid w:val="006F43D2"/>
    <w:rPr>
      <w:rFonts w:cs="Times New Roman"/>
    </w:rPr>
  </w:style>
  <w:style w:type="character" w:customStyle="1" w:styleId="epm">
    <w:name w:val="epm"/>
    <w:rsid w:val="006F43D2"/>
  </w:style>
  <w:style w:type="character" w:customStyle="1" w:styleId="affffffffff">
    <w:name w:val="Стиль Зеленый"/>
    <w:rsid w:val="006F43D2"/>
    <w:rPr>
      <w:color w:val="00B050"/>
      <w:spacing w:val="0"/>
    </w:rPr>
  </w:style>
  <w:style w:type="character" w:customStyle="1" w:styleId="s10">
    <w:name w:val="s_10"/>
    <w:rsid w:val="006F43D2"/>
    <w:rPr>
      <w:rFonts w:cs="Times New Roman"/>
    </w:rPr>
  </w:style>
  <w:style w:type="character" w:customStyle="1" w:styleId="s5">
    <w:name w:val="s5"/>
    <w:rsid w:val="006F43D2"/>
    <w:rPr>
      <w:rFonts w:cs="Times New Roman"/>
    </w:rPr>
  </w:style>
  <w:style w:type="character" w:customStyle="1" w:styleId="sz12">
    <w:name w:val="sz12"/>
    <w:rsid w:val="006F43D2"/>
    <w:rPr>
      <w:rFonts w:cs="Times New Roman"/>
    </w:rPr>
  </w:style>
  <w:style w:type="character" w:customStyle="1" w:styleId="s6">
    <w:name w:val="s6"/>
    <w:rsid w:val="006F43D2"/>
    <w:rPr>
      <w:rFonts w:cs="Times New Roman"/>
    </w:rPr>
  </w:style>
  <w:style w:type="character" w:customStyle="1" w:styleId="11d">
    <w:name w:val="Знак1 Знак Знак1"/>
    <w:locked/>
    <w:rsid w:val="006F43D2"/>
    <w:rPr>
      <w:rFonts w:ascii="Times New Roman" w:eastAsia="Times New Roman" w:hAnsi="Times New Roman"/>
      <w:sz w:val="24"/>
      <w:lang w:eastAsia="ru-RU"/>
    </w:rPr>
  </w:style>
  <w:style w:type="character" w:customStyle="1" w:styleId="4610">
    <w:name w:val="Знак Знак461"/>
    <w:locked/>
    <w:rsid w:val="006F43D2"/>
    <w:rPr>
      <w:b/>
      <w:sz w:val="27"/>
      <w:lang w:val="ru-RU" w:eastAsia="ru-RU"/>
    </w:rPr>
  </w:style>
  <w:style w:type="character" w:customStyle="1" w:styleId="481">
    <w:name w:val="Знак Знак48"/>
    <w:locked/>
    <w:rsid w:val="006F43D2"/>
    <w:rPr>
      <w:b/>
      <w:sz w:val="27"/>
      <w:lang w:val="ru-RU" w:eastAsia="ru-RU"/>
    </w:rPr>
  </w:style>
  <w:style w:type="character" w:customStyle="1" w:styleId="441">
    <w:name w:val="Знак Знак44"/>
    <w:locked/>
    <w:rsid w:val="006F43D2"/>
    <w:rPr>
      <w:sz w:val="24"/>
    </w:rPr>
  </w:style>
  <w:style w:type="character" w:customStyle="1" w:styleId="514">
    <w:name w:val="Знак Знак51"/>
    <w:locked/>
    <w:rsid w:val="006F43D2"/>
    <w:rPr>
      <w:b/>
      <w:sz w:val="27"/>
      <w:lang w:val="ru-RU" w:eastAsia="ru-RU"/>
    </w:rPr>
  </w:style>
  <w:style w:type="character" w:customStyle="1" w:styleId="431">
    <w:name w:val="Знак Знак43"/>
    <w:locked/>
    <w:rsid w:val="006F43D2"/>
    <w:rPr>
      <w:color w:val="000000"/>
      <w:sz w:val="24"/>
      <w:lang w:eastAsia="ru-RU"/>
    </w:rPr>
  </w:style>
  <w:style w:type="paragraph" w:customStyle="1" w:styleId="Style39">
    <w:name w:val="Style3"/>
    <w:basedOn w:val="a3"/>
    <w:rsid w:val="006F43D2"/>
    <w:pPr>
      <w:widowControl w:val="0"/>
      <w:autoSpaceDE w:val="0"/>
      <w:autoSpaceDN w:val="0"/>
      <w:adjustRightInd w:val="0"/>
      <w:spacing w:line="259" w:lineRule="exact"/>
      <w:ind w:firstLine="542"/>
      <w:jc w:val="both"/>
    </w:pPr>
  </w:style>
  <w:style w:type="character" w:customStyle="1" w:styleId="421">
    <w:name w:val="Знак Знак42"/>
    <w:rsid w:val="006F43D2"/>
    <w:rPr>
      <w:rFonts w:ascii="Times New Roman" w:eastAsia="Times New Roman" w:hAnsi="Times New Roman"/>
      <w:sz w:val="16"/>
    </w:rPr>
  </w:style>
  <w:style w:type="character" w:customStyle="1" w:styleId="490">
    <w:name w:val="Знак Знак49"/>
    <w:rsid w:val="006F43D2"/>
    <w:rPr>
      <w:rFonts w:ascii="Times New Roman" w:eastAsia="Times New Roman" w:hAnsi="Times New Roman"/>
      <w:b/>
      <w:caps/>
      <w:sz w:val="24"/>
      <w:lang w:eastAsia="ru-RU"/>
    </w:rPr>
  </w:style>
  <w:style w:type="character" w:customStyle="1" w:styleId="471">
    <w:name w:val="Знак Знак47"/>
    <w:rsid w:val="006F43D2"/>
    <w:rPr>
      <w:rFonts w:ascii="Times New Roman" w:eastAsia="Times New Roman" w:hAnsi="Times New Roman"/>
      <w:b/>
      <w:sz w:val="27"/>
      <w:lang w:eastAsia="ru-RU"/>
    </w:rPr>
  </w:style>
  <w:style w:type="character" w:customStyle="1" w:styleId="451">
    <w:name w:val="Знак Знак45"/>
    <w:rsid w:val="006F43D2"/>
    <w:rPr>
      <w:rFonts w:ascii="Times New Roman" w:eastAsia="Times New Roman" w:hAnsi="Times New Roman"/>
      <w:b/>
      <w:i/>
      <w:sz w:val="26"/>
      <w:lang w:eastAsia="ru-RU"/>
    </w:rPr>
  </w:style>
  <w:style w:type="character" w:customStyle="1" w:styleId="1fffff1">
    <w:name w:val="Заголовок №1_"/>
    <w:link w:val="1fffff2"/>
    <w:locked/>
    <w:rsid w:val="006F43D2"/>
    <w:rPr>
      <w:sz w:val="23"/>
      <w:shd w:val="clear" w:color="auto" w:fill="FFFFFF"/>
    </w:rPr>
  </w:style>
  <w:style w:type="paragraph" w:customStyle="1" w:styleId="1fffff2">
    <w:name w:val="Заголовок №1"/>
    <w:basedOn w:val="a3"/>
    <w:link w:val="1fffff1"/>
    <w:rsid w:val="006F43D2"/>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F43D2"/>
    <w:rPr>
      <w:rFonts w:ascii="Times New Roman" w:hAnsi="Times New Roman"/>
      <w:spacing w:val="0"/>
      <w:sz w:val="20"/>
    </w:rPr>
  </w:style>
  <w:style w:type="character" w:customStyle="1" w:styleId="c7">
    <w:name w:val="c7"/>
    <w:rsid w:val="006F43D2"/>
    <w:rPr>
      <w:rFonts w:cs="Times New Roman"/>
    </w:rPr>
  </w:style>
  <w:style w:type="character" w:customStyle="1" w:styleId="affffffffff0">
    <w:name w:val="полужирный"/>
    <w:rsid w:val="006F43D2"/>
    <w:rPr>
      <w:rFonts w:ascii="Times New Roman" w:hAnsi="Times New Roman"/>
      <w:b/>
      <w:color w:val="auto"/>
      <w:sz w:val="24"/>
    </w:rPr>
  </w:style>
  <w:style w:type="paragraph" w:customStyle="1" w:styleId="ipara">
    <w:name w:val="ipara"/>
    <w:basedOn w:val="a3"/>
    <w:rsid w:val="006F43D2"/>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6F43D2"/>
    <w:rPr>
      <w:rFonts w:ascii="Times New Roman" w:hAnsi="Times New Roman"/>
      <w:b/>
      <w:i/>
      <w:sz w:val="24"/>
    </w:rPr>
  </w:style>
  <w:style w:type="character" w:customStyle="1" w:styleId="743">
    <w:name w:val="Основной текст (7)43"/>
    <w:rsid w:val="006F43D2"/>
    <w:rPr>
      <w:rFonts w:ascii="Times New Roman" w:hAnsi="Times New Roman"/>
      <w:spacing w:val="0"/>
      <w:sz w:val="20"/>
    </w:rPr>
  </w:style>
  <w:style w:type="paragraph" w:customStyle="1" w:styleId="affffffffff1">
    <w:name w:val="Разработчик"/>
    <w:basedOn w:val="a3"/>
    <w:rsid w:val="006F43D2"/>
    <w:pPr>
      <w:jc w:val="both"/>
    </w:pPr>
    <w:rPr>
      <w:b/>
      <w:sz w:val="20"/>
    </w:rPr>
  </w:style>
  <w:style w:type="character" w:customStyle="1" w:styleId="533">
    <w:name w:val="Знак5 Знак Знак3"/>
    <w:locked/>
    <w:rsid w:val="006F43D2"/>
    <w:rPr>
      <w:sz w:val="16"/>
    </w:rPr>
  </w:style>
  <w:style w:type="character" w:customStyle="1" w:styleId="500">
    <w:name w:val="Знак Знак50"/>
    <w:locked/>
    <w:rsid w:val="006F43D2"/>
    <w:rPr>
      <w:b/>
      <w:sz w:val="28"/>
      <w:lang w:val="ru-RU" w:eastAsia="ru-RU"/>
    </w:rPr>
  </w:style>
  <w:style w:type="character" w:customStyle="1" w:styleId="521">
    <w:name w:val="Знак Знак52"/>
    <w:rsid w:val="006F43D2"/>
    <w:rPr>
      <w:rFonts w:ascii="Arial" w:eastAsia="Times New Roman" w:hAnsi="Arial"/>
      <w:b/>
      <w:i/>
      <w:sz w:val="28"/>
    </w:rPr>
  </w:style>
  <w:style w:type="paragraph" w:customStyle="1" w:styleId="p7">
    <w:name w:val="p7"/>
    <w:basedOn w:val="a3"/>
    <w:rsid w:val="006F43D2"/>
    <w:pPr>
      <w:spacing w:before="100" w:beforeAutospacing="1" w:after="100" w:afterAutospacing="1"/>
    </w:pPr>
  </w:style>
  <w:style w:type="paragraph" w:customStyle="1" w:styleId="p9">
    <w:name w:val="p9"/>
    <w:basedOn w:val="a3"/>
    <w:rsid w:val="006F43D2"/>
    <w:pPr>
      <w:spacing w:before="100" w:beforeAutospacing="1" w:after="100" w:afterAutospacing="1"/>
    </w:pPr>
  </w:style>
  <w:style w:type="paragraph" w:customStyle="1" w:styleId="p6">
    <w:name w:val="p6"/>
    <w:basedOn w:val="a3"/>
    <w:rsid w:val="006F43D2"/>
    <w:pPr>
      <w:spacing w:before="100" w:beforeAutospacing="1" w:after="100" w:afterAutospacing="1"/>
    </w:pPr>
  </w:style>
  <w:style w:type="paragraph" w:customStyle="1" w:styleId="p8">
    <w:name w:val="p8"/>
    <w:basedOn w:val="a3"/>
    <w:rsid w:val="006F43D2"/>
    <w:pPr>
      <w:spacing w:before="100" w:beforeAutospacing="1" w:after="100" w:afterAutospacing="1"/>
    </w:pPr>
  </w:style>
  <w:style w:type="paragraph" w:customStyle="1" w:styleId="11e">
    <w:name w:val="Цитата11"/>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6F43D2"/>
    <w:rPr>
      <w:sz w:val="28"/>
      <w:szCs w:val="20"/>
    </w:rPr>
  </w:style>
  <w:style w:type="paragraph" w:customStyle="1" w:styleId="1fffff3">
    <w:name w:val="Верхний колонтитул1"/>
    <w:basedOn w:val="a3"/>
    <w:rsid w:val="006F43D2"/>
    <w:pPr>
      <w:tabs>
        <w:tab w:val="center" w:pos="4153"/>
        <w:tab w:val="right" w:pos="8306"/>
      </w:tabs>
    </w:pPr>
    <w:rPr>
      <w:rFonts w:ascii="Arial" w:hAnsi="Arial"/>
      <w:szCs w:val="20"/>
    </w:rPr>
  </w:style>
  <w:style w:type="paragraph" w:customStyle="1" w:styleId="31c">
    <w:name w:val="Заголовок 31"/>
    <w:basedOn w:val="1ff"/>
    <w:next w:val="1ff"/>
    <w:rsid w:val="006F43D2"/>
    <w:pPr>
      <w:keepNext/>
      <w:widowControl/>
      <w:tabs>
        <w:tab w:val="left" w:pos="643"/>
      </w:tabs>
      <w:spacing w:before="0" w:after="0"/>
      <w:outlineLvl w:val="2"/>
    </w:pPr>
  </w:style>
  <w:style w:type="paragraph" w:customStyle="1" w:styleId="3111">
    <w:name w:val="Основной текст 311"/>
    <w:basedOn w:val="a3"/>
    <w:rsid w:val="006F43D2"/>
    <w:pPr>
      <w:spacing w:after="120"/>
    </w:pPr>
    <w:rPr>
      <w:sz w:val="16"/>
      <w:szCs w:val="16"/>
      <w:lang w:eastAsia="zh-CN"/>
    </w:rPr>
  </w:style>
  <w:style w:type="character" w:customStyle="1" w:styleId="QuoteChar2">
    <w:name w:val="Quote Char2"/>
    <w:link w:val="Quote1"/>
    <w:locked/>
    <w:rsid w:val="006F43D2"/>
    <w:rPr>
      <w:rFonts w:ascii="Calibri" w:hAnsi="Calibri"/>
      <w:i/>
      <w:color w:val="000000"/>
      <w:sz w:val="24"/>
    </w:rPr>
  </w:style>
  <w:style w:type="paragraph" w:customStyle="1" w:styleId="Quote1">
    <w:name w:val="Quote1"/>
    <w:basedOn w:val="a3"/>
    <w:next w:val="a3"/>
    <w:link w:val="QuoteChar2"/>
    <w:rsid w:val="006F43D2"/>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6F43D2"/>
    <w:rPr>
      <w:rFonts w:ascii="Calibri" w:hAnsi="Calibri"/>
      <w:b/>
      <w:i/>
      <w:color w:val="4F81BD"/>
      <w:sz w:val="24"/>
    </w:rPr>
  </w:style>
  <w:style w:type="paragraph" w:customStyle="1" w:styleId="IntenseQuote1">
    <w:name w:val="Intense Quote1"/>
    <w:basedOn w:val="a3"/>
    <w:next w:val="a3"/>
    <w:link w:val="IntenseQuoteChar2"/>
    <w:rsid w:val="006F43D2"/>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6F43D2"/>
    <w:pPr>
      <w:spacing w:before="100" w:beforeAutospacing="1" w:after="100" w:afterAutospacing="1"/>
    </w:pPr>
  </w:style>
  <w:style w:type="character" w:customStyle="1" w:styleId="ipa">
    <w:name w:val="ipa"/>
    <w:rsid w:val="006F43D2"/>
  </w:style>
  <w:style w:type="character" w:customStyle="1" w:styleId="fliesstext">
    <w:name w:val="fliesstext"/>
    <w:rsid w:val="006F43D2"/>
  </w:style>
  <w:style w:type="character" w:customStyle="1" w:styleId="skypec2ctextspan">
    <w:name w:val="skype_c2c_text_span"/>
    <w:rsid w:val="006F43D2"/>
  </w:style>
  <w:style w:type="paragraph" w:customStyle="1" w:styleId="style140">
    <w:name w:val="style14"/>
    <w:basedOn w:val="a3"/>
    <w:rsid w:val="006F43D2"/>
    <w:pPr>
      <w:spacing w:before="100" w:beforeAutospacing="1" w:after="100" w:afterAutospacing="1"/>
    </w:pPr>
  </w:style>
  <w:style w:type="character" w:customStyle="1" w:styleId="w">
    <w:name w:val="w"/>
    <w:rsid w:val="006F43D2"/>
    <w:rPr>
      <w:rFonts w:cs="Times New Roman"/>
    </w:rPr>
  </w:style>
  <w:style w:type="character" w:customStyle="1" w:styleId="selectionindex">
    <w:name w:val="selection_index"/>
    <w:rsid w:val="006F43D2"/>
    <w:rPr>
      <w:rFonts w:cs="Times New Roman"/>
    </w:rPr>
  </w:style>
  <w:style w:type="character" w:customStyle="1" w:styleId="citecrochet">
    <w:name w:val="cite_crochet"/>
    <w:rsid w:val="006F43D2"/>
    <w:rPr>
      <w:rFonts w:cs="Times New Roman"/>
    </w:rPr>
  </w:style>
  <w:style w:type="character" w:customStyle="1" w:styleId="hoverable">
    <w:name w:val="hoverable"/>
    <w:rsid w:val="006F43D2"/>
    <w:rPr>
      <w:rFonts w:cs="Times New Roman"/>
    </w:rPr>
  </w:style>
  <w:style w:type="character" w:customStyle="1" w:styleId="3f9">
    <w:name w:val="Основной текст Знак3"/>
    <w:locked/>
    <w:rsid w:val="006F43D2"/>
    <w:rPr>
      <w:sz w:val="24"/>
    </w:rPr>
  </w:style>
  <w:style w:type="character" w:customStyle="1" w:styleId="s15122">
    <w:name w:val="s15122"/>
    <w:rsid w:val="006F43D2"/>
    <w:rPr>
      <w:rFonts w:cs="Times New Roman"/>
    </w:rPr>
  </w:style>
  <w:style w:type="character" w:customStyle="1" w:styleId="shorttext">
    <w:name w:val="short_text"/>
    <w:rsid w:val="006F43D2"/>
    <w:rPr>
      <w:rFonts w:cs="Times New Roman"/>
    </w:rPr>
  </w:style>
  <w:style w:type="character" w:customStyle="1" w:styleId="CommentTextChar1">
    <w:name w:val="Comment Text Char1"/>
    <w:semiHidden/>
    <w:rsid w:val="006F43D2"/>
    <w:rPr>
      <w:rFonts w:ascii="Times New Roman" w:hAnsi="Times New Roman"/>
    </w:rPr>
  </w:style>
  <w:style w:type="character" w:customStyle="1" w:styleId="125">
    <w:name w:val="Знак1 Знак Знак2"/>
    <w:aliases w:val="Основной текст Знак Знак4"/>
    <w:locked/>
    <w:rsid w:val="006F43D2"/>
    <w:rPr>
      <w:sz w:val="24"/>
    </w:rPr>
  </w:style>
  <w:style w:type="character" w:customStyle="1" w:styleId="540">
    <w:name w:val="Знак Знак54"/>
    <w:rsid w:val="006F43D2"/>
    <w:rPr>
      <w:rFonts w:ascii="Arial" w:hAnsi="Arial"/>
      <w:b/>
      <w:sz w:val="26"/>
    </w:rPr>
  </w:style>
  <w:style w:type="character" w:customStyle="1" w:styleId="Heading12">
    <w:name w:val="Heading 12 Знак Знак"/>
    <w:rsid w:val="006F43D2"/>
    <w:rPr>
      <w:rFonts w:ascii="Courier New" w:hAnsi="Courier New"/>
    </w:rPr>
  </w:style>
  <w:style w:type="character" w:customStyle="1" w:styleId="600">
    <w:name w:val="Знак Знак60"/>
    <w:rsid w:val="006F43D2"/>
    <w:rPr>
      <w:b/>
      <w:sz w:val="28"/>
    </w:rPr>
  </w:style>
  <w:style w:type="character" w:customStyle="1" w:styleId="59">
    <w:name w:val="Знак Знак59"/>
    <w:rsid w:val="006F43D2"/>
    <w:rPr>
      <w:b/>
      <w:i/>
      <w:sz w:val="26"/>
    </w:rPr>
  </w:style>
  <w:style w:type="character" w:customStyle="1" w:styleId="580">
    <w:name w:val="Знак Знак58"/>
    <w:rsid w:val="006F43D2"/>
    <w:rPr>
      <w:b/>
      <w:sz w:val="22"/>
      <w:lang w:val="ru-RU" w:eastAsia="ru-RU"/>
    </w:rPr>
  </w:style>
  <w:style w:type="character" w:customStyle="1" w:styleId="570">
    <w:name w:val="Знак Знак57"/>
    <w:rsid w:val="006F43D2"/>
    <w:rPr>
      <w:sz w:val="24"/>
      <w:lang w:val="ru-RU" w:eastAsia="ru-RU"/>
    </w:rPr>
  </w:style>
  <w:style w:type="character" w:customStyle="1" w:styleId="560">
    <w:name w:val="Знак Знак56"/>
    <w:rsid w:val="006F43D2"/>
    <w:rPr>
      <w:rFonts w:ascii="Calibri" w:hAnsi="Calibri"/>
      <w:i/>
      <w:sz w:val="24"/>
      <w:lang w:eastAsia="en-US"/>
    </w:rPr>
  </w:style>
  <w:style w:type="character" w:customStyle="1" w:styleId="550">
    <w:name w:val="Знак Знак55"/>
    <w:rsid w:val="006F43D2"/>
    <w:rPr>
      <w:rFonts w:ascii="Arial" w:hAnsi="Arial"/>
      <w:sz w:val="22"/>
      <w:lang w:val="ru-RU" w:eastAsia="ru-RU"/>
    </w:rPr>
  </w:style>
  <w:style w:type="character" w:customStyle="1" w:styleId="6110">
    <w:name w:val="Знак Знак611"/>
    <w:locked/>
    <w:rsid w:val="006F43D2"/>
    <w:rPr>
      <w:sz w:val="24"/>
    </w:rPr>
  </w:style>
  <w:style w:type="character" w:customStyle="1" w:styleId="1fffff4">
    <w:name w:val="Основной текст Знак Знак Знак1"/>
    <w:rsid w:val="006F43D2"/>
    <w:rPr>
      <w:sz w:val="24"/>
    </w:rPr>
  </w:style>
  <w:style w:type="paragraph" w:customStyle="1" w:styleId="0">
    <w:name w:val="Стиль По левому краю Первая строка:  0 см"/>
    <w:basedOn w:val="a3"/>
    <w:rsid w:val="006F43D2"/>
    <w:pPr>
      <w:contextualSpacing/>
    </w:pPr>
    <w:rPr>
      <w:sz w:val="28"/>
      <w:szCs w:val="20"/>
      <w:lang w:eastAsia="en-US"/>
    </w:rPr>
  </w:style>
  <w:style w:type="character" w:customStyle="1" w:styleId="4310">
    <w:name w:val="Знак Знак431"/>
    <w:locked/>
    <w:rsid w:val="006F43D2"/>
    <w:rPr>
      <w:sz w:val="24"/>
    </w:rPr>
  </w:style>
  <w:style w:type="character" w:customStyle="1" w:styleId="501">
    <w:name w:val="Знак Знак501"/>
    <w:locked/>
    <w:rsid w:val="006F43D2"/>
    <w:rPr>
      <w:b/>
      <w:sz w:val="28"/>
      <w:lang w:val="ru-RU" w:eastAsia="ru-RU"/>
    </w:rPr>
  </w:style>
  <w:style w:type="character" w:customStyle="1" w:styleId="5110">
    <w:name w:val="Знак Знак511"/>
    <w:locked/>
    <w:rsid w:val="006F43D2"/>
    <w:rPr>
      <w:b/>
      <w:sz w:val="27"/>
      <w:lang w:val="ru-RU" w:eastAsia="ru-RU"/>
    </w:rPr>
  </w:style>
  <w:style w:type="character" w:customStyle="1" w:styleId="4210">
    <w:name w:val="Знак Знак421"/>
    <w:locked/>
    <w:rsid w:val="006F43D2"/>
    <w:rPr>
      <w:color w:val="000000"/>
      <w:sz w:val="24"/>
      <w:lang w:val="ru-RU" w:eastAsia="ru-RU"/>
    </w:rPr>
  </w:style>
  <w:style w:type="character" w:customStyle="1" w:styleId="4410">
    <w:name w:val="Знак Знак441"/>
    <w:rsid w:val="006F43D2"/>
    <w:rPr>
      <w:sz w:val="24"/>
      <w:lang w:val="ru-RU" w:eastAsia="ru-RU"/>
    </w:rPr>
  </w:style>
  <w:style w:type="character" w:customStyle="1" w:styleId="5210">
    <w:name w:val="Знак Знак521"/>
    <w:rsid w:val="006F43D2"/>
    <w:rPr>
      <w:rFonts w:ascii="Arial" w:eastAsia="Times New Roman" w:hAnsi="Arial"/>
      <w:b/>
      <w:i/>
      <w:sz w:val="28"/>
    </w:rPr>
  </w:style>
  <w:style w:type="character" w:customStyle="1" w:styleId="maintxt">
    <w:name w:val="maintxt"/>
    <w:rsid w:val="006F43D2"/>
  </w:style>
  <w:style w:type="character" w:customStyle="1" w:styleId="FontStyle135">
    <w:name w:val="Font Style135"/>
    <w:rsid w:val="006F43D2"/>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6F43D2"/>
    <w:rPr>
      <w:sz w:val="24"/>
      <w:lang w:val="ru-RU" w:eastAsia="ru-RU"/>
    </w:rPr>
  </w:style>
  <w:style w:type="character" w:customStyle="1" w:styleId="a30">
    <w:name w:val="a3"/>
    <w:rsid w:val="006F43D2"/>
  </w:style>
  <w:style w:type="character" w:customStyle="1" w:styleId="formula">
    <w:name w:val="formula"/>
    <w:rsid w:val="006F43D2"/>
  </w:style>
  <w:style w:type="character" w:customStyle="1" w:styleId="style170">
    <w:name w:val="style17"/>
    <w:rsid w:val="006F43D2"/>
  </w:style>
  <w:style w:type="character" w:customStyle="1" w:styleId="style230">
    <w:name w:val="style23"/>
    <w:rsid w:val="006F43D2"/>
  </w:style>
  <w:style w:type="character" w:customStyle="1" w:styleId="Heading7Char">
    <w:name w:val="Heading 7 Char"/>
    <w:locked/>
    <w:rsid w:val="006F43D2"/>
    <w:rPr>
      <w:rFonts w:ascii="Times New Roman" w:hAnsi="Times New Roman"/>
      <w:sz w:val="24"/>
      <w:lang w:eastAsia="ru-RU"/>
    </w:rPr>
  </w:style>
  <w:style w:type="character" w:customStyle="1" w:styleId="Heading9Char">
    <w:name w:val="Heading 9 Char"/>
    <w:locked/>
    <w:rsid w:val="006F43D2"/>
    <w:rPr>
      <w:rFonts w:ascii="Arial" w:hAnsi="Arial"/>
      <w:lang w:eastAsia="ru-RU"/>
    </w:rPr>
  </w:style>
  <w:style w:type="character" w:customStyle="1" w:styleId="HeaderChar">
    <w:name w:val="Header Char"/>
    <w:locked/>
    <w:rsid w:val="006F43D2"/>
    <w:rPr>
      <w:sz w:val="24"/>
      <w:lang w:eastAsia="ru-RU"/>
    </w:rPr>
  </w:style>
  <w:style w:type="character" w:customStyle="1" w:styleId="SubtitleChar">
    <w:name w:val="Subtitle Char"/>
    <w:locked/>
    <w:rsid w:val="006F43D2"/>
    <w:rPr>
      <w:rFonts w:ascii="Cambria" w:hAnsi="Cambria"/>
      <w:sz w:val="24"/>
    </w:rPr>
  </w:style>
  <w:style w:type="character" w:customStyle="1" w:styleId="TitleChar1">
    <w:name w:val="Title Char1"/>
    <w:locked/>
    <w:rsid w:val="006F43D2"/>
    <w:rPr>
      <w:rFonts w:ascii="Cambria" w:hAnsi="Cambria"/>
      <w:b/>
      <w:kern w:val="28"/>
      <w:sz w:val="32"/>
    </w:rPr>
  </w:style>
  <w:style w:type="character" w:customStyle="1" w:styleId="CommentSubjectChar">
    <w:name w:val="Comment Subject Char"/>
    <w:semiHidden/>
    <w:locked/>
    <w:rsid w:val="006F43D2"/>
    <w:rPr>
      <w:b/>
      <w:lang w:eastAsia="ru-RU"/>
    </w:rPr>
  </w:style>
  <w:style w:type="character" w:customStyle="1" w:styleId="FontStyle29">
    <w:name w:val="Font Style29"/>
    <w:rsid w:val="006F43D2"/>
    <w:rPr>
      <w:rFonts w:ascii="Times New Roman" w:hAnsi="Times New Roman"/>
      <w:sz w:val="26"/>
    </w:rPr>
  </w:style>
  <w:style w:type="character" w:customStyle="1" w:styleId="small1">
    <w:name w:val="small1"/>
    <w:rsid w:val="006F43D2"/>
  </w:style>
  <w:style w:type="character" w:customStyle="1" w:styleId="answer-source">
    <w:name w:val="answer-source"/>
    <w:rsid w:val="006F43D2"/>
  </w:style>
  <w:style w:type="character" w:customStyle="1" w:styleId="reftag">
    <w:name w:val="reftag"/>
    <w:rsid w:val="006F43D2"/>
  </w:style>
  <w:style w:type="character" w:customStyle="1" w:styleId="tgc">
    <w:name w:val="_tgc"/>
    <w:rsid w:val="006F43D2"/>
  </w:style>
  <w:style w:type="character" w:customStyle="1" w:styleId="FootnoteTextChar1">
    <w:name w:val="Footnote Text Char1"/>
    <w:aliases w:val="Текст сноски Знак Знак Char1,Знак3 Знак Знак Char1"/>
    <w:semiHidden/>
    <w:rsid w:val="006F43D2"/>
    <w:rPr>
      <w:rFonts w:ascii="Times New Roman" w:hAnsi="Times New Roman"/>
    </w:rPr>
  </w:style>
  <w:style w:type="character" w:customStyle="1" w:styleId="CommentTextChar">
    <w:name w:val="Comment Text Char"/>
    <w:semiHidden/>
    <w:locked/>
    <w:rsid w:val="006F43D2"/>
    <w:rPr>
      <w:rFonts w:ascii="Times New Roman" w:hAnsi="Times New Roman"/>
      <w:sz w:val="20"/>
      <w:lang w:eastAsia="ru-RU"/>
    </w:rPr>
  </w:style>
  <w:style w:type="character" w:customStyle="1" w:styleId="FooterChar1">
    <w:name w:val="Footer Char1"/>
    <w:semiHidden/>
    <w:locked/>
    <w:rsid w:val="006F43D2"/>
    <w:rPr>
      <w:sz w:val="24"/>
    </w:rPr>
  </w:style>
  <w:style w:type="character" w:customStyle="1" w:styleId="EndnoteTextChar">
    <w:name w:val="Endnote Text Char"/>
    <w:semiHidden/>
    <w:locked/>
    <w:rsid w:val="006F43D2"/>
    <w:rPr>
      <w:color w:val="000000"/>
      <w:sz w:val="24"/>
    </w:rPr>
  </w:style>
  <w:style w:type="character" w:customStyle="1" w:styleId="MacroTextChar">
    <w:name w:val="Macro Text Char"/>
    <w:semiHidden/>
    <w:locked/>
    <w:rsid w:val="006F43D2"/>
    <w:rPr>
      <w:rFonts w:ascii="Courier New" w:hAnsi="Courier New"/>
      <w:sz w:val="22"/>
      <w:lang w:val="en-US" w:eastAsia="en-US"/>
    </w:rPr>
  </w:style>
  <w:style w:type="character" w:customStyle="1" w:styleId="BodyTextFirstIndentChar">
    <w:name w:val="Body Text First Indent Char"/>
    <w:semiHidden/>
    <w:locked/>
    <w:rsid w:val="006F43D2"/>
    <w:rPr>
      <w:rFonts w:ascii="PragmaticaCTT" w:hAnsi="PragmaticaCTT"/>
      <w:sz w:val="24"/>
      <w:lang w:eastAsia="ru-RU"/>
    </w:rPr>
  </w:style>
  <w:style w:type="character" w:customStyle="1" w:styleId="BodyTextFirstIndent2Char">
    <w:name w:val="Body Text First Indent 2 Char"/>
    <w:semiHidden/>
    <w:locked/>
    <w:rsid w:val="006F43D2"/>
    <w:rPr>
      <w:rFonts w:ascii="PragmaticaCTT" w:hAnsi="PragmaticaCTT"/>
      <w:sz w:val="24"/>
      <w:lang w:eastAsia="ru-RU"/>
    </w:rPr>
  </w:style>
  <w:style w:type="character" w:customStyle="1" w:styleId="BodyText3Char1">
    <w:name w:val="Body Text 3 Char1"/>
    <w:aliases w:val="Знак5 Char1"/>
    <w:semiHidden/>
    <w:rsid w:val="006F43D2"/>
    <w:rPr>
      <w:rFonts w:ascii="Times New Roman" w:hAnsi="Times New Roman"/>
      <w:sz w:val="16"/>
    </w:rPr>
  </w:style>
  <w:style w:type="character" w:customStyle="1" w:styleId="BodyTextIndent2Char1">
    <w:name w:val="Body Text Indent 2 Char1"/>
    <w:semiHidden/>
    <w:locked/>
    <w:rsid w:val="006F43D2"/>
    <w:rPr>
      <w:sz w:val="24"/>
    </w:rPr>
  </w:style>
  <w:style w:type="character" w:customStyle="1" w:styleId="BodyTextIndent3Char1">
    <w:name w:val="Body Text Indent 3 Char1"/>
    <w:semiHidden/>
    <w:locked/>
    <w:rsid w:val="006F43D2"/>
    <w:rPr>
      <w:sz w:val="16"/>
    </w:rPr>
  </w:style>
  <w:style w:type="paragraph" w:customStyle="1" w:styleId="Heading91">
    <w:name w:val="Heading 9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6F43D2"/>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6F43D2"/>
    <w:rPr>
      <w:rFonts w:ascii="Times New Roman" w:hAnsi="Times New Roman"/>
      <w:sz w:val="24"/>
    </w:rPr>
  </w:style>
  <w:style w:type="paragraph" w:customStyle="1" w:styleId="2112">
    <w:name w:val="Заголовок 211"/>
    <w:basedOn w:val="a3"/>
    <w:next w:val="a3"/>
    <w:rsid w:val="006F43D2"/>
    <w:pPr>
      <w:keepNext/>
      <w:widowControl w:val="0"/>
      <w:jc w:val="center"/>
    </w:pPr>
    <w:rPr>
      <w:b/>
      <w:sz w:val="26"/>
      <w:szCs w:val="20"/>
    </w:rPr>
  </w:style>
  <w:style w:type="paragraph" w:customStyle="1" w:styleId="21f0">
    <w:name w:val="Текст21"/>
    <w:basedOn w:val="11a"/>
    <w:rsid w:val="006F43D2"/>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6F43D2"/>
    <w:pPr>
      <w:keepNext/>
      <w:widowControl/>
      <w:spacing w:line="240" w:lineRule="auto"/>
      <w:ind w:firstLine="0"/>
      <w:jc w:val="left"/>
    </w:pPr>
    <w:rPr>
      <w:sz w:val="24"/>
    </w:rPr>
  </w:style>
  <w:style w:type="paragraph" w:customStyle="1" w:styleId="1fffff5">
    <w:name w:val="Без интервала1"/>
    <w:link w:val="NoSpacingChar1"/>
    <w:rsid w:val="006F43D2"/>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6F43D2"/>
    <w:rPr>
      <w:rFonts w:ascii="Times New Roman" w:eastAsia="Times New Roman" w:hAnsi="Times New Roman" w:cs="Times New Roman"/>
      <w:sz w:val="24"/>
      <w:szCs w:val="24"/>
      <w:lang w:eastAsia="ru-RU"/>
    </w:rPr>
  </w:style>
  <w:style w:type="character" w:customStyle="1" w:styleId="DocumentMapChar1">
    <w:name w:val="Document Map Char1"/>
    <w:semiHidden/>
    <w:rsid w:val="006F43D2"/>
    <w:rPr>
      <w:rFonts w:ascii="Times New Roman" w:hAnsi="Times New Roman"/>
      <w:sz w:val="2"/>
    </w:rPr>
  </w:style>
  <w:style w:type="character" w:customStyle="1" w:styleId="CommentSubjectChar1">
    <w:name w:val="Comment Subject Char1"/>
    <w:semiHidden/>
    <w:rsid w:val="006F43D2"/>
    <w:rPr>
      <w:rFonts w:ascii="Times New Roman" w:hAnsi="Times New Roman"/>
      <w:b/>
      <w:caps/>
      <w:sz w:val="20"/>
      <w:lang w:eastAsia="ru-RU"/>
    </w:rPr>
  </w:style>
  <w:style w:type="character" w:customStyle="1" w:styleId="11f">
    <w:name w:val="Знак11"/>
    <w:rsid w:val="006F43D2"/>
    <w:rPr>
      <w:rFonts w:ascii="Arial" w:hAnsi="Arial"/>
      <w:b/>
      <w:kern w:val="32"/>
      <w:sz w:val="32"/>
      <w:lang w:val="ru-RU" w:eastAsia="ru-RU"/>
    </w:rPr>
  </w:style>
  <w:style w:type="character" w:customStyle="1" w:styleId="SubtitleChar1">
    <w:name w:val="Subtitle Char1"/>
    <w:rsid w:val="006F43D2"/>
    <w:rPr>
      <w:rFonts w:ascii="Cambria" w:eastAsia="Times New Roman" w:hAnsi="Cambria"/>
      <w:sz w:val="24"/>
    </w:rPr>
  </w:style>
  <w:style w:type="character" w:customStyle="1" w:styleId="BodyTextFirstIndentChar1">
    <w:name w:val="Body Text First Indent Char1"/>
    <w:semiHidden/>
    <w:rsid w:val="006F43D2"/>
    <w:rPr>
      <w:rFonts w:ascii="Times New Roman" w:hAnsi="Times New Roman"/>
      <w:sz w:val="24"/>
      <w:lang w:eastAsia="ru-RU"/>
    </w:rPr>
  </w:style>
  <w:style w:type="character" w:customStyle="1" w:styleId="BodyTextFirstIndent2Char1">
    <w:name w:val="Body Text First Indent 2 Char1"/>
    <w:semiHidden/>
    <w:rsid w:val="006F43D2"/>
    <w:rPr>
      <w:rFonts w:ascii="Times New Roman" w:hAnsi="Times New Roman"/>
      <w:sz w:val="24"/>
      <w:lang w:eastAsia="ru-RU"/>
    </w:rPr>
  </w:style>
  <w:style w:type="character" w:customStyle="1" w:styleId="EndnoteTextChar1">
    <w:name w:val="Endnote Text Char1"/>
    <w:semiHidden/>
    <w:rsid w:val="006F43D2"/>
    <w:rPr>
      <w:rFonts w:ascii="Times New Roman" w:hAnsi="Times New Roman"/>
    </w:rPr>
  </w:style>
  <w:style w:type="character" w:customStyle="1" w:styleId="IntenseQuoteChar1">
    <w:name w:val="Intense Quote Char1"/>
    <w:rsid w:val="006F43D2"/>
    <w:rPr>
      <w:rFonts w:ascii="Times New Roman" w:hAnsi="Times New Roman"/>
      <w:b/>
      <w:i/>
      <w:color w:val="4F81BD"/>
      <w:sz w:val="24"/>
    </w:rPr>
  </w:style>
  <w:style w:type="character" w:customStyle="1" w:styleId="1fffff6">
    <w:name w:val="Выделенная цитата Знак1"/>
    <w:rsid w:val="006F43D2"/>
    <w:rPr>
      <w:b/>
      <w:i/>
      <w:color w:val="4F81BD"/>
      <w:sz w:val="24"/>
    </w:rPr>
  </w:style>
  <w:style w:type="paragraph" w:customStyle="1" w:styleId="ledge1">
    <w:name w:val="ledge1"/>
    <w:basedOn w:val="a3"/>
    <w:rsid w:val="006F43D2"/>
    <w:pPr>
      <w:spacing w:before="100" w:beforeAutospacing="1" w:after="100" w:afterAutospacing="1" w:line="360" w:lineRule="atLeast"/>
      <w:jc w:val="both"/>
    </w:pPr>
  </w:style>
  <w:style w:type="character" w:customStyle="1" w:styleId="rubric2">
    <w:name w:val="rubric2"/>
    <w:rsid w:val="006F43D2"/>
    <w:rPr>
      <w:shd w:val="clear" w:color="auto" w:fill="FFFFFF"/>
    </w:rPr>
  </w:style>
  <w:style w:type="paragraph" w:customStyle="1" w:styleId="WW-Normal">
    <w:name w:val="WW-Normal"/>
    <w:rsid w:val="006F43D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6F43D2"/>
    <w:rPr>
      <w:color w:val="000000"/>
      <w:sz w:val="20"/>
    </w:rPr>
  </w:style>
  <w:style w:type="character" w:customStyle="1" w:styleId="A31">
    <w:name w:val="A3"/>
    <w:rsid w:val="006F43D2"/>
    <w:rPr>
      <w:b/>
      <w:color w:val="000000"/>
      <w:sz w:val="30"/>
    </w:rPr>
  </w:style>
  <w:style w:type="character" w:customStyle="1" w:styleId="713">
    <w:name w:val="Знак Знак71"/>
    <w:rsid w:val="006F43D2"/>
    <w:rPr>
      <w:sz w:val="16"/>
      <w:lang w:val="ru-RU" w:eastAsia="ru-RU"/>
    </w:rPr>
  </w:style>
  <w:style w:type="character" w:customStyle="1" w:styleId="161">
    <w:name w:val="Знак Знак161"/>
    <w:rsid w:val="006F43D2"/>
    <w:rPr>
      <w:rFonts w:ascii="Cambria" w:hAnsi="Cambria"/>
      <w:b/>
      <w:kern w:val="32"/>
      <w:sz w:val="32"/>
    </w:rPr>
  </w:style>
  <w:style w:type="paragraph" w:customStyle="1" w:styleId="228">
    <w:name w:val="Основной текст 22"/>
    <w:basedOn w:val="a3"/>
    <w:rsid w:val="006F43D2"/>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6F43D2"/>
    <w:pPr>
      <w:spacing w:after="200" w:line="276" w:lineRule="auto"/>
      <w:ind w:left="720"/>
    </w:pPr>
    <w:rPr>
      <w:rFonts w:ascii="Calibri" w:hAnsi="Calibri"/>
      <w:sz w:val="22"/>
      <w:szCs w:val="22"/>
      <w:lang w:eastAsia="en-US"/>
    </w:rPr>
  </w:style>
  <w:style w:type="character" w:customStyle="1" w:styleId="241">
    <w:name w:val="Знак Знак241"/>
    <w:rsid w:val="006F43D2"/>
    <w:rPr>
      <w:rFonts w:ascii="Times New Roman" w:hAnsi="Times New Roman"/>
      <w:b/>
      <w:i/>
      <w:sz w:val="26"/>
    </w:rPr>
  </w:style>
  <w:style w:type="character" w:customStyle="1" w:styleId="1fffff7">
    <w:name w:val="Замещающий текст1"/>
    <w:rsid w:val="006F43D2"/>
    <w:rPr>
      <w:color w:val="808080"/>
    </w:rPr>
  </w:style>
  <w:style w:type="paragraph" w:customStyle="1" w:styleId="11f0">
    <w:name w:val="Основной текст11"/>
    <w:basedOn w:val="a3"/>
    <w:semiHidden/>
    <w:rsid w:val="006F43D2"/>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6F43D2"/>
    <w:pPr>
      <w:spacing w:after="160" w:line="240" w:lineRule="exact"/>
    </w:pPr>
    <w:rPr>
      <w:rFonts w:ascii="Verdana" w:hAnsi="Verdana"/>
      <w:lang w:val="en-US" w:eastAsia="en-US"/>
    </w:rPr>
  </w:style>
  <w:style w:type="character" w:customStyle="1" w:styleId="s4">
    <w:name w:val="s4"/>
    <w:rsid w:val="006F43D2"/>
  </w:style>
  <w:style w:type="paragraph" w:customStyle="1" w:styleId="p17">
    <w:name w:val="p17"/>
    <w:basedOn w:val="a3"/>
    <w:rsid w:val="006F43D2"/>
    <w:pPr>
      <w:spacing w:before="100" w:beforeAutospacing="1" w:after="100" w:afterAutospacing="1"/>
    </w:pPr>
  </w:style>
  <w:style w:type="paragraph" w:customStyle="1" w:styleId="p21">
    <w:name w:val="p21"/>
    <w:basedOn w:val="a3"/>
    <w:rsid w:val="006F43D2"/>
    <w:pPr>
      <w:spacing w:before="100" w:beforeAutospacing="1" w:after="100" w:afterAutospacing="1"/>
    </w:pPr>
  </w:style>
  <w:style w:type="paragraph" w:customStyle="1" w:styleId="p5">
    <w:name w:val="p5"/>
    <w:basedOn w:val="a3"/>
    <w:rsid w:val="006F43D2"/>
    <w:pPr>
      <w:spacing w:before="100" w:beforeAutospacing="1" w:after="100" w:afterAutospacing="1"/>
    </w:pPr>
  </w:style>
  <w:style w:type="paragraph" w:customStyle="1" w:styleId="p24">
    <w:name w:val="p24"/>
    <w:basedOn w:val="a3"/>
    <w:rsid w:val="006F43D2"/>
    <w:pPr>
      <w:spacing w:before="100" w:beforeAutospacing="1" w:after="100" w:afterAutospacing="1"/>
    </w:pPr>
  </w:style>
  <w:style w:type="character" w:customStyle="1" w:styleId="s2">
    <w:name w:val="s2"/>
    <w:rsid w:val="006F43D2"/>
  </w:style>
  <w:style w:type="paragraph" w:customStyle="1" w:styleId="p2">
    <w:name w:val="p2"/>
    <w:basedOn w:val="a3"/>
    <w:rsid w:val="006F43D2"/>
    <w:pPr>
      <w:spacing w:before="100" w:beforeAutospacing="1" w:after="100" w:afterAutospacing="1"/>
    </w:pPr>
  </w:style>
  <w:style w:type="paragraph" w:customStyle="1" w:styleId="Style134">
    <w:name w:val="Style134"/>
    <w:basedOn w:val="a3"/>
    <w:rsid w:val="006F43D2"/>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6F43D2"/>
    <w:rPr>
      <w:rFonts w:ascii="Times New Roman" w:hAnsi="Times New Roman"/>
      <w:b/>
      <w:sz w:val="24"/>
    </w:rPr>
  </w:style>
  <w:style w:type="character" w:customStyle="1" w:styleId="FontStyle58">
    <w:name w:val="Font Style58"/>
    <w:rsid w:val="006F43D2"/>
    <w:rPr>
      <w:rFonts w:ascii="Times New Roman" w:hAnsi="Times New Roman"/>
      <w:b/>
      <w:w w:val="40"/>
      <w:sz w:val="38"/>
    </w:rPr>
  </w:style>
  <w:style w:type="character" w:customStyle="1" w:styleId="FontStyle26">
    <w:name w:val="Font Style26"/>
    <w:rsid w:val="006F43D2"/>
    <w:rPr>
      <w:rFonts w:ascii="Times New Roman" w:hAnsi="Times New Roman"/>
      <w:sz w:val="26"/>
    </w:rPr>
  </w:style>
  <w:style w:type="paragraph" w:customStyle="1" w:styleId="affffffffff2">
    <w:name w:val="........ ..... . ........"/>
    <w:basedOn w:val="Default"/>
    <w:next w:val="Default"/>
    <w:rsid w:val="006F43D2"/>
    <w:rPr>
      <w:color w:val="auto"/>
    </w:rPr>
  </w:style>
  <w:style w:type="paragraph" w:customStyle="1" w:styleId="affffffffff3">
    <w:name w:val="... ......"/>
    <w:basedOn w:val="Default"/>
    <w:next w:val="Default"/>
    <w:rsid w:val="006F43D2"/>
    <w:rPr>
      <w:color w:val="auto"/>
    </w:rPr>
  </w:style>
  <w:style w:type="paragraph" w:customStyle="1" w:styleId="1fffff8">
    <w:name w:val=".....1"/>
    <w:basedOn w:val="Default"/>
    <w:next w:val="Default"/>
    <w:rsid w:val="006F43D2"/>
    <w:rPr>
      <w:color w:val="auto"/>
    </w:rPr>
  </w:style>
  <w:style w:type="paragraph" w:customStyle="1" w:styleId="bodytext2">
    <w:name w:val="bodytext2"/>
    <w:basedOn w:val="a3"/>
    <w:rsid w:val="006F43D2"/>
    <w:pPr>
      <w:spacing w:before="100" w:beforeAutospacing="1" w:after="100" w:afterAutospacing="1"/>
    </w:pPr>
  </w:style>
  <w:style w:type="paragraph" w:customStyle="1" w:styleId="affffffffff4">
    <w:name w:val="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6F43D2"/>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6F43D2"/>
    <w:rPr>
      <w:rFonts w:cs="Times New Roman"/>
    </w:rPr>
  </w:style>
  <w:style w:type="paragraph" w:customStyle="1" w:styleId="affffffffff5">
    <w:name w:val="ТЕКСТ"/>
    <w:basedOn w:val="afff3"/>
    <w:rsid w:val="006F43D2"/>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6F43D2"/>
    <w:pPr>
      <w:widowControl w:val="0"/>
      <w:autoSpaceDE w:val="0"/>
      <w:autoSpaceDN w:val="0"/>
      <w:adjustRightInd w:val="0"/>
      <w:spacing w:line="485" w:lineRule="exact"/>
      <w:ind w:firstLine="696"/>
      <w:jc w:val="both"/>
    </w:pPr>
  </w:style>
  <w:style w:type="paragraph" w:customStyle="1" w:styleId="1fffff9">
    <w:name w:val="Подзаголовок1"/>
    <w:basedOn w:val="a3"/>
    <w:rsid w:val="006F43D2"/>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6F43D2"/>
    <w:rPr>
      <w:rFonts w:cs="Times New Roman"/>
    </w:rPr>
  </w:style>
  <w:style w:type="paragraph" w:customStyle="1" w:styleId="affffffffff6">
    <w:name w:val="Маркированный."/>
    <w:basedOn w:val="a3"/>
    <w:rsid w:val="006F43D2"/>
    <w:pPr>
      <w:ind w:left="1429" w:hanging="360"/>
    </w:pPr>
    <w:rPr>
      <w:szCs w:val="22"/>
      <w:lang w:eastAsia="en-US"/>
    </w:rPr>
  </w:style>
  <w:style w:type="character" w:customStyle="1" w:styleId="66">
    <w:name w:val="Знак6 Знак Знак"/>
    <w:rsid w:val="006F43D2"/>
    <w:rPr>
      <w:sz w:val="24"/>
      <w:lang w:val="ru-RU" w:eastAsia="ru-RU"/>
    </w:rPr>
  </w:style>
  <w:style w:type="character" w:customStyle="1" w:styleId="searchterm">
    <w:name w:val="searchterm"/>
    <w:rsid w:val="006F43D2"/>
    <w:rPr>
      <w:rFonts w:cs="Times New Roman"/>
    </w:rPr>
  </w:style>
  <w:style w:type="character" w:customStyle="1" w:styleId="HTMLAddressChar">
    <w:name w:val="HTML Address Char"/>
    <w:semiHidden/>
    <w:locked/>
    <w:rsid w:val="006F43D2"/>
    <w:rPr>
      <w:i/>
      <w:sz w:val="24"/>
      <w:lang w:val="ru-RU" w:eastAsia="ru-RU"/>
    </w:rPr>
  </w:style>
  <w:style w:type="paragraph" w:customStyle="1" w:styleId="1fffffa">
    <w:name w:val="Обычный + полужирный+1"/>
    <w:basedOn w:val="a3"/>
    <w:rsid w:val="006F43D2"/>
    <w:pPr>
      <w:autoSpaceDE w:val="0"/>
      <w:autoSpaceDN w:val="0"/>
      <w:adjustRightInd w:val="0"/>
      <w:ind w:firstLine="709"/>
      <w:jc w:val="both"/>
      <w:outlineLvl w:val="1"/>
    </w:pPr>
    <w:rPr>
      <w:b/>
      <w:bCs/>
    </w:rPr>
  </w:style>
  <w:style w:type="character" w:customStyle="1" w:styleId="349">
    <w:name w:val="Основной текст (3)49"/>
    <w:rsid w:val="006F43D2"/>
    <w:rPr>
      <w:rFonts w:ascii="Times New Roman" w:hAnsi="Times New Roman"/>
      <w:spacing w:val="0"/>
      <w:sz w:val="20"/>
    </w:rPr>
  </w:style>
  <w:style w:type="character" w:customStyle="1" w:styleId="347">
    <w:name w:val="Основной текст (3)47"/>
    <w:rsid w:val="006F43D2"/>
    <w:rPr>
      <w:rFonts w:ascii="Times New Roman" w:hAnsi="Times New Roman"/>
      <w:spacing w:val="0"/>
      <w:sz w:val="20"/>
    </w:rPr>
  </w:style>
  <w:style w:type="character" w:customStyle="1" w:styleId="345">
    <w:name w:val="Основной текст (3)45"/>
    <w:rsid w:val="006F43D2"/>
    <w:rPr>
      <w:rFonts w:ascii="Times New Roman" w:hAnsi="Times New Roman"/>
      <w:spacing w:val="0"/>
      <w:sz w:val="20"/>
    </w:rPr>
  </w:style>
  <w:style w:type="paragraph" w:customStyle="1" w:styleId="Style211">
    <w:name w:val="Style21"/>
    <w:basedOn w:val="a3"/>
    <w:rsid w:val="006F43D2"/>
    <w:pPr>
      <w:widowControl w:val="0"/>
      <w:autoSpaceDE w:val="0"/>
      <w:autoSpaceDN w:val="0"/>
      <w:adjustRightInd w:val="0"/>
    </w:pPr>
    <w:rPr>
      <w:rFonts w:ascii="Trebuchet MS" w:hAnsi="Trebuchet MS"/>
    </w:rPr>
  </w:style>
  <w:style w:type="character" w:customStyle="1" w:styleId="FontStyle205">
    <w:name w:val="Font Style205"/>
    <w:rsid w:val="006F43D2"/>
    <w:rPr>
      <w:rFonts w:ascii="Times New Roman" w:hAnsi="Times New Roman"/>
      <w:color w:val="000000"/>
      <w:sz w:val="18"/>
    </w:rPr>
  </w:style>
  <w:style w:type="paragraph" w:customStyle="1" w:styleId="psection">
    <w:name w:val="psection"/>
    <w:basedOn w:val="a3"/>
    <w:rsid w:val="006F43D2"/>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6F43D2"/>
    <w:pPr>
      <w:spacing w:after="160" w:line="240" w:lineRule="exact"/>
    </w:pPr>
    <w:rPr>
      <w:rFonts w:ascii="Verdana" w:hAnsi="Verdana" w:cs="Verdana"/>
      <w:sz w:val="20"/>
      <w:szCs w:val="20"/>
      <w:lang w:val="en-US" w:eastAsia="en-US"/>
    </w:rPr>
  </w:style>
  <w:style w:type="character" w:customStyle="1" w:styleId="mathjax1">
    <w:name w:val="mathjax1"/>
    <w:rsid w:val="006F43D2"/>
    <w:rPr>
      <w:spacing w:val="0"/>
      <w:sz w:val="24"/>
    </w:rPr>
  </w:style>
  <w:style w:type="paragraph" w:customStyle="1" w:styleId="p22">
    <w:name w:val="p22"/>
    <w:basedOn w:val="a3"/>
    <w:rsid w:val="006F43D2"/>
    <w:pPr>
      <w:spacing w:before="100" w:beforeAutospacing="1" w:after="100" w:afterAutospacing="1"/>
    </w:pPr>
  </w:style>
  <w:style w:type="paragraph" w:customStyle="1" w:styleId="p10">
    <w:name w:val="p10"/>
    <w:basedOn w:val="a3"/>
    <w:rsid w:val="006F43D2"/>
    <w:pPr>
      <w:spacing w:before="100" w:beforeAutospacing="1" w:after="100" w:afterAutospacing="1"/>
    </w:pPr>
  </w:style>
  <w:style w:type="paragraph" w:customStyle="1" w:styleId="p26">
    <w:name w:val="p26"/>
    <w:basedOn w:val="a3"/>
    <w:rsid w:val="006F43D2"/>
    <w:pPr>
      <w:spacing w:before="100" w:beforeAutospacing="1" w:after="100" w:afterAutospacing="1"/>
    </w:pPr>
  </w:style>
  <w:style w:type="character" w:customStyle="1" w:styleId="s100">
    <w:name w:val="s10"/>
    <w:rsid w:val="006F43D2"/>
    <w:rPr>
      <w:rFonts w:cs="Times New Roman"/>
    </w:rPr>
  </w:style>
  <w:style w:type="paragraph" w:customStyle="1" w:styleId="p36">
    <w:name w:val="p36"/>
    <w:basedOn w:val="a3"/>
    <w:rsid w:val="006F43D2"/>
    <w:pPr>
      <w:spacing w:before="100" w:beforeAutospacing="1" w:after="100" w:afterAutospacing="1"/>
    </w:pPr>
  </w:style>
  <w:style w:type="character" w:customStyle="1" w:styleId="para6">
    <w:name w:val="para6"/>
    <w:rsid w:val="006F43D2"/>
    <w:rPr>
      <w:rFonts w:cs="Times New Roman"/>
    </w:rPr>
  </w:style>
  <w:style w:type="character" w:customStyle="1" w:styleId="3100">
    <w:name w:val="Знак Знак310"/>
    <w:locked/>
    <w:rsid w:val="006F43D2"/>
    <w:rPr>
      <w:rFonts w:ascii="Tahoma" w:hAnsi="Tahoma" w:cs="Tahoma"/>
      <w:sz w:val="16"/>
      <w:szCs w:val="16"/>
      <w:lang w:val="ru-RU" w:eastAsia="ru-RU" w:bidi="ar-SA"/>
    </w:rPr>
  </w:style>
  <w:style w:type="paragraph" w:customStyle="1" w:styleId="eg3">
    <w:name w:val="eg3"/>
    <w:basedOn w:val="a3"/>
    <w:rsid w:val="006F43D2"/>
    <w:pPr>
      <w:spacing w:before="100" w:beforeAutospacing="1" w:after="100" w:afterAutospacing="1"/>
    </w:pPr>
  </w:style>
  <w:style w:type="paragraph" w:customStyle="1" w:styleId="p32">
    <w:name w:val="p32"/>
    <w:basedOn w:val="a3"/>
    <w:rsid w:val="006F43D2"/>
    <w:pPr>
      <w:spacing w:before="100" w:beforeAutospacing="1" w:after="100" w:afterAutospacing="1"/>
    </w:pPr>
  </w:style>
  <w:style w:type="character" w:customStyle="1" w:styleId="2610">
    <w:name w:val="Знак Знак261"/>
    <w:rsid w:val="006F43D2"/>
    <w:rPr>
      <w:rFonts w:ascii="Cambria" w:eastAsia="Times New Roman" w:hAnsi="Cambria"/>
      <w:b/>
      <w:sz w:val="26"/>
    </w:rPr>
  </w:style>
  <w:style w:type="character" w:customStyle="1" w:styleId="1111">
    <w:name w:val="Знак1 Знак Знак11"/>
    <w:locked/>
    <w:rsid w:val="006F43D2"/>
    <w:rPr>
      <w:rFonts w:ascii="Times New Roman" w:eastAsia="Times New Roman" w:hAnsi="Times New Roman"/>
      <w:sz w:val="24"/>
      <w:lang w:eastAsia="ru-RU"/>
    </w:rPr>
  </w:style>
  <w:style w:type="character" w:customStyle="1" w:styleId="4810">
    <w:name w:val="Знак Знак481"/>
    <w:locked/>
    <w:rsid w:val="006F43D2"/>
    <w:rPr>
      <w:b/>
      <w:sz w:val="27"/>
      <w:lang w:val="ru-RU" w:eastAsia="ru-RU"/>
    </w:rPr>
  </w:style>
  <w:style w:type="character" w:customStyle="1" w:styleId="491">
    <w:name w:val="Знак Знак491"/>
    <w:rsid w:val="006F43D2"/>
    <w:rPr>
      <w:rFonts w:ascii="Times New Roman" w:eastAsia="Times New Roman" w:hAnsi="Times New Roman"/>
      <w:b/>
      <w:caps/>
      <w:sz w:val="24"/>
      <w:lang w:eastAsia="ru-RU"/>
    </w:rPr>
  </w:style>
  <w:style w:type="character" w:customStyle="1" w:styleId="4710">
    <w:name w:val="Знак Знак471"/>
    <w:rsid w:val="006F43D2"/>
    <w:rPr>
      <w:rFonts w:ascii="Times New Roman" w:eastAsia="Times New Roman" w:hAnsi="Times New Roman"/>
      <w:b/>
      <w:sz w:val="27"/>
      <w:lang w:eastAsia="ru-RU"/>
    </w:rPr>
  </w:style>
  <w:style w:type="character" w:customStyle="1" w:styleId="4510">
    <w:name w:val="Знак Знак451"/>
    <w:rsid w:val="006F43D2"/>
    <w:rPr>
      <w:rFonts w:ascii="Times New Roman" w:eastAsia="Times New Roman" w:hAnsi="Times New Roman"/>
      <w:b/>
      <w:i/>
      <w:sz w:val="26"/>
      <w:lang w:eastAsia="ru-RU"/>
    </w:rPr>
  </w:style>
  <w:style w:type="character" w:customStyle="1" w:styleId="1211">
    <w:name w:val="Знак1 Знак Знак21"/>
    <w:locked/>
    <w:rsid w:val="006F43D2"/>
    <w:rPr>
      <w:sz w:val="24"/>
    </w:rPr>
  </w:style>
  <w:style w:type="character" w:customStyle="1" w:styleId="613">
    <w:name w:val="Знак6 Знак Знак1"/>
    <w:rsid w:val="006F43D2"/>
    <w:rPr>
      <w:sz w:val="24"/>
      <w:lang w:val="ru-RU" w:eastAsia="ru-RU"/>
    </w:rPr>
  </w:style>
  <w:style w:type="character" w:customStyle="1" w:styleId="b-material-headdate-day">
    <w:name w:val="b-material-head__date-day"/>
    <w:rsid w:val="006F43D2"/>
    <w:rPr>
      <w:rFonts w:cs="Times New Roman"/>
    </w:rPr>
  </w:style>
  <w:style w:type="character" w:customStyle="1" w:styleId="2fff1">
    <w:name w:val="Основной текст (2)"/>
    <w:rsid w:val="006F43D2"/>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6F43D2"/>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6F43D2"/>
    <w:rPr>
      <w:sz w:val="24"/>
      <w:szCs w:val="24"/>
      <w:lang w:val="ru-RU" w:eastAsia="ru-RU" w:bidi="hi-IN"/>
    </w:rPr>
  </w:style>
  <w:style w:type="character" w:customStyle="1" w:styleId="2fff2">
    <w:name w:val="Основной шрифт абзаца2"/>
    <w:rsid w:val="006F43D2"/>
  </w:style>
  <w:style w:type="character" w:customStyle="1" w:styleId="492">
    <w:name w:val="Знак Знак49"/>
    <w:rsid w:val="006F43D2"/>
    <w:rPr>
      <w:rFonts w:ascii="Times New Roman" w:eastAsia="Times New Roman" w:hAnsi="Times New Roman" w:cs="Times New Roman"/>
      <w:b/>
      <w:caps/>
      <w:sz w:val="24"/>
      <w:szCs w:val="24"/>
      <w:lang w:eastAsia="ru-RU"/>
    </w:rPr>
  </w:style>
  <w:style w:type="paragraph" w:customStyle="1" w:styleId="621">
    <w:name w:val="Заголовок 62"/>
    <w:rsid w:val="006F43D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6F43D2"/>
    <w:rPr>
      <w:b/>
      <w:bCs/>
      <w:sz w:val="28"/>
      <w:szCs w:val="28"/>
      <w:lang w:val="ru-RU" w:eastAsia="ru-RU" w:bidi="ar-SA"/>
    </w:rPr>
  </w:style>
  <w:style w:type="character" w:customStyle="1" w:styleId="126">
    <w:name w:val="Знак1 Знак Знак2"/>
    <w:locked/>
    <w:rsid w:val="006F43D2"/>
    <w:rPr>
      <w:sz w:val="24"/>
      <w:szCs w:val="24"/>
    </w:rPr>
  </w:style>
  <w:style w:type="character" w:customStyle="1" w:styleId="67">
    <w:name w:val="Знак6 Знак Знак"/>
    <w:rsid w:val="006F43D2"/>
    <w:rPr>
      <w:sz w:val="24"/>
      <w:szCs w:val="24"/>
      <w:lang w:val="ru-RU" w:eastAsia="ru-RU" w:bidi="ar-SA"/>
    </w:rPr>
  </w:style>
  <w:style w:type="character" w:customStyle="1" w:styleId="PlainTextChar1">
    <w:name w:val="Plain Text Char1"/>
    <w:aliases w:val="Знак3 Char11,Heading 12 Char11"/>
    <w:semiHidden/>
    <w:rsid w:val="006F43D2"/>
    <w:rPr>
      <w:rFonts w:ascii="Courier New" w:hAnsi="Courier New" w:cs="Courier New"/>
    </w:rPr>
  </w:style>
  <w:style w:type="character" w:customStyle="1" w:styleId="QuoteChar1">
    <w:name w:val="Quote Char1"/>
    <w:rsid w:val="006F43D2"/>
    <w:rPr>
      <w:rFonts w:ascii="Times New Roman" w:hAnsi="Times New Roman"/>
      <w:i/>
      <w:iCs/>
      <w:color w:val="000000"/>
      <w:sz w:val="24"/>
      <w:szCs w:val="24"/>
    </w:rPr>
  </w:style>
  <w:style w:type="character" w:customStyle="1" w:styleId="1fffffb">
    <w:name w:val="Слабое выделение1"/>
    <w:rsid w:val="006F43D2"/>
    <w:rPr>
      <w:i/>
      <w:color w:val="808080"/>
    </w:rPr>
  </w:style>
  <w:style w:type="paragraph" w:customStyle="1" w:styleId="p35">
    <w:name w:val="p35"/>
    <w:basedOn w:val="a3"/>
    <w:rsid w:val="006F43D2"/>
    <w:pPr>
      <w:spacing w:before="100" w:beforeAutospacing="1" w:after="100" w:afterAutospacing="1"/>
    </w:pPr>
  </w:style>
  <w:style w:type="character" w:customStyle="1" w:styleId="541">
    <w:name w:val="Знак Знак54"/>
    <w:rsid w:val="006F43D2"/>
    <w:rPr>
      <w:rFonts w:ascii="Arial" w:hAnsi="Arial"/>
      <w:b/>
      <w:bCs/>
      <w:sz w:val="26"/>
      <w:szCs w:val="26"/>
      <w:lang w:bidi="ar-SA"/>
    </w:rPr>
  </w:style>
  <w:style w:type="character" w:customStyle="1" w:styleId="670">
    <w:name w:val="Знак Знак67"/>
    <w:rsid w:val="006F43D2"/>
    <w:rPr>
      <w:rFonts w:ascii="Arial" w:hAnsi="Arial"/>
      <w:b/>
      <w:bCs/>
      <w:sz w:val="26"/>
      <w:szCs w:val="26"/>
    </w:rPr>
  </w:style>
  <w:style w:type="character" w:customStyle="1" w:styleId="660">
    <w:name w:val="Знак Знак66"/>
    <w:rsid w:val="006F43D2"/>
    <w:rPr>
      <w:b/>
      <w:bCs/>
      <w:sz w:val="28"/>
      <w:szCs w:val="28"/>
      <w:lang w:bidi="ar-SA"/>
    </w:rPr>
  </w:style>
  <w:style w:type="character" w:customStyle="1" w:styleId="650">
    <w:name w:val="Знак Знак65"/>
    <w:rsid w:val="006F43D2"/>
    <w:rPr>
      <w:b/>
      <w:bCs/>
      <w:i/>
      <w:iCs/>
      <w:sz w:val="26"/>
      <w:szCs w:val="26"/>
      <w:lang w:bidi="ar-SA"/>
    </w:rPr>
  </w:style>
  <w:style w:type="character" w:customStyle="1" w:styleId="630">
    <w:name w:val="Знак Знак63"/>
    <w:rsid w:val="006F43D2"/>
    <w:rPr>
      <w:sz w:val="24"/>
      <w:lang w:val="ru-RU" w:eastAsia="ru-RU" w:bidi="ar-SA"/>
    </w:rPr>
  </w:style>
  <w:style w:type="character" w:customStyle="1" w:styleId="622">
    <w:name w:val="Знак Знак62"/>
    <w:rsid w:val="006F43D2"/>
    <w:rPr>
      <w:rFonts w:ascii="Calibri" w:hAnsi="Calibri"/>
      <w:i/>
      <w:iCs/>
      <w:sz w:val="24"/>
      <w:szCs w:val="24"/>
      <w:lang w:eastAsia="en-US" w:bidi="ar-SA"/>
    </w:rPr>
  </w:style>
  <w:style w:type="character" w:customStyle="1" w:styleId="614">
    <w:name w:val="Знак Знак61"/>
    <w:rsid w:val="006F43D2"/>
    <w:rPr>
      <w:rFonts w:ascii="Arial" w:hAnsi="Arial" w:cs="Arial"/>
      <w:sz w:val="22"/>
      <w:szCs w:val="22"/>
      <w:lang w:val="ru-RU" w:eastAsia="ru-RU" w:bidi="ar-SA"/>
    </w:rPr>
  </w:style>
  <w:style w:type="character" w:customStyle="1" w:styleId="601">
    <w:name w:val="Знак Знак60"/>
    <w:rsid w:val="006F43D2"/>
    <w:rPr>
      <w:sz w:val="16"/>
      <w:szCs w:val="16"/>
    </w:rPr>
  </w:style>
  <w:style w:type="character" w:customStyle="1" w:styleId="590">
    <w:name w:val="Знак Знак59"/>
    <w:rsid w:val="006F43D2"/>
    <w:rPr>
      <w:sz w:val="24"/>
      <w:szCs w:val="24"/>
      <w:lang w:bidi="ar-SA"/>
    </w:rPr>
  </w:style>
  <w:style w:type="character" w:customStyle="1" w:styleId="581">
    <w:name w:val="Знак Знак58"/>
    <w:rsid w:val="006F43D2"/>
    <w:rPr>
      <w:sz w:val="24"/>
      <w:szCs w:val="24"/>
      <w:lang w:bidi="ar-SA"/>
    </w:rPr>
  </w:style>
  <w:style w:type="character" w:customStyle="1" w:styleId="571">
    <w:name w:val="Знак Знак57"/>
    <w:rsid w:val="006F43D2"/>
    <w:rPr>
      <w:sz w:val="24"/>
      <w:szCs w:val="24"/>
      <w:lang w:bidi="ar-SA"/>
    </w:rPr>
  </w:style>
  <w:style w:type="character" w:customStyle="1" w:styleId="561">
    <w:name w:val="Знак Знак56"/>
    <w:rsid w:val="006F43D2"/>
    <w:rPr>
      <w:rFonts w:ascii="Tahoma" w:hAnsi="Tahoma"/>
      <w:lang w:bidi="ar-SA"/>
    </w:rPr>
  </w:style>
  <w:style w:type="character" w:customStyle="1" w:styleId="551">
    <w:name w:val="Знак Знак55"/>
    <w:rsid w:val="006F43D2"/>
    <w:rPr>
      <w:sz w:val="24"/>
      <w:szCs w:val="24"/>
      <w:lang w:bidi="ar-SA"/>
    </w:rPr>
  </w:style>
  <w:style w:type="paragraph" w:customStyle="1" w:styleId="p11">
    <w:name w:val="p11"/>
    <w:basedOn w:val="a3"/>
    <w:rsid w:val="006F43D2"/>
    <w:pPr>
      <w:spacing w:before="100" w:beforeAutospacing="1" w:after="100" w:afterAutospacing="1"/>
    </w:pPr>
  </w:style>
  <w:style w:type="paragraph" w:customStyle="1" w:styleId="p15">
    <w:name w:val="p15"/>
    <w:basedOn w:val="a3"/>
    <w:rsid w:val="006F43D2"/>
    <w:pPr>
      <w:spacing w:before="100" w:beforeAutospacing="1" w:after="100" w:afterAutospacing="1"/>
    </w:pPr>
  </w:style>
  <w:style w:type="character" w:customStyle="1" w:styleId="s7">
    <w:name w:val="s7"/>
    <w:rsid w:val="006F43D2"/>
  </w:style>
  <w:style w:type="character" w:customStyle="1" w:styleId="s13">
    <w:name w:val="s13"/>
    <w:rsid w:val="006F43D2"/>
  </w:style>
  <w:style w:type="paragraph" w:customStyle="1" w:styleId="p29">
    <w:name w:val="p29"/>
    <w:basedOn w:val="a3"/>
    <w:rsid w:val="006F43D2"/>
    <w:pPr>
      <w:spacing w:before="100" w:beforeAutospacing="1" w:after="100" w:afterAutospacing="1"/>
    </w:pPr>
  </w:style>
  <w:style w:type="paragraph" w:customStyle="1" w:styleId="p30">
    <w:name w:val="p30"/>
    <w:basedOn w:val="a3"/>
    <w:rsid w:val="006F43D2"/>
    <w:pPr>
      <w:spacing w:before="100" w:beforeAutospacing="1" w:after="100" w:afterAutospacing="1"/>
    </w:pPr>
  </w:style>
  <w:style w:type="paragraph" w:customStyle="1" w:styleId="p31">
    <w:name w:val="p31"/>
    <w:basedOn w:val="a3"/>
    <w:rsid w:val="006F43D2"/>
    <w:pPr>
      <w:spacing w:before="100" w:beforeAutospacing="1" w:after="100" w:afterAutospacing="1"/>
    </w:pPr>
  </w:style>
  <w:style w:type="character" w:customStyle="1" w:styleId="s14">
    <w:name w:val="s14"/>
    <w:rsid w:val="006F43D2"/>
  </w:style>
  <w:style w:type="character" w:customStyle="1" w:styleId="s15">
    <w:name w:val="s15"/>
    <w:rsid w:val="006F43D2"/>
  </w:style>
  <w:style w:type="paragraph" w:customStyle="1" w:styleId="p33">
    <w:name w:val="p33"/>
    <w:basedOn w:val="a3"/>
    <w:rsid w:val="006F43D2"/>
    <w:pPr>
      <w:spacing w:before="100" w:beforeAutospacing="1" w:after="100" w:afterAutospacing="1"/>
    </w:pPr>
  </w:style>
  <w:style w:type="paragraph" w:customStyle="1" w:styleId="p13">
    <w:name w:val="p13"/>
    <w:basedOn w:val="a3"/>
    <w:rsid w:val="006F43D2"/>
    <w:pPr>
      <w:spacing w:before="100" w:beforeAutospacing="1" w:after="100" w:afterAutospacing="1"/>
    </w:pPr>
  </w:style>
  <w:style w:type="character" w:customStyle="1" w:styleId="s9">
    <w:name w:val="s9"/>
    <w:rsid w:val="006F43D2"/>
  </w:style>
  <w:style w:type="paragraph" w:customStyle="1" w:styleId="p25">
    <w:name w:val="p25"/>
    <w:basedOn w:val="a3"/>
    <w:rsid w:val="006F43D2"/>
    <w:pPr>
      <w:spacing w:before="100" w:beforeAutospacing="1" w:after="100" w:afterAutospacing="1"/>
    </w:pPr>
  </w:style>
  <w:style w:type="character" w:customStyle="1" w:styleId="128">
    <w:name w:val="Знак1 Знак2"/>
    <w:semiHidden/>
    <w:rsid w:val="006F43D2"/>
    <w:rPr>
      <w:sz w:val="24"/>
      <w:szCs w:val="24"/>
    </w:rPr>
  </w:style>
  <w:style w:type="character" w:customStyle="1" w:styleId="1fffffc">
    <w:name w:val="Красная строка Знак1"/>
    <w:semiHidden/>
    <w:rsid w:val="006F43D2"/>
    <w:rPr>
      <w:sz w:val="24"/>
      <w:szCs w:val="24"/>
    </w:rPr>
  </w:style>
  <w:style w:type="character" w:customStyle="1" w:styleId="1fffffd">
    <w:name w:val="Текст концевой сноски Знак1"/>
    <w:rsid w:val="006F43D2"/>
  </w:style>
  <w:style w:type="character" w:customStyle="1" w:styleId="1fffffe">
    <w:name w:val="Текст макроса Знак1"/>
    <w:semiHidden/>
    <w:rsid w:val="006F43D2"/>
    <w:rPr>
      <w:rFonts w:ascii="Consolas" w:hAnsi="Consolas"/>
    </w:rPr>
  </w:style>
  <w:style w:type="paragraph" w:customStyle="1" w:styleId="Caaieiaie5">
    <w:name w:val="Caaieiaie 5"/>
    <w:basedOn w:val="a3"/>
    <w:next w:val="a3"/>
    <w:rsid w:val="006F43D2"/>
    <w:pPr>
      <w:autoSpaceDE w:val="0"/>
      <w:autoSpaceDN w:val="0"/>
      <w:adjustRightInd w:val="0"/>
    </w:pPr>
    <w:rPr>
      <w:lang w:eastAsia="en-US"/>
    </w:rPr>
  </w:style>
  <w:style w:type="character" w:customStyle="1" w:styleId="700">
    <w:name w:val="Знак Знак70"/>
    <w:rsid w:val="006F43D2"/>
    <w:rPr>
      <w:rFonts w:ascii="Arial" w:hAnsi="Arial"/>
      <w:b/>
      <w:bCs/>
      <w:sz w:val="26"/>
      <w:szCs w:val="26"/>
    </w:rPr>
  </w:style>
  <w:style w:type="character" w:customStyle="1" w:styleId="69">
    <w:name w:val="Знак Знак69"/>
    <w:rsid w:val="006F43D2"/>
    <w:rPr>
      <w:b/>
      <w:bCs/>
      <w:sz w:val="28"/>
      <w:szCs w:val="28"/>
      <w:lang w:bidi="ar-SA"/>
    </w:rPr>
  </w:style>
  <w:style w:type="character" w:customStyle="1" w:styleId="68">
    <w:name w:val="Знак Знак68"/>
    <w:rsid w:val="006F43D2"/>
    <w:rPr>
      <w:b/>
      <w:bCs/>
      <w:i/>
      <w:iCs/>
      <w:sz w:val="26"/>
      <w:szCs w:val="26"/>
      <w:lang w:bidi="ar-SA"/>
    </w:rPr>
  </w:style>
  <w:style w:type="paragraph" w:customStyle="1" w:styleId="SP">
    <w:name w:val="SP"/>
    <w:rsid w:val="006F43D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6F43D2"/>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6F43D2"/>
    <w:rPr>
      <w:i w:val="0"/>
      <w:iCs w:val="0"/>
      <w:kern w:val="32"/>
      <w:sz w:val="24"/>
      <w:szCs w:val="32"/>
      <w:lang w:eastAsia="ru-RU"/>
    </w:rPr>
  </w:style>
  <w:style w:type="paragraph" w:customStyle="1" w:styleId="3fc">
    <w:name w:val="Заголовок 3 уровня"/>
    <w:basedOn w:val="afffe"/>
    <w:rsid w:val="006F43D2"/>
    <w:pPr>
      <w:ind w:firstLine="0"/>
      <w:jc w:val="center"/>
    </w:pPr>
    <w:rPr>
      <w:b/>
    </w:rPr>
  </w:style>
  <w:style w:type="character" w:customStyle="1" w:styleId="rvts210">
    <w:name w:val="rvts210"/>
    <w:rsid w:val="006F43D2"/>
    <w:rPr>
      <w:i/>
      <w:iCs/>
      <w:color w:val="000000"/>
      <w:sz w:val="20"/>
      <w:szCs w:val="20"/>
    </w:rPr>
  </w:style>
  <w:style w:type="character" w:customStyle="1" w:styleId="76">
    <w:name w:val="стиль7"/>
    <w:rsid w:val="006F43D2"/>
  </w:style>
  <w:style w:type="character" w:customStyle="1" w:styleId="Heading122">
    <w:name w:val="Heading 12 Знак Знак2"/>
    <w:rsid w:val="006F43D2"/>
    <w:rPr>
      <w:rFonts w:ascii="Courier New" w:hAnsi="Courier New"/>
      <w:lang w:bidi="ar-SA"/>
    </w:rPr>
  </w:style>
  <w:style w:type="character" w:customStyle="1" w:styleId="Heading3Char1">
    <w:name w:val="Heading 3 Char1"/>
    <w:locked/>
    <w:rsid w:val="006F43D2"/>
    <w:rPr>
      <w:b/>
      <w:sz w:val="27"/>
      <w:lang w:val="ru-RU" w:eastAsia="ru-RU"/>
    </w:rPr>
  </w:style>
  <w:style w:type="paragraph" w:customStyle="1" w:styleId="129">
    <w:name w:val="Абзац списка12"/>
    <w:basedOn w:val="a3"/>
    <w:rsid w:val="006F43D2"/>
    <w:pPr>
      <w:ind w:left="720"/>
      <w:contextualSpacing/>
    </w:pPr>
    <w:rPr>
      <w:szCs w:val="20"/>
    </w:rPr>
  </w:style>
  <w:style w:type="character" w:customStyle="1" w:styleId="BodyText2Char2">
    <w:name w:val="Body Text 2 Char2"/>
    <w:locked/>
    <w:rsid w:val="006F43D2"/>
    <w:rPr>
      <w:sz w:val="24"/>
    </w:rPr>
  </w:style>
  <w:style w:type="character" w:customStyle="1" w:styleId="Heading2Char1">
    <w:name w:val="Heading 2 Char1"/>
    <w:aliases w:val="Знак3 Знак Char1,Heading 2 Char11,Знак3 Знак Char11"/>
    <w:locked/>
    <w:rsid w:val="006F43D2"/>
    <w:rPr>
      <w:rFonts w:ascii="Arial" w:hAnsi="Arial"/>
      <w:b/>
      <w:i/>
      <w:sz w:val="28"/>
      <w:lang w:val="ru-RU" w:eastAsia="en-US"/>
    </w:rPr>
  </w:style>
  <w:style w:type="character" w:customStyle="1" w:styleId="Heading4Char1">
    <w:name w:val="Heading 4 Char1"/>
    <w:locked/>
    <w:rsid w:val="006F43D2"/>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6F43D2"/>
    <w:rPr>
      <w:rFonts w:ascii="Times New Roman" w:hAnsi="Times New Roman"/>
      <w:sz w:val="24"/>
      <w:lang w:eastAsia="ru-RU"/>
    </w:rPr>
  </w:style>
  <w:style w:type="paragraph" w:customStyle="1" w:styleId="1ffffff">
    <w:name w:val="Стиль 1"/>
    <w:basedOn w:val="a3"/>
    <w:rsid w:val="006F43D2"/>
    <w:pPr>
      <w:ind w:firstLine="709"/>
      <w:jc w:val="both"/>
    </w:pPr>
    <w:rPr>
      <w:sz w:val="28"/>
      <w:szCs w:val="28"/>
    </w:rPr>
  </w:style>
  <w:style w:type="character" w:customStyle="1" w:styleId="b">
    <w:name w:val="b"/>
    <w:rsid w:val="006F43D2"/>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6F43D2"/>
    <w:rPr>
      <w:lang w:val="ru-RU" w:eastAsia="ru-RU" w:bidi="ar-SA"/>
    </w:rPr>
  </w:style>
  <w:style w:type="paragraph" w:customStyle="1" w:styleId="tab">
    <w:name w:val="tab"/>
    <w:basedOn w:val="a3"/>
    <w:rsid w:val="006F43D2"/>
    <w:pPr>
      <w:spacing w:before="100" w:beforeAutospacing="1" w:after="100" w:afterAutospacing="1"/>
    </w:pPr>
  </w:style>
  <w:style w:type="paragraph" w:customStyle="1" w:styleId="212000">
    <w:name w:val="Стиль Заголовок 2 + 12 пт Слева:  0 см Первая строка:  0 см"/>
    <w:basedOn w:val="21"/>
    <w:rsid w:val="006F43D2"/>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6F43D2"/>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6F43D2"/>
    <w:rPr>
      <w:rFonts w:ascii="Times New Roman" w:hAnsi="Times New Roman"/>
      <w:i w:val="0"/>
      <w:kern w:val="32"/>
      <w:sz w:val="24"/>
      <w:szCs w:val="32"/>
      <w:lang w:eastAsia="ru-RU"/>
    </w:rPr>
  </w:style>
  <w:style w:type="character" w:customStyle="1" w:styleId="affffffffff7">
    <w:name w:val="Знак Знак Знак"/>
    <w:locked/>
    <w:rsid w:val="006F43D2"/>
    <w:rPr>
      <w:b/>
      <w:caps/>
      <w:sz w:val="24"/>
      <w:szCs w:val="24"/>
      <w:lang w:val="ru-RU" w:eastAsia="ru-RU" w:bidi="ar-SA"/>
    </w:rPr>
  </w:style>
  <w:style w:type="character" w:customStyle="1" w:styleId="328">
    <w:name w:val="Знак Знак32"/>
    <w:rsid w:val="006F43D2"/>
    <w:rPr>
      <w:rFonts w:ascii="Arial" w:hAnsi="Arial" w:cs="Arial"/>
      <w:b/>
      <w:bCs/>
      <w:i/>
      <w:iCs/>
      <w:sz w:val="28"/>
      <w:szCs w:val="28"/>
      <w:lang w:val="ru-RU" w:eastAsia="en-US" w:bidi="ar-SA"/>
    </w:rPr>
  </w:style>
  <w:style w:type="character" w:customStyle="1" w:styleId="31d">
    <w:name w:val="Знак Знак31"/>
    <w:locked/>
    <w:rsid w:val="006F43D2"/>
    <w:rPr>
      <w:b/>
      <w:bCs/>
      <w:sz w:val="27"/>
      <w:szCs w:val="27"/>
      <w:lang w:val="ru-RU" w:eastAsia="ru-RU" w:bidi="ar-SA"/>
    </w:rPr>
  </w:style>
  <w:style w:type="character" w:customStyle="1" w:styleId="302">
    <w:name w:val="Знак Знак30"/>
    <w:locked/>
    <w:rsid w:val="006F43D2"/>
    <w:rPr>
      <w:b/>
      <w:bCs/>
      <w:sz w:val="28"/>
      <w:szCs w:val="28"/>
      <w:lang w:bidi="ar-SA"/>
    </w:rPr>
  </w:style>
  <w:style w:type="character" w:customStyle="1" w:styleId="292">
    <w:name w:val="Знак Знак29"/>
    <w:locked/>
    <w:rsid w:val="006F43D2"/>
    <w:rPr>
      <w:b/>
      <w:bCs/>
      <w:i/>
      <w:iCs/>
      <w:sz w:val="26"/>
      <w:szCs w:val="26"/>
      <w:lang w:bidi="ar-SA"/>
    </w:rPr>
  </w:style>
  <w:style w:type="character" w:customStyle="1" w:styleId="hlto-search">
    <w:name w:val="hl to-search"/>
    <w:rsid w:val="006F43D2"/>
  </w:style>
  <w:style w:type="paragraph" w:customStyle="1" w:styleId="source">
    <w:name w:val="source"/>
    <w:basedOn w:val="a3"/>
    <w:rsid w:val="006F43D2"/>
    <w:pPr>
      <w:spacing w:before="100" w:beforeAutospacing="1" w:after="100" w:afterAutospacing="1"/>
    </w:pPr>
  </w:style>
  <w:style w:type="paragraph" w:customStyle="1" w:styleId="affffffffff8">
    <w:name w:val="словарная статья"/>
    <w:basedOn w:val="Default"/>
    <w:next w:val="Default"/>
    <w:rsid w:val="006F43D2"/>
    <w:rPr>
      <w:color w:val="auto"/>
    </w:rPr>
  </w:style>
  <w:style w:type="paragraph" w:customStyle="1" w:styleId="affffffffff9">
    <w:name w:val="Подзаголовок для информации об изменениях"/>
    <w:basedOn w:val="a3"/>
    <w:next w:val="a3"/>
    <w:uiPriority w:val="99"/>
    <w:rsid w:val="006F43D2"/>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6F43D2"/>
    <w:rPr>
      <w:i/>
      <w:iCs/>
      <w:color w:val="000000"/>
    </w:rPr>
  </w:style>
  <w:style w:type="paragraph" w:customStyle="1" w:styleId="1ffffff0">
    <w:name w:val="Выделенная цитата1"/>
    <w:basedOn w:val="a3"/>
    <w:next w:val="a3"/>
    <w:rsid w:val="006F43D2"/>
    <w:pPr>
      <w:pBdr>
        <w:bottom w:val="single" w:sz="4" w:space="4" w:color="4F81BD"/>
      </w:pBdr>
      <w:spacing w:before="200" w:after="280"/>
      <w:ind w:left="936" w:right="936"/>
    </w:pPr>
    <w:rPr>
      <w:b/>
      <w:bCs/>
      <w:i/>
      <w:iCs/>
      <w:color w:val="4F81BD"/>
    </w:rPr>
  </w:style>
  <w:style w:type="character" w:customStyle="1" w:styleId="1ffffff1">
    <w:name w:val="Слабая ссылка1"/>
    <w:rsid w:val="006F43D2"/>
    <w:rPr>
      <w:rFonts w:cs="Times New Roman"/>
      <w:smallCaps/>
      <w:color w:val="C0504D"/>
      <w:u w:val="single"/>
    </w:rPr>
  </w:style>
  <w:style w:type="character" w:customStyle="1" w:styleId="1ffffff2">
    <w:name w:val="Сильная ссылка1"/>
    <w:rsid w:val="006F43D2"/>
    <w:rPr>
      <w:rFonts w:cs="Times New Roman"/>
      <w:b/>
      <w:smallCaps/>
      <w:color w:val="C0504D"/>
      <w:spacing w:val="5"/>
      <w:u w:val="single"/>
    </w:rPr>
  </w:style>
  <w:style w:type="character" w:customStyle="1" w:styleId="1ffffff3">
    <w:name w:val="Название книги1"/>
    <w:rsid w:val="006F43D2"/>
    <w:rPr>
      <w:rFonts w:cs="Times New Roman"/>
      <w:b/>
      <w:smallCaps/>
      <w:spacing w:val="5"/>
    </w:rPr>
  </w:style>
  <w:style w:type="paragraph" w:customStyle="1" w:styleId="1ffffff4">
    <w:name w:val="Заголовок оглавления1"/>
    <w:basedOn w:val="11"/>
    <w:next w:val="a3"/>
    <w:rsid w:val="006F43D2"/>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6F43D2"/>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6F43D2"/>
    <w:rPr>
      <w:b/>
      <w:bCs/>
      <w:sz w:val="28"/>
      <w:szCs w:val="28"/>
      <w:lang w:val="ru-RU" w:eastAsia="ru-RU" w:bidi="ar-SA"/>
    </w:rPr>
  </w:style>
  <w:style w:type="paragraph" w:customStyle="1" w:styleId="329">
    <w:name w:val="Заголовок 32"/>
    <w:basedOn w:val="a3"/>
    <w:next w:val="a3"/>
    <w:rsid w:val="006F43D2"/>
    <w:pPr>
      <w:keepNext/>
      <w:snapToGrid w:val="0"/>
      <w:spacing w:before="240" w:after="60"/>
    </w:pPr>
    <w:rPr>
      <w:rFonts w:ascii="Arial" w:hAnsi="Arial"/>
      <w:szCs w:val="20"/>
    </w:rPr>
  </w:style>
  <w:style w:type="character" w:customStyle="1" w:styleId="1ffffff6">
    <w:name w:val="Замещающий текст1"/>
    <w:rsid w:val="006F43D2"/>
    <w:rPr>
      <w:color w:val="808080"/>
    </w:rPr>
  </w:style>
  <w:style w:type="paragraph" w:customStyle="1" w:styleId="1ffffff7">
    <w:name w:val="Подзаголовок1"/>
    <w:basedOn w:val="a3"/>
    <w:rsid w:val="006F43D2"/>
    <w:pPr>
      <w:spacing w:line="312" w:lineRule="auto"/>
    </w:pPr>
    <w:rPr>
      <w:rFonts w:ascii="Arial" w:hAnsi="Arial" w:cs="Arial"/>
      <w:b/>
      <w:bCs/>
      <w:color w:val="000000"/>
      <w:sz w:val="20"/>
      <w:szCs w:val="20"/>
    </w:rPr>
  </w:style>
  <w:style w:type="character" w:customStyle="1" w:styleId="2fff5">
    <w:name w:val="Основной шрифт абзаца2"/>
    <w:rsid w:val="006F43D2"/>
  </w:style>
  <w:style w:type="paragraph" w:customStyle="1" w:styleId="623">
    <w:name w:val="Заголовок 62"/>
    <w:rsid w:val="006F43D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6F43D2"/>
    <w:rPr>
      <w:rFonts w:ascii="Arial" w:hAnsi="Arial"/>
      <w:b/>
      <w:bCs/>
      <w:sz w:val="26"/>
      <w:szCs w:val="26"/>
    </w:rPr>
  </w:style>
  <w:style w:type="character" w:customStyle="1" w:styleId="661">
    <w:name w:val="Знак Знак66"/>
    <w:rsid w:val="006F43D2"/>
    <w:rPr>
      <w:b/>
      <w:bCs/>
      <w:sz w:val="28"/>
      <w:szCs w:val="28"/>
      <w:lang w:bidi="ar-SA"/>
    </w:rPr>
  </w:style>
  <w:style w:type="character" w:customStyle="1" w:styleId="651">
    <w:name w:val="Знак Знак65"/>
    <w:rsid w:val="006F43D2"/>
    <w:rPr>
      <w:b/>
      <w:bCs/>
      <w:i/>
      <w:iCs/>
      <w:sz w:val="26"/>
      <w:szCs w:val="26"/>
      <w:lang w:bidi="ar-SA"/>
    </w:rPr>
  </w:style>
  <w:style w:type="character" w:customStyle="1" w:styleId="701">
    <w:name w:val="Знак Знак70"/>
    <w:rsid w:val="006F43D2"/>
    <w:rPr>
      <w:rFonts w:ascii="Arial" w:hAnsi="Arial"/>
      <w:b/>
      <w:bCs/>
      <w:sz w:val="26"/>
      <w:szCs w:val="26"/>
    </w:rPr>
  </w:style>
  <w:style w:type="character" w:customStyle="1" w:styleId="690">
    <w:name w:val="Знак Знак69"/>
    <w:rsid w:val="006F43D2"/>
    <w:rPr>
      <w:b/>
      <w:bCs/>
      <w:sz w:val="28"/>
      <w:szCs w:val="28"/>
      <w:lang w:bidi="ar-SA"/>
    </w:rPr>
  </w:style>
  <w:style w:type="character" w:customStyle="1" w:styleId="680">
    <w:name w:val="Знак Знак68"/>
    <w:rsid w:val="006F43D2"/>
    <w:rPr>
      <w:b/>
      <w:bCs/>
      <w:i/>
      <w:iCs/>
      <w:sz w:val="26"/>
      <w:szCs w:val="26"/>
      <w:lang w:bidi="ar-SA"/>
    </w:rPr>
  </w:style>
  <w:style w:type="character" w:customStyle="1" w:styleId="Heading4Char2">
    <w:name w:val="Heading 4 Char2"/>
    <w:locked/>
    <w:rsid w:val="006F43D2"/>
    <w:rPr>
      <w:rFonts w:ascii="Times New Roman" w:hAnsi="Times New Roman" w:cs="Times New Roman"/>
      <w:b/>
      <w:bCs/>
      <w:sz w:val="28"/>
      <w:szCs w:val="28"/>
    </w:rPr>
  </w:style>
  <w:style w:type="character" w:customStyle="1" w:styleId="Heading5Char2">
    <w:name w:val="Heading 5 Char2"/>
    <w:locked/>
    <w:rsid w:val="006F43D2"/>
    <w:rPr>
      <w:rFonts w:ascii="Times New Roman" w:hAnsi="Times New Roman" w:cs="Times New Roman"/>
      <w:b/>
      <w:bCs/>
      <w:i/>
      <w:iCs/>
      <w:sz w:val="26"/>
      <w:szCs w:val="26"/>
    </w:rPr>
  </w:style>
  <w:style w:type="character" w:customStyle="1" w:styleId="Heading6Char2">
    <w:name w:val="Heading 6 Char2"/>
    <w:locked/>
    <w:rsid w:val="006F43D2"/>
    <w:rPr>
      <w:rFonts w:ascii="Times New Roman" w:hAnsi="Times New Roman" w:cs="Times New Roman"/>
      <w:b/>
      <w:bCs/>
      <w:sz w:val="20"/>
      <w:szCs w:val="20"/>
    </w:rPr>
  </w:style>
  <w:style w:type="character" w:customStyle="1" w:styleId="Heading7Char2">
    <w:name w:val="Heading 7 Char2"/>
    <w:locked/>
    <w:rsid w:val="006F43D2"/>
    <w:rPr>
      <w:rFonts w:ascii="Times New Roman" w:hAnsi="Times New Roman" w:cs="Times New Roman"/>
      <w:sz w:val="20"/>
      <w:szCs w:val="20"/>
    </w:rPr>
  </w:style>
  <w:style w:type="character" w:customStyle="1" w:styleId="Heading8Char2">
    <w:name w:val="Heading 8 Char2"/>
    <w:locked/>
    <w:rsid w:val="006F43D2"/>
    <w:rPr>
      <w:rFonts w:ascii="Calibri" w:hAnsi="Calibri" w:cs="Times New Roman"/>
      <w:i/>
      <w:iCs/>
      <w:sz w:val="24"/>
      <w:szCs w:val="24"/>
    </w:rPr>
  </w:style>
  <w:style w:type="character" w:customStyle="1" w:styleId="Heading9Char2">
    <w:name w:val="Heading 9 Char2"/>
    <w:locked/>
    <w:rsid w:val="006F43D2"/>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6F43D2"/>
    <w:rPr>
      <w:rFonts w:ascii="Arial" w:hAnsi="Arial"/>
      <w:b/>
      <w:kern w:val="32"/>
      <w:sz w:val="20"/>
    </w:rPr>
  </w:style>
  <w:style w:type="character" w:customStyle="1" w:styleId="Heading2Char3">
    <w:name w:val="Heading 2 Char3"/>
    <w:aliases w:val="Знак3 Знак Char3"/>
    <w:locked/>
    <w:rsid w:val="006F43D2"/>
    <w:rPr>
      <w:rFonts w:ascii="Arial" w:hAnsi="Arial"/>
      <w:b/>
      <w:kern w:val="32"/>
      <w:sz w:val="20"/>
    </w:rPr>
  </w:style>
  <w:style w:type="character" w:customStyle="1" w:styleId="Heading3Char3">
    <w:name w:val="Heading 3 Char3"/>
    <w:aliases w:val="Знак2 Char1"/>
    <w:locked/>
    <w:rsid w:val="006F43D2"/>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6F43D2"/>
    <w:rPr>
      <w:rFonts w:ascii="Times New Roman" w:hAnsi="Times New Roman"/>
      <w:sz w:val="20"/>
    </w:rPr>
  </w:style>
  <w:style w:type="character" w:customStyle="1" w:styleId="BodyText3Char5">
    <w:name w:val="Body Text 3 Char5"/>
    <w:aliases w:val="Знак5 Char5"/>
    <w:locked/>
    <w:rsid w:val="006F43D2"/>
    <w:rPr>
      <w:rFonts w:ascii="Times New Roman" w:hAnsi="Times New Roman"/>
      <w:sz w:val="16"/>
    </w:rPr>
  </w:style>
  <w:style w:type="character" w:customStyle="1" w:styleId="BodyTextIndent3Char3">
    <w:name w:val="Body Text Indent 3 Char3"/>
    <w:locked/>
    <w:rsid w:val="006F43D2"/>
    <w:rPr>
      <w:rFonts w:ascii="Calibri" w:hAnsi="Calibri"/>
      <w:sz w:val="16"/>
      <w:lang w:val="ru-RU" w:eastAsia="ru-RU" w:bidi="ar-SA"/>
    </w:rPr>
  </w:style>
  <w:style w:type="character" w:customStyle="1" w:styleId="PlainTextChar3">
    <w:name w:val="Plain Text Char3"/>
    <w:aliases w:val="Heading 12 Char2,Знак8 Char1"/>
    <w:locked/>
    <w:rsid w:val="006F43D2"/>
    <w:rPr>
      <w:rFonts w:ascii="Courier New" w:hAnsi="Courier New" w:cs="Times New Roman"/>
      <w:sz w:val="20"/>
      <w:szCs w:val="20"/>
    </w:rPr>
  </w:style>
  <w:style w:type="character" w:customStyle="1" w:styleId="BodyTextIndent2Char3">
    <w:name w:val="Body Text Indent 2 Char3"/>
    <w:locked/>
    <w:rsid w:val="006F43D2"/>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6F43D2"/>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6F43D2"/>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6F43D2"/>
    <w:rPr>
      <w:rFonts w:ascii="Times New Roman" w:hAnsi="Times New Roman"/>
      <w:sz w:val="24"/>
    </w:rPr>
  </w:style>
  <w:style w:type="character" w:customStyle="1" w:styleId="BodyTextChar5">
    <w:name w:val="Body Text Char5"/>
    <w:aliases w:val="Знак1 Char3"/>
    <w:locked/>
    <w:rsid w:val="006F43D2"/>
    <w:rPr>
      <w:rFonts w:ascii="Times New Roman" w:hAnsi="Times New Roman"/>
      <w:sz w:val="20"/>
    </w:rPr>
  </w:style>
  <w:style w:type="character" w:customStyle="1" w:styleId="FooterChar3">
    <w:name w:val="Footer Char3"/>
    <w:locked/>
    <w:rsid w:val="006F43D2"/>
    <w:rPr>
      <w:rFonts w:ascii="Times New Roman" w:hAnsi="Times New Roman" w:cs="Times New Roman"/>
      <w:sz w:val="24"/>
      <w:szCs w:val="24"/>
    </w:rPr>
  </w:style>
  <w:style w:type="character" w:customStyle="1" w:styleId="BodyText2Char3">
    <w:name w:val="Body Text 2 Char3"/>
    <w:locked/>
    <w:rsid w:val="006F43D2"/>
    <w:rPr>
      <w:rFonts w:ascii="Times New Roman" w:hAnsi="Times New Roman" w:cs="Times New Roman"/>
      <w:sz w:val="24"/>
      <w:szCs w:val="24"/>
    </w:rPr>
  </w:style>
  <w:style w:type="character" w:customStyle="1" w:styleId="DocumentMapChar3">
    <w:name w:val="Document Map Char3"/>
    <w:locked/>
    <w:rsid w:val="006F43D2"/>
    <w:rPr>
      <w:rFonts w:ascii="Tahoma" w:hAnsi="Tahoma" w:cs="Times New Roman"/>
      <w:sz w:val="20"/>
      <w:szCs w:val="20"/>
      <w:shd w:val="clear" w:color="auto" w:fill="000080"/>
    </w:rPr>
  </w:style>
  <w:style w:type="character" w:customStyle="1" w:styleId="HeaderChar3">
    <w:name w:val="Header Char3"/>
    <w:locked/>
    <w:rsid w:val="006F43D2"/>
    <w:rPr>
      <w:rFonts w:ascii="Times New Roman" w:hAnsi="Times New Roman" w:cs="Times New Roman"/>
      <w:sz w:val="24"/>
      <w:szCs w:val="24"/>
    </w:rPr>
  </w:style>
  <w:style w:type="character" w:customStyle="1" w:styleId="CommentSubjectChar2">
    <w:name w:val="Comment Subject Char2"/>
    <w:locked/>
    <w:rsid w:val="006F43D2"/>
    <w:rPr>
      <w:sz w:val="16"/>
    </w:rPr>
  </w:style>
  <w:style w:type="character" w:customStyle="1" w:styleId="CommentTextChar3">
    <w:name w:val="Comment Text Char3"/>
    <w:locked/>
    <w:rsid w:val="006F43D2"/>
    <w:rPr>
      <w:rFonts w:ascii="Times New Roman" w:hAnsi="Times New Roman" w:cs="Times New Roman"/>
      <w:sz w:val="20"/>
      <w:szCs w:val="20"/>
    </w:rPr>
  </w:style>
  <w:style w:type="character" w:customStyle="1" w:styleId="CommentSubjectChar4">
    <w:name w:val="Comment Subject Char4"/>
    <w:locked/>
    <w:rsid w:val="006F43D2"/>
    <w:rPr>
      <w:b/>
    </w:rPr>
  </w:style>
  <w:style w:type="character" w:customStyle="1" w:styleId="730">
    <w:name w:val="Знак Знак73"/>
    <w:rsid w:val="006F43D2"/>
    <w:rPr>
      <w:sz w:val="16"/>
      <w:lang w:val="ru-RU" w:eastAsia="ru-RU"/>
    </w:rPr>
  </w:style>
  <w:style w:type="character" w:customStyle="1" w:styleId="Heading1Char3">
    <w:name w:val="Heading 1 Char3"/>
    <w:aliases w:val="Знак Char3,Заголовок 1 Знак Знак Char2,Знак Заголовок 1 Char2"/>
    <w:locked/>
    <w:rsid w:val="006F43D2"/>
    <w:rPr>
      <w:rFonts w:ascii="Cambria" w:hAnsi="Cambria"/>
      <w:b/>
      <w:kern w:val="32"/>
      <w:sz w:val="32"/>
    </w:rPr>
  </w:style>
  <w:style w:type="character" w:customStyle="1" w:styleId="BodyText3Char3">
    <w:name w:val="Body Text 3 Char3"/>
    <w:aliases w:val="Знак5 Char3"/>
    <w:locked/>
    <w:rsid w:val="006F43D2"/>
    <w:rPr>
      <w:sz w:val="16"/>
    </w:rPr>
  </w:style>
  <w:style w:type="paragraph" w:customStyle="1" w:styleId="12a">
    <w:name w:val="Стиль12"/>
    <w:rsid w:val="006F43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6F43D2"/>
    <w:rPr>
      <w:rFonts w:ascii="PragmaticaCTT" w:hAnsi="PragmaticaCTT" w:cs="Times New Roman"/>
      <w:sz w:val="20"/>
      <w:szCs w:val="20"/>
    </w:rPr>
  </w:style>
  <w:style w:type="character" w:customStyle="1" w:styleId="6100">
    <w:name w:val="Знак Знак610"/>
    <w:locked/>
    <w:rsid w:val="006F43D2"/>
    <w:rPr>
      <w:b/>
      <w:caps/>
      <w:sz w:val="24"/>
      <w:lang w:val="ru-RU" w:eastAsia="ru-RU"/>
    </w:rPr>
  </w:style>
  <w:style w:type="character" w:customStyle="1" w:styleId="Heading2Char2">
    <w:name w:val="Heading 2 Char2"/>
    <w:aliases w:val="Знак3 Знак Char2"/>
    <w:locked/>
    <w:rsid w:val="006F43D2"/>
    <w:rPr>
      <w:rFonts w:ascii="Times New Roman" w:hAnsi="Times New Roman"/>
      <w:sz w:val="24"/>
    </w:rPr>
  </w:style>
  <w:style w:type="character" w:customStyle="1" w:styleId="SubtitleChar3">
    <w:name w:val="Subtitle Char3"/>
    <w:locked/>
    <w:rsid w:val="006F43D2"/>
    <w:rPr>
      <w:rFonts w:ascii="PragmaticaCTT" w:hAnsi="PragmaticaCTT" w:cs="Times New Roman"/>
      <w:b/>
      <w:bCs/>
      <w:sz w:val="24"/>
      <w:szCs w:val="24"/>
    </w:rPr>
  </w:style>
  <w:style w:type="character" w:customStyle="1" w:styleId="BodyTextFirstIndent2Char3">
    <w:name w:val="Body Text First Indent 2 Char3"/>
    <w:locked/>
    <w:rsid w:val="006F43D2"/>
    <w:rPr>
      <w:rFonts w:ascii="Times New Roman" w:hAnsi="Times New Roman" w:cs="Times New Roman"/>
      <w:sz w:val="24"/>
      <w:szCs w:val="24"/>
    </w:rPr>
  </w:style>
  <w:style w:type="character" w:customStyle="1" w:styleId="BalloonTextChar3">
    <w:name w:val="Balloon Text Char3"/>
    <w:locked/>
    <w:rsid w:val="006F43D2"/>
    <w:rPr>
      <w:rFonts w:ascii="Tahoma" w:hAnsi="Tahoma" w:cs="Times New Roman"/>
      <w:sz w:val="16"/>
      <w:szCs w:val="16"/>
    </w:rPr>
  </w:style>
  <w:style w:type="paragraph" w:customStyle="1" w:styleId="BodyText212">
    <w:name w:val="Body Text 212"/>
    <w:basedOn w:val="a3"/>
    <w:rsid w:val="006F43D2"/>
    <w:pPr>
      <w:spacing w:line="360" w:lineRule="auto"/>
      <w:jc w:val="both"/>
    </w:pPr>
    <w:rPr>
      <w:szCs w:val="20"/>
    </w:rPr>
  </w:style>
  <w:style w:type="character" w:customStyle="1" w:styleId="HTMLPreformattedChar2">
    <w:name w:val="HTML Preformatted Char2"/>
    <w:locked/>
    <w:rsid w:val="006F43D2"/>
    <w:rPr>
      <w:rFonts w:ascii="Courier New" w:hAnsi="Courier New"/>
      <w:sz w:val="20"/>
    </w:rPr>
  </w:style>
  <w:style w:type="character" w:customStyle="1" w:styleId="HTMLAddressChar1">
    <w:name w:val="HTML Address Char1"/>
    <w:locked/>
    <w:rsid w:val="006F43D2"/>
    <w:rPr>
      <w:i/>
      <w:sz w:val="24"/>
      <w:lang w:eastAsia="ru-RU"/>
    </w:rPr>
  </w:style>
  <w:style w:type="character" w:customStyle="1" w:styleId="HTMLAddressChar3">
    <w:name w:val="HTML Address Char3"/>
    <w:locked/>
    <w:rsid w:val="006F43D2"/>
    <w:rPr>
      <w:rFonts w:ascii="Calibri" w:hAnsi="Calibri" w:cs="Times New Roman"/>
      <w:i/>
      <w:sz w:val="20"/>
      <w:szCs w:val="20"/>
    </w:rPr>
  </w:style>
  <w:style w:type="character" w:customStyle="1" w:styleId="1280">
    <w:name w:val="Знак1 Знак Знак28"/>
    <w:aliases w:val="Знак1 Знак11"/>
    <w:locked/>
    <w:rsid w:val="006F43D2"/>
    <w:rPr>
      <w:sz w:val="24"/>
      <w:lang w:val="ru-RU" w:eastAsia="ru-RU"/>
    </w:rPr>
  </w:style>
  <w:style w:type="paragraph" w:customStyle="1" w:styleId="BlockText1">
    <w:name w:val="Block Text1"/>
    <w:basedOn w:val="a3"/>
    <w:rsid w:val="006F43D2"/>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6F43D2"/>
    <w:rPr>
      <w:i/>
      <w:color w:val="000000"/>
      <w:sz w:val="24"/>
      <w:lang w:eastAsia="ru-RU"/>
    </w:rPr>
  </w:style>
  <w:style w:type="character" w:customStyle="1" w:styleId="IntenseQuoteChar3">
    <w:name w:val="Intense Quote Char3"/>
    <w:locked/>
    <w:rsid w:val="006F43D2"/>
    <w:rPr>
      <w:b/>
      <w:i/>
      <w:color w:val="4F81BD"/>
      <w:sz w:val="24"/>
      <w:lang w:eastAsia="ru-RU"/>
    </w:rPr>
  </w:style>
  <w:style w:type="paragraph" w:customStyle="1" w:styleId="BodyTextIndent21">
    <w:name w:val="Body Text Indent 21"/>
    <w:basedOn w:val="a3"/>
    <w:rsid w:val="006F43D2"/>
    <w:pPr>
      <w:overflowPunct w:val="0"/>
      <w:autoSpaceDE w:val="0"/>
      <w:ind w:firstLine="567"/>
      <w:jc w:val="both"/>
    </w:pPr>
    <w:rPr>
      <w:sz w:val="20"/>
      <w:szCs w:val="20"/>
      <w:lang w:eastAsia="ar-SA"/>
    </w:rPr>
  </w:style>
  <w:style w:type="paragraph" w:customStyle="1" w:styleId="BodyTextIndent31">
    <w:name w:val="Body Text Indent 31"/>
    <w:basedOn w:val="a3"/>
    <w:rsid w:val="006F43D2"/>
    <w:pPr>
      <w:spacing w:line="360" w:lineRule="auto"/>
      <w:ind w:firstLine="709"/>
      <w:jc w:val="both"/>
    </w:pPr>
    <w:rPr>
      <w:sz w:val="28"/>
      <w:szCs w:val="20"/>
    </w:rPr>
  </w:style>
  <w:style w:type="paragraph" w:customStyle="1" w:styleId="230">
    <w:name w:val="Обычный23"/>
    <w:rsid w:val="006F43D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6F43D2"/>
    <w:pPr>
      <w:tabs>
        <w:tab w:val="center" w:pos="4153"/>
        <w:tab w:val="right" w:pos="8306"/>
      </w:tabs>
    </w:pPr>
    <w:rPr>
      <w:rFonts w:ascii="Arial" w:hAnsi="Arial"/>
      <w:szCs w:val="20"/>
    </w:rPr>
  </w:style>
  <w:style w:type="paragraph" w:customStyle="1" w:styleId="Normal11">
    <w:name w:val="Normal11"/>
    <w:rsid w:val="006F43D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6F43D2"/>
    <w:pPr>
      <w:keepNext/>
      <w:snapToGrid/>
      <w:outlineLvl w:val="2"/>
    </w:pPr>
    <w:rPr>
      <w:sz w:val="24"/>
    </w:rPr>
  </w:style>
  <w:style w:type="paragraph" w:customStyle="1" w:styleId="BodyText11">
    <w:name w:val="Body Text11"/>
    <w:basedOn w:val="Normal11"/>
    <w:rsid w:val="006F43D2"/>
    <w:pPr>
      <w:snapToGrid/>
      <w:spacing w:line="360" w:lineRule="auto"/>
    </w:pPr>
    <w:rPr>
      <w:sz w:val="24"/>
    </w:rPr>
  </w:style>
  <w:style w:type="paragraph" w:customStyle="1" w:styleId="ListParagraph11">
    <w:name w:val="List Paragraph11"/>
    <w:basedOn w:val="a3"/>
    <w:rsid w:val="006F43D2"/>
    <w:pPr>
      <w:spacing w:after="200" w:line="276" w:lineRule="auto"/>
      <w:ind w:left="720"/>
      <w:contextualSpacing/>
    </w:pPr>
    <w:rPr>
      <w:rFonts w:ascii="Calibri" w:hAnsi="Calibri"/>
      <w:sz w:val="22"/>
      <w:szCs w:val="22"/>
    </w:rPr>
  </w:style>
  <w:style w:type="paragraph" w:customStyle="1" w:styleId="PlainText11">
    <w:name w:val="Plain Text11"/>
    <w:basedOn w:val="a3"/>
    <w:rsid w:val="006F43D2"/>
    <w:rPr>
      <w:rFonts w:ascii="Courier New" w:hAnsi="Courier New"/>
      <w:sz w:val="20"/>
      <w:szCs w:val="20"/>
    </w:rPr>
  </w:style>
  <w:style w:type="paragraph" w:customStyle="1" w:styleId="BodyText311">
    <w:name w:val="Body Text 311"/>
    <w:basedOn w:val="Normal11"/>
    <w:rsid w:val="006F43D2"/>
    <w:pPr>
      <w:snapToGrid/>
      <w:jc w:val="both"/>
    </w:pPr>
    <w:rPr>
      <w:i/>
      <w:sz w:val="26"/>
    </w:rPr>
  </w:style>
  <w:style w:type="character" w:customStyle="1" w:styleId="SubtleEmphasis1">
    <w:name w:val="Subtle Emphasis1"/>
    <w:rsid w:val="006F43D2"/>
    <w:rPr>
      <w:i/>
      <w:color w:val="808080"/>
    </w:rPr>
  </w:style>
  <w:style w:type="character" w:customStyle="1" w:styleId="2160">
    <w:name w:val="Знак Знак216"/>
    <w:aliases w:val="Основной текст с отступом Знак Знак Зна Знак"/>
    <w:locked/>
    <w:rsid w:val="006F43D2"/>
    <w:rPr>
      <w:rFonts w:ascii="Arial" w:hAnsi="Arial"/>
      <w:b/>
      <w:i/>
      <w:sz w:val="28"/>
      <w:lang w:val="ru-RU" w:eastAsia="en-US"/>
    </w:rPr>
  </w:style>
  <w:style w:type="character" w:customStyle="1" w:styleId="DefaultParagraphFont1">
    <w:name w:val="Default Paragraph Font1"/>
    <w:rsid w:val="006F43D2"/>
  </w:style>
  <w:style w:type="paragraph" w:customStyle="1" w:styleId="NoSpacing1">
    <w:name w:val="No Spacing1"/>
    <w:rsid w:val="006F43D2"/>
    <w:pPr>
      <w:spacing w:after="0" w:line="240" w:lineRule="auto"/>
    </w:pPr>
    <w:rPr>
      <w:rFonts w:ascii="Calibri" w:eastAsia="Times New Roman" w:hAnsi="Calibri" w:cs="Times New Roman"/>
      <w:sz w:val="24"/>
      <w:szCs w:val="24"/>
    </w:rPr>
  </w:style>
  <w:style w:type="character" w:customStyle="1" w:styleId="z-TopofFormChar">
    <w:name w:val="z-Top of Form Char"/>
    <w:locked/>
    <w:rsid w:val="006F43D2"/>
    <w:rPr>
      <w:rFonts w:ascii="Arial" w:hAnsi="Arial" w:cs="Times New Roman"/>
      <w:b/>
      <w:sz w:val="20"/>
    </w:rPr>
  </w:style>
  <w:style w:type="character" w:customStyle="1" w:styleId="z-TopofFormChar1">
    <w:name w:val="z-Top of Form Char1"/>
    <w:locked/>
    <w:rsid w:val="006F43D2"/>
    <w:rPr>
      <w:rFonts w:ascii="Arial" w:hAnsi="Arial" w:cs="Times New Roman"/>
      <w:b/>
      <w:sz w:val="20"/>
      <w:szCs w:val="20"/>
    </w:rPr>
  </w:style>
  <w:style w:type="character" w:customStyle="1" w:styleId="z-BottomofFormChar">
    <w:name w:val="z-Bottom of Form Char"/>
    <w:locked/>
    <w:rsid w:val="006F43D2"/>
    <w:rPr>
      <w:rFonts w:ascii="Arial" w:hAnsi="Arial" w:cs="Times New Roman"/>
      <w:vanish/>
      <w:sz w:val="16"/>
      <w:lang w:eastAsia="ru-RU"/>
    </w:rPr>
  </w:style>
  <w:style w:type="character" w:customStyle="1" w:styleId="z-BottomofFormChar1">
    <w:name w:val="z-Bottom of Form Char1"/>
    <w:locked/>
    <w:rsid w:val="006F43D2"/>
    <w:rPr>
      <w:rFonts w:ascii="Arial" w:hAnsi="Arial" w:cs="Times New Roman"/>
      <w:vanish/>
      <w:sz w:val="16"/>
      <w:szCs w:val="16"/>
    </w:rPr>
  </w:style>
  <w:style w:type="paragraph" w:customStyle="1" w:styleId="Heading41">
    <w:name w:val="Heading 41"/>
    <w:basedOn w:val="Normal1"/>
    <w:next w:val="Normal1"/>
    <w:rsid w:val="006F43D2"/>
    <w:pPr>
      <w:keepNext/>
      <w:widowControl/>
    </w:pPr>
    <w:rPr>
      <w:sz w:val="24"/>
    </w:rPr>
  </w:style>
  <w:style w:type="character" w:customStyle="1" w:styleId="MacroTextChar2">
    <w:name w:val="Macro Text Char2"/>
    <w:locked/>
    <w:rsid w:val="006F43D2"/>
    <w:rPr>
      <w:rFonts w:ascii="Courier New" w:hAnsi="Courier New" w:cs="Times New Roman"/>
      <w:sz w:val="22"/>
      <w:lang w:val="en-US" w:eastAsia="en-US" w:bidi="ar-SA"/>
    </w:rPr>
  </w:style>
  <w:style w:type="character" w:customStyle="1" w:styleId="5111">
    <w:name w:val="Знак5 Знак Знак11"/>
    <w:locked/>
    <w:rsid w:val="006F43D2"/>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6F43D2"/>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6F43D2"/>
    <w:rPr>
      <w:sz w:val="24"/>
    </w:rPr>
  </w:style>
  <w:style w:type="character" w:customStyle="1" w:styleId="PlaceholderText1">
    <w:name w:val="Placeholder Text1"/>
    <w:rsid w:val="006F43D2"/>
    <w:rPr>
      <w:color w:val="808080"/>
    </w:rPr>
  </w:style>
  <w:style w:type="paragraph" w:customStyle="1" w:styleId="TextBody">
    <w:name w:val="Text Body"/>
    <w:basedOn w:val="a3"/>
    <w:rsid w:val="006F43D2"/>
    <w:pPr>
      <w:suppressAutoHyphens/>
      <w:spacing w:after="120"/>
    </w:pPr>
    <w:rPr>
      <w:lang w:val="en-US" w:eastAsia="zh-CN"/>
    </w:rPr>
  </w:style>
  <w:style w:type="character" w:customStyle="1" w:styleId="WW8Num13z3">
    <w:name w:val="WW8Num13z3"/>
    <w:rsid w:val="006F43D2"/>
  </w:style>
  <w:style w:type="character" w:customStyle="1" w:styleId="WW8Num13z4">
    <w:name w:val="WW8Num13z4"/>
    <w:rsid w:val="006F43D2"/>
  </w:style>
  <w:style w:type="character" w:customStyle="1" w:styleId="WW8Num13z5">
    <w:name w:val="WW8Num13z5"/>
    <w:rsid w:val="006F43D2"/>
  </w:style>
  <w:style w:type="character" w:customStyle="1" w:styleId="WW8Num13z6">
    <w:name w:val="WW8Num13z6"/>
    <w:rsid w:val="006F43D2"/>
  </w:style>
  <w:style w:type="character" w:customStyle="1" w:styleId="WW8Num13z7">
    <w:name w:val="WW8Num13z7"/>
    <w:rsid w:val="006F43D2"/>
  </w:style>
  <w:style w:type="character" w:customStyle="1" w:styleId="WW8Num13z8">
    <w:name w:val="WW8Num13z8"/>
    <w:rsid w:val="006F43D2"/>
  </w:style>
  <w:style w:type="character" w:customStyle="1" w:styleId="WW8Num14z4">
    <w:name w:val="WW8Num14z4"/>
    <w:rsid w:val="006F43D2"/>
  </w:style>
  <w:style w:type="character" w:customStyle="1" w:styleId="WW8Num14z5">
    <w:name w:val="WW8Num14z5"/>
    <w:rsid w:val="006F43D2"/>
  </w:style>
  <w:style w:type="character" w:customStyle="1" w:styleId="WW8Num14z6">
    <w:name w:val="WW8Num14z6"/>
    <w:rsid w:val="006F43D2"/>
  </w:style>
  <w:style w:type="character" w:customStyle="1" w:styleId="WW8Num14z7">
    <w:name w:val="WW8Num14z7"/>
    <w:rsid w:val="006F43D2"/>
  </w:style>
  <w:style w:type="character" w:customStyle="1" w:styleId="WW8Num14z8">
    <w:name w:val="WW8Num14z8"/>
    <w:rsid w:val="006F43D2"/>
  </w:style>
  <w:style w:type="paragraph" w:customStyle="1" w:styleId="1ffffff8">
    <w:name w:val="Текст примечания1"/>
    <w:basedOn w:val="a3"/>
    <w:rsid w:val="006F43D2"/>
    <w:pPr>
      <w:suppressAutoHyphens/>
    </w:pPr>
    <w:rPr>
      <w:sz w:val="20"/>
      <w:szCs w:val="20"/>
      <w:lang w:eastAsia="ar-SA"/>
    </w:rPr>
  </w:style>
  <w:style w:type="paragraph" w:customStyle="1" w:styleId="21f2">
    <w:name w:val="Маркированный список 21"/>
    <w:basedOn w:val="a3"/>
    <w:rsid w:val="006F43D2"/>
    <w:pPr>
      <w:tabs>
        <w:tab w:val="left" w:pos="360"/>
      </w:tabs>
      <w:suppressAutoHyphens/>
      <w:ind w:left="360" w:hanging="360"/>
    </w:pPr>
    <w:rPr>
      <w:lang w:eastAsia="ar-SA"/>
    </w:rPr>
  </w:style>
  <w:style w:type="paragraph" w:customStyle="1" w:styleId="1ffffff9">
    <w:name w:val="Название объекта1"/>
    <w:basedOn w:val="a3"/>
    <w:next w:val="a3"/>
    <w:rsid w:val="006F43D2"/>
    <w:pPr>
      <w:suppressAutoHyphens/>
    </w:pPr>
    <w:rPr>
      <w:b/>
      <w:bCs/>
      <w:color w:val="4F81BD"/>
      <w:sz w:val="18"/>
      <w:szCs w:val="18"/>
      <w:lang w:eastAsia="ar-SA"/>
    </w:rPr>
  </w:style>
  <w:style w:type="paragraph" w:customStyle="1" w:styleId="21f3">
    <w:name w:val="Список 21"/>
    <w:basedOn w:val="a3"/>
    <w:rsid w:val="006F43D2"/>
    <w:pPr>
      <w:suppressAutoHyphens/>
      <w:ind w:left="566" w:hanging="283"/>
    </w:pPr>
    <w:rPr>
      <w:lang w:eastAsia="ar-SA"/>
    </w:rPr>
  </w:style>
  <w:style w:type="paragraph" w:customStyle="1" w:styleId="416">
    <w:name w:val="Список 41"/>
    <w:basedOn w:val="a3"/>
    <w:rsid w:val="006F43D2"/>
    <w:pPr>
      <w:suppressAutoHyphens/>
      <w:ind w:left="1132" w:hanging="283"/>
    </w:pPr>
    <w:rPr>
      <w:lang w:eastAsia="ar-SA"/>
    </w:rPr>
  </w:style>
  <w:style w:type="paragraph" w:customStyle="1" w:styleId="Heading22">
    <w:name w:val="Heading 22"/>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6F43D2"/>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6F43D2"/>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6F43D2"/>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6F43D2"/>
    <w:rPr>
      <w:rFonts w:ascii="Times New Roman" w:hAnsi="Times New Roman" w:cs="Times New Roman"/>
      <w:color w:val="000000"/>
      <w:sz w:val="20"/>
      <w:szCs w:val="20"/>
    </w:rPr>
  </w:style>
  <w:style w:type="paragraph" w:customStyle="1" w:styleId="Heading911">
    <w:name w:val="Heading 9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6F43D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6F43D2"/>
    <w:rPr>
      <w:rFonts w:ascii="Times New Roman" w:hAnsi="Times New Roman"/>
      <w:sz w:val="20"/>
    </w:rPr>
  </w:style>
  <w:style w:type="character" w:customStyle="1" w:styleId="343">
    <w:name w:val="Знак3 Знак Знак4"/>
    <w:locked/>
    <w:rsid w:val="006F43D2"/>
    <w:rPr>
      <w:rFonts w:ascii="Courier New" w:hAnsi="Courier New"/>
      <w:lang w:val="ru-RU" w:eastAsia="ru-RU"/>
    </w:rPr>
  </w:style>
  <w:style w:type="paragraph" w:customStyle="1" w:styleId="CharChar0">
    <w:name w:val="первый Char Char"/>
    <w:basedOn w:val="a3"/>
    <w:rsid w:val="006F43D2"/>
    <w:pPr>
      <w:spacing w:before="120" w:line="240" w:lineRule="exact"/>
      <w:ind w:firstLine="284"/>
      <w:jc w:val="both"/>
    </w:pPr>
    <w:rPr>
      <w:sz w:val="22"/>
    </w:rPr>
  </w:style>
  <w:style w:type="paragraph" w:customStyle="1" w:styleId="Char">
    <w:name w:val="первый Char"/>
    <w:basedOn w:val="a3"/>
    <w:rsid w:val="006F43D2"/>
    <w:pPr>
      <w:spacing w:before="120" w:line="240" w:lineRule="exact"/>
      <w:ind w:firstLine="284"/>
      <w:jc w:val="both"/>
    </w:pPr>
    <w:rPr>
      <w:sz w:val="22"/>
    </w:rPr>
  </w:style>
  <w:style w:type="character" w:customStyle="1" w:styleId="gray1">
    <w:name w:val="gray1"/>
    <w:rsid w:val="006F43D2"/>
    <w:rPr>
      <w:color w:val="808080"/>
    </w:rPr>
  </w:style>
  <w:style w:type="character" w:customStyle="1" w:styleId="style1610">
    <w:name w:val="style161"/>
    <w:rsid w:val="006F43D2"/>
    <w:rPr>
      <w:rFonts w:ascii="Verdana" w:hAnsi="Verdana"/>
      <w:sz w:val="24"/>
    </w:rPr>
  </w:style>
  <w:style w:type="paragraph" w:customStyle="1" w:styleId="affffffffffc">
    <w:name w:val="Содержание"/>
    <w:basedOn w:val="a3"/>
    <w:rsid w:val="006F43D2"/>
    <w:pPr>
      <w:ind w:firstLine="454"/>
      <w:jc w:val="both"/>
    </w:pPr>
  </w:style>
  <w:style w:type="paragraph" w:customStyle="1" w:styleId="affffffffffd">
    <w:name w:val="Модули"/>
    <w:basedOn w:val="a3"/>
    <w:rsid w:val="006F43D2"/>
    <w:pPr>
      <w:keepNext/>
    </w:pPr>
    <w:rPr>
      <w:b/>
      <w:bCs/>
    </w:rPr>
  </w:style>
  <w:style w:type="character" w:customStyle="1" w:styleId="description2">
    <w:name w:val="description2"/>
    <w:rsid w:val="006F43D2"/>
    <w:rPr>
      <w:color w:val="000000"/>
      <w:sz w:val="20"/>
    </w:rPr>
  </w:style>
  <w:style w:type="paragraph" w:customStyle="1" w:styleId="22a">
    <w:name w:val="Îñíî´2íîé òåêñò 2"/>
    <w:basedOn w:val="a3"/>
    <w:rsid w:val="006F43D2"/>
    <w:pPr>
      <w:widowControl w:val="0"/>
      <w:ind w:firstLine="709"/>
      <w:jc w:val="both"/>
    </w:pPr>
    <w:rPr>
      <w:szCs w:val="20"/>
    </w:rPr>
  </w:style>
  <w:style w:type="paragraph" w:customStyle="1" w:styleId="Noeeu3">
    <w:name w:val="Noeeu3"/>
    <w:basedOn w:val="a3"/>
    <w:rsid w:val="006F43D2"/>
    <w:pPr>
      <w:widowControl w:val="0"/>
      <w:ind w:firstLine="284"/>
      <w:jc w:val="both"/>
    </w:pPr>
    <w:rPr>
      <w:sz w:val="20"/>
      <w:szCs w:val="20"/>
    </w:rPr>
  </w:style>
  <w:style w:type="character" w:customStyle="1" w:styleId="c17">
    <w:name w:val="c17"/>
    <w:rsid w:val="006F43D2"/>
  </w:style>
  <w:style w:type="paragraph" w:customStyle="1" w:styleId="affffffffffe">
    <w:name w:val="_Обычный"/>
    <w:basedOn w:val="a3"/>
    <w:rsid w:val="006F43D2"/>
    <w:pPr>
      <w:spacing w:line="360" w:lineRule="auto"/>
      <w:ind w:firstLine="709"/>
      <w:jc w:val="both"/>
    </w:pPr>
  </w:style>
  <w:style w:type="character" w:customStyle="1" w:styleId="NoBreak">
    <w:name w:val="_NoBreak"/>
    <w:rsid w:val="006F43D2"/>
  </w:style>
  <w:style w:type="paragraph" w:customStyle="1" w:styleId="1270">
    <w:name w:val="Стиль по ширине Первая строка:  127 см"/>
    <w:basedOn w:val="a3"/>
    <w:rsid w:val="006F43D2"/>
    <w:pPr>
      <w:spacing w:line="360" w:lineRule="auto"/>
      <w:ind w:firstLine="720"/>
      <w:jc w:val="both"/>
    </w:pPr>
    <w:rPr>
      <w:szCs w:val="20"/>
    </w:rPr>
  </w:style>
  <w:style w:type="character" w:customStyle="1" w:styleId="Arial16">
    <w:name w:val="Стиль Arial 16 пт полужирный"/>
    <w:rsid w:val="006F43D2"/>
    <w:rPr>
      <w:rFonts w:ascii="Arial" w:hAnsi="Arial"/>
      <w:b/>
      <w:sz w:val="32"/>
    </w:rPr>
  </w:style>
  <w:style w:type="paragraph" w:customStyle="1" w:styleId="12b">
    <w:name w:val="стиль12"/>
    <w:basedOn w:val="a3"/>
    <w:rsid w:val="006F43D2"/>
    <w:pPr>
      <w:spacing w:before="100" w:beforeAutospacing="1" w:after="100" w:afterAutospacing="1"/>
    </w:pPr>
    <w:rPr>
      <w:rFonts w:ascii="Arial" w:hAnsi="Arial" w:cs="Arial"/>
      <w:color w:val="676767"/>
      <w:sz w:val="20"/>
      <w:szCs w:val="20"/>
    </w:rPr>
  </w:style>
  <w:style w:type="character" w:customStyle="1" w:styleId="FontStyle61">
    <w:name w:val="Font Style61"/>
    <w:rsid w:val="006F43D2"/>
    <w:rPr>
      <w:rFonts w:ascii="MS Reference Sans Serif" w:hAnsi="MS Reference Sans Serif"/>
      <w:sz w:val="12"/>
    </w:rPr>
  </w:style>
  <w:style w:type="character" w:customStyle="1" w:styleId="FontStyle60">
    <w:name w:val="Font Style60"/>
    <w:rsid w:val="006F43D2"/>
    <w:rPr>
      <w:rFonts w:ascii="MS Reference Sans Serif" w:hAnsi="MS Reference Sans Serif"/>
      <w:sz w:val="16"/>
    </w:rPr>
  </w:style>
  <w:style w:type="paragraph" w:customStyle="1" w:styleId="Style102">
    <w:name w:val="Стиль Style10 + Черный"/>
    <w:basedOn w:val="a3"/>
    <w:next w:val="a3"/>
    <w:rsid w:val="006F43D2"/>
    <w:rPr>
      <w:color w:val="000000"/>
    </w:rPr>
  </w:style>
  <w:style w:type="paragraph" w:customStyle="1" w:styleId="Style1010">
    <w:name w:val="Стиль Style10 + Черный1"/>
    <w:basedOn w:val="a3"/>
    <w:next w:val="a3"/>
    <w:rsid w:val="006F43D2"/>
    <w:rPr>
      <w:color w:val="000000"/>
    </w:rPr>
  </w:style>
  <w:style w:type="paragraph" w:customStyle="1" w:styleId="Style48">
    <w:name w:val="Style48"/>
    <w:basedOn w:val="a3"/>
    <w:rsid w:val="006F43D2"/>
    <w:pPr>
      <w:widowControl w:val="0"/>
      <w:autoSpaceDE w:val="0"/>
      <w:autoSpaceDN w:val="0"/>
      <w:adjustRightInd w:val="0"/>
    </w:pPr>
  </w:style>
  <w:style w:type="paragraph" w:customStyle="1" w:styleId="Textbody0">
    <w:name w:val="Text body"/>
    <w:basedOn w:val="Standard"/>
    <w:rsid w:val="006F43D2"/>
    <w:pPr>
      <w:autoSpaceDN/>
      <w:spacing w:after="120"/>
      <w:textAlignment w:val="baseline"/>
    </w:pPr>
    <w:rPr>
      <w:rFonts w:eastAsia="SimSun" w:cs="Mangal"/>
      <w:kern w:val="1"/>
      <w:lang w:eastAsia="hi-IN" w:bidi="hi-IN"/>
    </w:rPr>
  </w:style>
  <w:style w:type="paragraph" w:customStyle="1" w:styleId="Index">
    <w:name w:val="Index"/>
    <w:basedOn w:val="Standard"/>
    <w:rsid w:val="006F43D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6F43D2"/>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6F43D2"/>
    <w:rPr>
      <w:rFonts w:ascii="TimesET" w:eastAsia="Times New Roman" w:hAnsi="TimesET" w:cs="Times New Roman"/>
      <w:color w:val="000000"/>
      <w:sz w:val="20"/>
      <w:szCs w:val="20"/>
      <w:lang w:eastAsia="ru-RU"/>
    </w:rPr>
  </w:style>
  <w:style w:type="character" w:customStyle="1" w:styleId="IntenseEmphasis1">
    <w:name w:val="Intense Emphasis1"/>
    <w:rsid w:val="006F43D2"/>
    <w:rPr>
      <w:b/>
    </w:rPr>
  </w:style>
  <w:style w:type="paragraph" w:customStyle="1" w:styleId="HTMLPreformatted1">
    <w:name w:val="HTML Preformatted1"/>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6F43D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6F43D2"/>
    <w:rPr>
      <w:sz w:val="24"/>
    </w:rPr>
  </w:style>
  <w:style w:type="character" w:customStyle="1" w:styleId="afffffffffff">
    <w:name w:val="Название Знак"/>
    <w:locked/>
    <w:rsid w:val="006F43D2"/>
    <w:rPr>
      <w:sz w:val="24"/>
      <w:lang w:val="en-US"/>
    </w:rPr>
  </w:style>
  <w:style w:type="character" w:customStyle="1" w:styleId="2fff6">
    <w:name w:val="Красная строка Знак2"/>
    <w:rsid w:val="006F43D2"/>
  </w:style>
  <w:style w:type="paragraph" w:customStyle="1" w:styleId="95">
    <w:name w:val="Знак9"/>
    <w:basedOn w:val="a3"/>
    <w:rsid w:val="006F43D2"/>
    <w:pPr>
      <w:spacing w:after="160" w:line="240" w:lineRule="exact"/>
    </w:pPr>
    <w:rPr>
      <w:rFonts w:ascii="Verdana" w:hAnsi="Verdana"/>
      <w:lang w:val="en-US" w:eastAsia="en-US"/>
    </w:rPr>
  </w:style>
  <w:style w:type="paragraph" w:customStyle="1" w:styleId="useradditionalinfo1">
    <w:name w:val="useradditionalinfo1"/>
    <w:basedOn w:val="a3"/>
    <w:rsid w:val="006F43D2"/>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6F43D2"/>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6F43D2"/>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6F43D2"/>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6F43D2"/>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6F43D2"/>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6F43D2"/>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6F43D2"/>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6F43D2"/>
    <w:pPr>
      <w:numPr>
        <w:numId w:val="0"/>
      </w:numPr>
      <w:tabs>
        <w:tab w:val="left" w:pos="360"/>
        <w:tab w:val="left" w:pos="1354"/>
      </w:tabs>
      <w:ind w:left="360" w:hanging="360"/>
    </w:pPr>
    <w:rPr>
      <w:sz w:val="24"/>
      <w:lang w:eastAsia="ru-RU"/>
    </w:rPr>
  </w:style>
  <w:style w:type="character" w:customStyle="1" w:styleId="77">
    <w:name w:val="Основной текст (7)_"/>
    <w:locked/>
    <w:rsid w:val="006F43D2"/>
    <w:rPr>
      <w:b/>
      <w:i/>
    </w:rPr>
  </w:style>
  <w:style w:type="paragraph" w:customStyle="1" w:styleId="bloc">
    <w:name w:val="bloc"/>
    <w:basedOn w:val="a3"/>
    <w:rsid w:val="006F43D2"/>
    <w:pPr>
      <w:spacing w:before="100" w:beforeAutospacing="1" w:after="100" w:afterAutospacing="1"/>
    </w:pPr>
  </w:style>
  <w:style w:type="paragraph" w:customStyle="1" w:styleId="bordered">
    <w:name w:val="bordered"/>
    <w:basedOn w:val="a3"/>
    <w:rsid w:val="006F43D2"/>
    <w:pPr>
      <w:spacing w:before="100" w:beforeAutospacing="1" w:after="100" w:afterAutospacing="1"/>
    </w:pPr>
  </w:style>
  <w:style w:type="paragraph" w:customStyle="1" w:styleId="fr-collapsible-toggle">
    <w:name w:val="fr-collapsible-toggle"/>
    <w:basedOn w:val="a3"/>
    <w:rsid w:val="006F43D2"/>
    <w:pPr>
      <w:spacing w:before="100" w:beforeAutospacing="1" w:after="100" w:afterAutospacing="1"/>
    </w:pPr>
  </w:style>
  <w:style w:type="paragraph" w:customStyle="1" w:styleId="fr-collapsible-toggle-collapsed">
    <w:name w:val="fr-collapsible-toggle-collapsed"/>
    <w:basedOn w:val="a3"/>
    <w:rsid w:val="006F43D2"/>
    <w:pPr>
      <w:spacing w:before="100" w:beforeAutospacing="1" w:after="100" w:afterAutospacing="1"/>
    </w:pPr>
  </w:style>
  <w:style w:type="paragraph" w:customStyle="1" w:styleId="fr-collapsible-group-toogle-all">
    <w:name w:val="fr-collapsible-group-toogle-all"/>
    <w:basedOn w:val="a3"/>
    <w:rsid w:val="006F43D2"/>
    <w:pPr>
      <w:spacing w:before="100" w:beforeAutospacing="1" w:after="100" w:afterAutospacing="1"/>
    </w:pPr>
    <w:rPr>
      <w:sz w:val="18"/>
      <w:szCs w:val="18"/>
    </w:rPr>
  </w:style>
  <w:style w:type="paragraph" w:customStyle="1" w:styleId="toogleboxnew">
    <w:name w:val="toogleboxnew"/>
    <w:basedOn w:val="a3"/>
    <w:rsid w:val="006F43D2"/>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6F43D2"/>
    <w:pPr>
      <w:shd w:val="clear" w:color="auto" w:fill="EFEFEF"/>
      <w:spacing w:after="30"/>
      <w:jc w:val="center"/>
    </w:pPr>
    <w:rPr>
      <w:b/>
      <w:bCs/>
    </w:rPr>
  </w:style>
  <w:style w:type="paragraph" w:customStyle="1" w:styleId="navboxnew">
    <w:name w:val="navboxnew"/>
    <w:basedOn w:val="a3"/>
    <w:rsid w:val="006F43D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6F43D2"/>
    <w:pPr>
      <w:spacing w:before="100" w:beforeAutospacing="1" w:after="100" w:afterAutospacing="1"/>
      <w:ind w:left="-1200"/>
    </w:pPr>
    <w:rPr>
      <w:sz w:val="19"/>
      <w:szCs w:val="19"/>
    </w:rPr>
  </w:style>
  <w:style w:type="paragraph" w:customStyle="1" w:styleId="navboxnewoldie">
    <w:name w:val="navboxnew_oldie"/>
    <w:basedOn w:val="a3"/>
    <w:rsid w:val="006F43D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6F43D2"/>
    <w:pPr>
      <w:spacing w:before="100" w:beforeAutospacing="1" w:after="100" w:afterAutospacing="1"/>
    </w:pPr>
  </w:style>
  <w:style w:type="paragraph" w:customStyle="1" w:styleId="mw-hiero-outer">
    <w:name w:val="mw-hiero-outer"/>
    <w:basedOn w:val="a3"/>
    <w:rsid w:val="006F43D2"/>
    <w:pPr>
      <w:spacing w:before="100" w:beforeAutospacing="1" w:after="100" w:afterAutospacing="1"/>
    </w:pPr>
  </w:style>
  <w:style w:type="paragraph" w:customStyle="1" w:styleId="mw-hiero-box">
    <w:name w:val="mw-hiero-box"/>
    <w:basedOn w:val="a3"/>
    <w:rsid w:val="006F43D2"/>
    <w:pPr>
      <w:shd w:val="clear" w:color="auto" w:fill="000000"/>
      <w:spacing w:before="100" w:beforeAutospacing="1" w:after="100" w:afterAutospacing="1"/>
    </w:pPr>
  </w:style>
  <w:style w:type="paragraph" w:customStyle="1" w:styleId="ui-helper-hidden">
    <w:name w:val="ui-helper-hidden"/>
    <w:basedOn w:val="a3"/>
    <w:rsid w:val="006F43D2"/>
    <w:pPr>
      <w:spacing w:before="100" w:beforeAutospacing="1" w:after="100" w:afterAutospacing="1"/>
    </w:pPr>
    <w:rPr>
      <w:vanish/>
    </w:rPr>
  </w:style>
  <w:style w:type="paragraph" w:customStyle="1" w:styleId="ui-helper-reset">
    <w:name w:val="ui-helper-reset"/>
    <w:basedOn w:val="a3"/>
    <w:rsid w:val="006F43D2"/>
  </w:style>
  <w:style w:type="paragraph" w:customStyle="1" w:styleId="ui-helper-clearfix">
    <w:name w:val="ui-helper-clearfix"/>
    <w:basedOn w:val="a3"/>
    <w:rsid w:val="006F43D2"/>
    <w:pPr>
      <w:spacing w:before="100" w:beforeAutospacing="1" w:after="100" w:afterAutospacing="1"/>
    </w:pPr>
  </w:style>
  <w:style w:type="paragraph" w:customStyle="1" w:styleId="ui-helper-zfix">
    <w:name w:val="ui-helper-zfix"/>
    <w:basedOn w:val="a3"/>
    <w:rsid w:val="006F43D2"/>
    <w:pPr>
      <w:spacing w:before="100" w:beforeAutospacing="1" w:after="100" w:afterAutospacing="1"/>
    </w:pPr>
  </w:style>
  <w:style w:type="paragraph" w:customStyle="1" w:styleId="ui-icon">
    <w:name w:val="ui-icon"/>
    <w:basedOn w:val="a3"/>
    <w:rsid w:val="006F43D2"/>
    <w:pPr>
      <w:spacing w:before="100" w:beforeAutospacing="1" w:after="100" w:afterAutospacing="1"/>
      <w:ind w:firstLine="7343"/>
    </w:pPr>
  </w:style>
  <w:style w:type="paragraph" w:customStyle="1" w:styleId="ui-widget-overlay">
    <w:name w:val="ui-widget-overlay"/>
    <w:basedOn w:val="a3"/>
    <w:rsid w:val="006F43D2"/>
    <w:pPr>
      <w:shd w:val="clear" w:color="auto" w:fill="000000"/>
      <w:spacing w:before="100" w:beforeAutospacing="1" w:after="100" w:afterAutospacing="1"/>
    </w:pPr>
  </w:style>
  <w:style w:type="paragraph" w:customStyle="1" w:styleId="ui-widget">
    <w:name w:val="ui-widget"/>
    <w:basedOn w:val="a3"/>
    <w:rsid w:val="006F43D2"/>
    <w:pPr>
      <w:spacing w:before="100" w:beforeAutospacing="1" w:after="100" w:afterAutospacing="1"/>
    </w:pPr>
    <w:rPr>
      <w:rFonts w:ascii="Arial" w:hAnsi="Arial" w:cs="Arial"/>
      <w:sz w:val="19"/>
      <w:szCs w:val="19"/>
    </w:rPr>
  </w:style>
  <w:style w:type="paragraph" w:customStyle="1" w:styleId="ui-widget-content">
    <w:name w:val="ui-widget-content"/>
    <w:basedOn w:val="a3"/>
    <w:rsid w:val="006F43D2"/>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6F43D2"/>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6F43D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6F43D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6F43D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6F43D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6F43D2"/>
    <w:pPr>
      <w:spacing w:before="100" w:beforeAutospacing="1" w:after="100" w:afterAutospacing="1"/>
    </w:pPr>
    <w:rPr>
      <w:color w:val="FFFFFF"/>
    </w:rPr>
  </w:style>
  <w:style w:type="paragraph" w:customStyle="1" w:styleId="ui-priority-primary">
    <w:name w:val="ui-priority-primary"/>
    <w:basedOn w:val="a3"/>
    <w:rsid w:val="006F43D2"/>
    <w:pPr>
      <w:spacing w:before="100" w:beforeAutospacing="1" w:after="100" w:afterAutospacing="1"/>
    </w:pPr>
    <w:rPr>
      <w:b/>
      <w:bCs/>
    </w:rPr>
  </w:style>
  <w:style w:type="paragraph" w:customStyle="1" w:styleId="ui-priority-secondary">
    <w:name w:val="ui-priority-secondary"/>
    <w:basedOn w:val="a3"/>
    <w:rsid w:val="006F43D2"/>
    <w:pPr>
      <w:spacing w:before="100" w:beforeAutospacing="1" w:after="100" w:afterAutospacing="1"/>
    </w:pPr>
  </w:style>
  <w:style w:type="paragraph" w:customStyle="1" w:styleId="ui-state-disabled">
    <w:name w:val="ui-state-disabled"/>
    <w:basedOn w:val="a3"/>
    <w:rsid w:val="006F43D2"/>
    <w:pPr>
      <w:spacing w:before="100" w:beforeAutospacing="1" w:after="100" w:afterAutospacing="1"/>
    </w:pPr>
  </w:style>
  <w:style w:type="paragraph" w:customStyle="1" w:styleId="ui-widget-shadow">
    <w:name w:val="ui-widget-shadow"/>
    <w:basedOn w:val="a3"/>
    <w:rsid w:val="006F43D2"/>
    <w:pPr>
      <w:shd w:val="clear" w:color="auto" w:fill="000000"/>
      <w:ind w:left="-105"/>
    </w:pPr>
  </w:style>
  <w:style w:type="paragraph" w:customStyle="1" w:styleId="ui-resizable-handle">
    <w:name w:val="ui-resizable-handle"/>
    <w:basedOn w:val="a3"/>
    <w:rsid w:val="006F43D2"/>
    <w:pPr>
      <w:spacing w:before="100" w:beforeAutospacing="1" w:after="100" w:afterAutospacing="1"/>
    </w:pPr>
    <w:rPr>
      <w:sz w:val="2"/>
      <w:szCs w:val="2"/>
    </w:rPr>
  </w:style>
  <w:style w:type="paragraph" w:customStyle="1" w:styleId="ui-resizable-n">
    <w:name w:val="ui-resizable-n"/>
    <w:basedOn w:val="a3"/>
    <w:rsid w:val="006F43D2"/>
    <w:pPr>
      <w:spacing w:before="100" w:beforeAutospacing="1" w:after="100" w:afterAutospacing="1"/>
    </w:pPr>
  </w:style>
  <w:style w:type="paragraph" w:customStyle="1" w:styleId="ui-resizable-s">
    <w:name w:val="ui-resizable-s"/>
    <w:basedOn w:val="a3"/>
    <w:rsid w:val="006F43D2"/>
    <w:pPr>
      <w:spacing w:before="100" w:beforeAutospacing="1" w:after="100" w:afterAutospacing="1"/>
    </w:pPr>
  </w:style>
  <w:style w:type="paragraph" w:customStyle="1" w:styleId="ui-resizable-e">
    <w:name w:val="ui-resizable-e"/>
    <w:basedOn w:val="a3"/>
    <w:rsid w:val="006F43D2"/>
    <w:pPr>
      <w:spacing w:before="100" w:beforeAutospacing="1" w:after="100" w:afterAutospacing="1"/>
    </w:pPr>
  </w:style>
  <w:style w:type="paragraph" w:customStyle="1" w:styleId="ui-resizable-w">
    <w:name w:val="ui-resizable-w"/>
    <w:basedOn w:val="a3"/>
    <w:rsid w:val="006F43D2"/>
    <w:pPr>
      <w:spacing w:before="100" w:beforeAutospacing="1" w:after="100" w:afterAutospacing="1"/>
    </w:pPr>
  </w:style>
  <w:style w:type="paragraph" w:customStyle="1" w:styleId="ui-resizable-se">
    <w:name w:val="ui-resizable-se"/>
    <w:basedOn w:val="a3"/>
    <w:rsid w:val="006F43D2"/>
    <w:pPr>
      <w:spacing w:before="100" w:beforeAutospacing="1" w:after="100" w:afterAutospacing="1"/>
    </w:pPr>
  </w:style>
  <w:style w:type="paragraph" w:customStyle="1" w:styleId="ui-resizable-sw">
    <w:name w:val="ui-resizable-sw"/>
    <w:basedOn w:val="a3"/>
    <w:rsid w:val="006F43D2"/>
    <w:pPr>
      <w:spacing w:before="100" w:beforeAutospacing="1" w:after="100" w:afterAutospacing="1"/>
    </w:pPr>
  </w:style>
  <w:style w:type="paragraph" w:customStyle="1" w:styleId="ui-resizable-nw">
    <w:name w:val="ui-resizable-nw"/>
    <w:basedOn w:val="a3"/>
    <w:rsid w:val="006F43D2"/>
    <w:pPr>
      <w:spacing w:before="100" w:beforeAutospacing="1" w:after="100" w:afterAutospacing="1"/>
    </w:pPr>
  </w:style>
  <w:style w:type="paragraph" w:customStyle="1" w:styleId="ui-resizable-ne">
    <w:name w:val="ui-resizable-ne"/>
    <w:basedOn w:val="a3"/>
    <w:rsid w:val="006F43D2"/>
    <w:pPr>
      <w:spacing w:before="100" w:beforeAutospacing="1" w:after="100" w:afterAutospacing="1"/>
    </w:pPr>
  </w:style>
  <w:style w:type="paragraph" w:customStyle="1" w:styleId="ui-button">
    <w:name w:val="ui-button"/>
    <w:basedOn w:val="a3"/>
    <w:rsid w:val="006F43D2"/>
    <w:pPr>
      <w:spacing w:before="100" w:beforeAutospacing="1" w:after="100" w:afterAutospacing="1"/>
      <w:ind w:right="24"/>
      <w:jc w:val="center"/>
    </w:pPr>
  </w:style>
  <w:style w:type="paragraph" w:customStyle="1" w:styleId="ui-button-icon-only">
    <w:name w:val="ui-button-icon-only"/>
    <w:basedOn w:val="a3"/>
    <w:rsid w:val="006F43D2"/>
    <w:pPr>
      <w:spacing w:before="100" w:beforeAutospacing="1" w:after="100" w:afterAutospacing="1"/>
    </w:pPr>
  </w:style>
  <w:style w:type="paragraph" w:customStyle="1" w:styleId="ui-button-icons-only">
    <w:name w:val="ui-button-icons-only"/>
    <w:basedOn w:val="a3"/>
    <w:rsid w:val="006F43D2"/>
    <w:pPr>
      <w:spacing w:before="100" w:beforeAutospacing="1" w:after="100" w:afterAutospacing="1"/>
    </w:pPr>
  </w:style>
  <w:style w:type="paragraph" w:customStyle="1" w:styleId="ui-buttonset">
    <w:name w:val="ui-buttonset"/>
    <w:basedOn w:val="a3"/>
    <w:rsid w:val="006F43D2"/>
    <w:pPr>
      <w:spacing w:before="100" w:beforeAutospacing="1" w:after="100" w:afterAutospacing="1"/>
      <w:ind w:right="105"/>
    </w:pPr>
  </w:style>
  <w:style w:type="paragraph" w:customStyle="1" w:styleId="ui-dialog">
    <w:name w:val="ui-dialog"/>
    <w:basedOn w:val="a3"/>
    <w:rsid w:val="006F43D2"/>
    <w:pPr>
      <w:spacing w:before="100" w:beforeAutospacing="1" w:after="100" w:afterAutospacing="1"/>
    </w:pPr>
  </w:style>
  <w:style w:type="paragraph" w:customStyle="1" w:styleId="suggestions">
    <w:name w:val="suggestions"/>
    <w:basedOn w:val="a3"/>
    <w:rsid w:val="006F43D2"/>
    <w:pPr>
      <w:ind w:right="-15"/>
    </w:pPr>
  </w:style>
  <w:style w:type="paragraph" w:customStyle="1" w:styleId="suggestions-special">
    <w:name w:val="suggestions-special"/>
    <w:basedOn w:val="a3"/>
    <w:rsid w:val="006F43D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6F43D2"/>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6F43D2"/>
    <w:pPr>
      <w:spacing w:line="360" w:lineRule="atLeast"/>
    </w:pPr>
    <w:rPr>
      <w:color w:val="000000"/>
    </w:rPr>
  </w:style>
  <w:style w:type="paragraph" w:customStyle="1" w:styleId="suggestions-result-current">
    <w:name w:val="suggestions-result-current"/>
    <w:basedOn w:val="a3"/>
    <w:rsid w:val="006F43D2"/>
    <w:pPr>
      <w:shd w:val="clear" w:color="auto" w:fill="4C59A6"/>
      <w:spacing w:before="100" w:beforeAutospacing="1" w:after="100" w:afterAutospacing="1"/>
    </w:pPr>
    <w:rPr>
      <w:color w:val="FFFFFF"/>
    </w:rPr>
  </w:style>
  <w:style w:type="paragraph" w:customStyle="1" w:styleId="autoellipsis-matched">
    <w:name w:val="autoellipsis-matched"/>
    <w:basedOn w:val="a3"/>
    <w:rsid w:val="006F43D2"/>
    <w:pPr>
      <w:spacing w:before="100" w:beforeAutospacing="1" w:after="100" w:afterAutospacing="1"/>
    </w:pPr>
    <w:rPr>
      <w:b/>
      <w:bCs/>
    </w:rPr>
  </w:style>
  <w:style w:type="paragraph" w:customStyle="1" w:styleId="mwembedplayer">
    <w:name w:val="mwembedplayer"/>
    <w:basedOn w:val="a3"/>
    <w:rsid w:val="006F43D2"/>
    <w:pPr>
      <w:spacing w:before="100" w:beforeAutospacing="1" w:after="100" w:afterAutospacing="1"/>
    </w:pPr>
  </w:style>
  <w:style w:type="paragraph" w:customStyle="1" w:styleId="loadingspinner">
    <w:name w:val="loadingspinner"/>
    <w:basedOn w:val="a3"/>
    <w:rsid w:val="006F43D2"/>
    <w:pPr>
      <w:spacing w:before="100" w:beforeAutospacing="1" w:after="100" w:afterAutospacing="1"/>
    </w:pPr>
  </w:style>
  <w:style w:type="paragraph" w:customStyle="1" w:styleId="mw-imported-resource">
    <w:name w:val="mw-imported-resource"/>
    <w:basedOn w:val="a3"/>
    <w:rsid w:val="006F43D2"/>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6F43D2"/>
    <w:pPr>
      <w:spacing w:before="30" w:after="100" w:afterAutospacing="1"/>
      <w:ind w:left="45"/>
    </w:pPr>
  </w:style>
  <w:style w:type="paragraph" w:customStyle="1" w:styleId="mw-fullscreen-overlay">
    <w:name w:val="mw-fullscreen-overlay"/>
    <w:basedOn w:val="a3"/>
    <w:rsid w:val="006F43D2"/>
    <w:pPr>
      <w:shd w:val="clear" w:color="auto" w:fill="000000"/>
      <w:spacing w:before="100" w:beforeAutospacing="1" w:after="100" w:afterAutospacing="1"/>
    </w:pPr>
  </w:style>
  <w:style w:type="paragraph" w:customStyle="1" w:styleId="play-btn-large">
    <w:name w:val="play-btn-large"/>
    <w:basedOn w:val="a3"/>
    <w:rsid w:val="006F43D2"/>
    <w:pPr>
      <w:spacing w:before="100" w:beforeAutospacing="1" w:after="100" w:afterAutospacing="1"/>
    </w:pPr>
  </w:style>
  <w:style w:type="paragraph" w:customStyle="1" w:styleId="carouselcontainer">
    <w:name w:val="carouselcontainer"/>
    <w:basedOn w:val="a3"/>
    <w:rsid w:val="006F43D2"/>
    <w:pPr>
      <w:spacing w:before="100" w:beforeAutospacing="1" w:after="100" w:afterAutospacing="1"/>
    </w:pPr>
  </w:style>
  <w:style w:type="paragraph" w:customStyle="1" w:styleId="carouselvideotitle">
    <w:name w:val="carouselvideotitle"/>
    <w:basedOn w:val="a3"/>
    <w:rsid w:val="006F43D2"/>
    <w:pPr>
      <w:spacing w:before="100" w:beforeAutospacing="1" w:after="100" w:afterAutospacing="1"/>
    </w:pPr>
    <w:rPr>
      <w:b/>
      <w:bCs/>
      <w:color w:val="FFFFFF"/>
    </w:rPr>
  </w:style>
  <w:style w:type="paragraph" w:customStyle="1" w:styleId="carouselvideotitletext">
    <w:name w:val="carouselvideotitletext"/>
    <w:basedOn w:val="a3"/>
    <w:rsid w:val="006F43D2"/>
    <w:pPr>
      <w:spacing w:before="100" w:beforeAutospacing="1" w:after="100" w:afterAutospacing="1"/>
    </w:pPr>
  </w:style>
  <w:style w:type="paragraph" w:customStyle="1" w:styleId="carouseltitleduration">
    <w:name w:val="carouseltitleduration"/>
    <w:basedOn w:val="a3"/>
    <w:rsid w:val="006F43D2"/>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6F43D2"/>
    <w:pPr>
      <w:spacing w:before="100" w:beforeAutospacing="1" w:after="100" w:afterAutospacing="1"/>
      <w:jc w:val="center"/>
    </w:pPr>
    <w:rPr>
      <w:color w:val="FFFFFF"/>
    </w:rPr>
  </w:style>
  <w:style w:type="paragraph" w:customStyle="1" w:styleId="carouselimgduration">
    <w:name w:val="carouselimgduration"/>
    <w:basedOn w:val="a3"/>
    <w:rsid w:val="006F43D2"/>
    <w:pPr>
      <w:spacing w:before="100" w:beforeAutospacing="1" w:after="100" w:afterAutospacing="1"/>
    </w:pPr>
    <w:rPr>
      <w:color w:val="FFFFFF"/>
    </w:rPr>
  </w:style>
  <w:style w:type="paragraph" w:customStyle="1" w:styleId="carouselprevbutton">
    <w:name w:val="carouselprevbutton"/>
    <w:basedOn w:val="a3"/>
    <w:rsid w:val="006F43D2"/>
    <w:pPr>
      <w:spacing w:before="100" w:beforeAutospacing="1" w:after="100" w:afterAutospacing="1"/>
    </w:pPr>
  </w:style>
  <w:style w:type="paragraph" w:customStyle="1" w:styleId="carouselnextbutton">
    <w:name w:val="carouselnextbutton"/>
    <w:basedOn w:val="a3"/>
    <w:rsid w:val="006F43D2"/>
    <w:pPr>
      <w:spacing w:before="100" w:beforeAutospacing="1" w:after="100" w:afterAutospacing="1"/>
    </w:pPr>
  </w:style>
  <w:style w:type="paragraph" w:customStyle="1" w:styleId="alert-container">
    <w:name w:val="alert-container"/>
    <w:basedOn w:val="a3"/>
    <w:rsid w:val="006F43D2"/>
    <w:pPr>
      <w:spacing w:before="100" w:beforeAutospacing="1" w:after="100" w:afterAutospacing="1"/>
    </w:pPr>
  </w:style>
  <w:style w:type="paragraph" w:customStyle="1" w:styleId="alert-title">
    <w:name w:val="alert-title"/>
    <w:basedOn w:val="a3"/>
    <w:rsid w:val="006F43D2"/>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6F43D2"/>
    <w:pPr>
      <w:spacing w:before="100" w:beforeAutospacing="1" w:after="100" w:afterAutospacing="1"/>
      <w:jc w:val="center"/>
    </w:pPr>
    <w:rPr>
      <w:sz w:val="21"/>
      <w:szCs w:val="21"/>
    </w:rPr>
  </w:style>
  <w:style w:type="paragraph" w:customStyle="1" w:styleId="alert-buttons-container">
    <w:name w:val="alert-buttons-container"/>
    <w:basedOn w:val="a3"/>
    <w:rsid w:val="006F43D2"/>
    <w:pPr>
      <w:spacing w:before="100" w:beforeAutospacing="1" w:after="100" w:afterAutospacing="1"/>
      <w:jc w:val="center"/>
    </w:pPr>
  </w:style>
  <w:style w:type="paragraph" w:customStyle="1" w:styleId="alert-button">
    <w:name w:val="alert-button"/>
    <w:basedOn w:val="a3"/>
    <w:rsid w:val="006F43D2"/>
    <w:pPr>
      <w:shd w:val="clear" w:color="auto" w:fill="474747"/>
      <w:spacing w:before="100" w:beforeAutospacing="1" w:after="100" w:afterAutospacing="1"/>
    </w:pPr>
    <w:rPr>
      <w:color w:val="FFFFFF"/>
    </w:rPr>
  </w:style>
  <w:style w:type="paragraph" w:customStyle="1" w:styleId="mw-plusminus-pos">
    <w:name w:val="mw-plusminus-pos"/>
    <w:basedOn w:val="a3"/>
    <w:rsid w:val="006F43D2"/>
    <w:pPr>
      <w:spacing w:before="100" w:beforeAutospacing="1" w:after="100" w:afterAutospacing="1"/>
    </w:pPr>
    <w:rPr>
      <w:color w:val="00B000"/>
    </w:rPr>
  </w:style>
  <w:style w:type="paragraph" w:customStyle="1" w:styleId="mw-plusminus-neg">
    <w:name w:val="mw-plusminus-neg"/>
    <w:basedOn w:val="a3"/>
    <w:rsid w:val="006F43D2"/>
    <w:pPr>
      <w:spacing w:before="100" w:beforeAutospacing="1" w:after="100" w:afterAutospacing="1"/>
    </w:pPr>
    <w:rPr>
      <w:color w:val="FF2050"/>
    </w:rPr>
  </w:style>
  <w:style w:type="paragraph" w:customStyle="1" w:styleId="mw-plusminus-null">
    <w:name w:val="mw-plusminus-null"/>
    <w:basedOn w:val="a3"/>
    <w:rsid w:val="006F43D2"/>
    <w:pPr>
      <w:spacing w:before="100" w:beforeAutospacing="1" w:after="100" w:afterAutospacing="1"/>
    </w:pPr>
    <w:rPr>
      <w:color w:val="999999"/>
    </w:rPr>
  </w:style>
  <w:style w:type="paragraph" w:customStyle="1" w:styleId="mw-tag-markers">
    <w:name w:val="mw-tag-markers"/>
    <w:basedOn w:val="a3"/>
    <w:rsid w:val="006F43D2"/>
    <w:pPr>
      <w:spacing w:before="100" w:beforeAutospacing="1" w:after="100" w:afterAutospacing="1"/>
    </w:pPr>
    <w:rPr>
      <w:rFonts w:ascii="Arial" w:hAnsi="Arial" w:cs="Arial"/>
      <w:i/>
      <w:iCs/>
      <w:sz w:val="22"/>
      <w:szCs w:val="22"/>
    </w:rPr>
  </w:style>
  <w:style w:type="paragraph" w:customStyle="1" w:styleId="history-size">
    <w:name w:val="history-size"/>
    <w:basedOn w:val="a3"/>
    <w:rsid w:val="006F43D2"/>
    <w:pPr>
      <w:spacing w:before="100" w:beforeAutospacing="1" w:after="100" w:afterAutospacing="1"/>
    </w:pPr>
    <w:rPr>
      <w:sz w:val="19"/>
      <w:szCs w:val="19"/>
    </w:rPr>
  </w:style>
  <w:style w:type="paragraph" w:customStyle="1" w:styleId="mw-whatlinkshere-tools">
    <w:name w:val="mw-whatlinkshere-tools"/>
    <w:basedOn w:val="a3"/>
    <w:rsid w:val="006F43D2"/>
    <w:pPr>
      <w:spacing w:before="100" w:beforeAutospacing="1" w:after="100" w:afterAutospacing="1"/>
    </w:pPr>
    <w:rPr>
      <w:sz w:val="19"/>
      <w:szCs w:val="19"/>
    </w:rPr>
  </w:style>
  <w:style w:type="paragraph" w:customStyle="1" w:styleId="italique">
    <w:name w:val="italique"/>
    <w:basedOn w:val="a3"/>
    <w:rsid w:val="006F43D2"/>
    <w:pPr>
      <w:spacing w:before="100" w:beforeAutospacing="1" w:after="100" w:afterAutospacing="1"/>
    </w:pPr>
    <w:rPr>
      <w:i/>
      <w:iCs/>
    </w:rPr>
  </w:style>
  <w:style w:type="paragraph" w:customStyle="1" w:styleId="nowrap">
    <w:name w:val="nowrap"/>
    <w:basedOn w:val="a3"/>
    <w:rsid w:val="006F43D2"/>
    <w:pPr>
      <w:spacing w:before="100" w:beforeAutospacing="1" w:after="100" w:afterAutospacing="1"/>
    </w:pPr>
  </w:style>
  <w:style w:type="paragraph" w:customStyle="1" w:styleId="rcoptions">
    <w:name w:val="rcoptions"/>
    <w:basedOn w:val="a3"/>
    <w:rsid w:val="006F43D2"/>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6F43D2"/>
    <w:pPr>
      <w:spacing w:before="100" w:beforeAutospacing="1" w:after="100" w:afterAutospacing="1"/>
    </w:pPr>
    <w:rPr>
      <w:vanish/>
    </w:rPr>
  </w:style>
  <w:style w:type="paragraph" w:customStyle="1" w:styleId="fieldsetlike">
    <w:name w:val="fieldsetlike"/>
    <w:basedOn w:val="a3"/>
    <w:rsid w:val="006F43D2"/>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6F43D2"/>
    <w:pPr>
      <w:pBdr>
        <w:bottom w:val="single" w:sz="6" w:space="6" w:color="AAAAAA"/>
      </w:pBdr>
      <w:shd w:val="clear" w:color="auto" w:fill="FFFFFF"/>
      <w:spacing w:after="120"/>
    </w:pPr>
    <w:rPr>
      <w:i/>
      <w:iCs/>
    </w:rPr>
  </w:style>
  <w:style w:type="paragraph" w:customStyle="1" w:styleId="indicateur-langue">
    <w:name w:val="indicateur-langue"/>
    <w:basedOn w:val="a3"/>
    <w:rsid w:val="006F43D2"/>
    <w:pPr>
      <w:spacing w:before="100" w:beforeAutospacing="1" w:after="100" w:afterAutospacing="1"/>
    </w:pPr>
    <w:rPr>
      <w:rFonts w:ascii="Courier New" w:hAnsi="Courier New" w:cs="Courier New"/>
      <w:b/>
      <w:bCs/>
    </w:rPr>
  </w:style>
  <w:style w:type="paragraph" w:customStyle="1" w:styleId="romain">
    <w:name w:val="romain"/>
    <w:basedOn w:val="a3"/>
    <w:rsid w:val="006F43D2"/>
    <w:pPr>
      <w:spacing w:before="100" w:beforeAutospacing="1" w:after="100" w:afterAutospacing="1"/>
    </w:pPr>
    <w:rPr>
      <w:smallCaps/>
    </w:rPr>
  </w:style>
  <w:style w:type="paragraph" w:customStyle="1" w:styleId="reference">
    <w:name w:val="reference"/>
    <w:basedOn w:val="a3"/>
    <w:rsid w:val="006F43D2"/>
    <w:pPr>
      <w:spacing w:before="100" w:beforeAutospacing="1" w:after="100" w:afterAutospacing="1"/>
    </w:pPr>
    <w:rPr>
      <w:sz w:val="19"/>
      <w:szCs w:val="19"/>
    </w:rPr>
  </w:style>
  <w:style w:type="paragraph" w:customStyle="1" w:styleId="exposant">
    <w:name w:val="exposant"/>
    <w:basedOn w:val="a3"/>
    <w:rsid w:val="006F43D2"/>
    <w:pPr>
      <w:spacing w:before="100" w:beforeAutospacing="1" w:after="100" w:afterAutospacing="1"/>
    </w:pPr>
    <w:rPr>
      <w:sz w:val="19"/>
      <w:szCs w:val="19"/>
    </w:rPr>
  </w:style>
  <w:style w:type="paragraph" w:customStyle="1" w:styleId="mw-magiclink-isbn">
    <w:name w:val="mw-magiclink-isbn"/>
    <w:basedOn w:val="a3"/>
    <w:rsid w:val="006F43D2"/>
    <w:pPr>
      <w:spacing w:before="100" w:beforeAutospacing="1" w:after="100" w:afterAutospacing="1"/>
    </w:pPr>
  </w:style>
  <w:style w:type="paragraph" w:customStyle="1" w:styleId="biblist">
    <w:name w:val="biblist"/>
    <w:basedOn w:val="a3"/>
    <w:rsid w:val="006F43D2"/>
    <w:pPr>
      <w:spacing w:before="100" w:beforeAutospacing="1" w:after="100" w:afterAutospacing="1"/>
    </w:pPr>
  </w:style>
  <w:style w:type="paragraph" w:customStyle="1" w:styleId="wikinorme">
    <w:name w:val="wikinorme"/>
    <w:basedOn w:val="a3"/>
    <w:rsid w:val="006F43D2"/>
    <w:pPr>
      <w:spacing w:before="100" w:beforeAutospacing="1" w:after="100" w:afterAutospacing="1"/>
    </w:pPr>
    <w:rPr>
      <w:vanish/>
    </w:rPr>
  </w:style>
  <w:style w:type="paragraph" w:customStyle="1" w:styleId="bibtex">
    <w:name w:val="bibtex"/>
    <w:basedOn w:val="a3"/>
    <w:rsid w:val="006F43D2"/>
    <w:pPr>
      <w:spacing w:before="100" w:beforeAutospacing="1" w:after="100" w:afterAutospacing="1"/>
    </w:pPr>
    <w:rPr>
      <w:vanish/>
    </w:rPr>
  </w:style>
  <w:style w:type="paragraph" w:customStyle="1" w:styleId="isbd">
    <w:name w:val="isbd"/>
    <w:basedOn w:val="a3"/>
    <w:rsid w:val="006F43D2"/>
    <w:pPr>
      <w:spacing w:before="100" w:beforeAutospacing="1" w:after="100" w:afterAutospacing="1"/>
    </w:pPr>
    <w:rPr>
      <w:vanish/>
    </w:rPr>
  </w:style>
  <w:style w:type="paragraph" w:customStyle="1" w:styleId="iso690">
    <w:name w:val="iso690"/>
    <w:basedOn w:val="a3"/>
    <w:rsid w:val="006F43D2"/>
    <w:pPr>
      <w:spacing w:before="100" w:beforeAutospacing="1" w:after="100" w:afterAutospacing="1"/>
    </w:pPr>
    <w:rPr>
      <w:vanish/>
    </w:rPr>
  </w:style>
  <w:style w:type="paragraph" w:customStyle="1" w:styleId="specialbib">
    <w:name w:val="specialbib"/>
    <w:basedOn w:val="a3"/>
    <w:rsid w:val="006F43D2"/>
    <w:pPr>
      <w:spacing w:before="100" w:beforeAutospacing="1" w:after="100" w:afterAutospacing="1"/>
    </w:pPr>
    <w:rPr>
      <w:vanish/>
    </w:rPr>
  </w:style>
  <w:style w:type="paragraph" w:customStyle="1" w:styleId="citevirgule">
    <w:name w:val="cite_virgule"/>
    <w:basedOn w:val="a3"/>
    <w:rsid w:val="006F43D2"/>
    <w:pPr>
      <w:spacing w:before="100" w:beforeAutospacing="1" w:after="100" w:afterAutospacing="1"/>
    </w:pPr>
  </w:style>
  <w:style w:type="paragraph" w:customStyle="1" w:styleId="boite-sans-fond">
    <w:name w:val="boite-sans-fond"/>
    <w:basedOn w:val="a3"/>
    <w:rsid w:val="006F43D2"/>
    <w:pPr>
      <w:spacing w:before="100" w:beforeAutospacing="1" w:after="100" w:afterAutospacing="1"/>
    </w:pPr>
  </w:style>
  <w:style w:type="paragraph" w:customStyle="1" w:styleId="boite-grise">
    <w:name w:val="boite-grise"/>
    <w:basedOn w:val="a3"/>
    <w:rsid w:val="006F43D2"/>
    <w:pPr>
      <w:shd w:val="clear" w:color="auto" w:fill="F9F9F9"/>
      <w:spacing w:before="100" w:beforeAutospacing="1" w:after="100" w:afterAutospacing="1"/>
    </w:pPr>
  </w:style>
  <w:style w:type="paragraph" w:customStyle="1" w:styleId="bandeau-niveau-grave">
    <w:name w:val="bandeau-niveau-grave"/>
    <w:basedOn w:val="a3"/>
    <w:rsid w:val="006F43D2"/>
    <w:pPr>
      <w:shd w:val="clear" w:color="auto" w:fill="FFCCCC"/>
      <w:spacing w:before="100" w:beforeAutospacing="1" w:after="100" w:afterAutospacing="1"/>
    </w:pPr>
  </w:style>
  <w:style w:type="paragraph" w:customStyle="1" w:styleId="bandeau-niveau-modere">
    <w:name w:val="bandeau-niveau-modere"/>
    <w:basedOn w:val="a3"/>
    <w:rsid w:val="006F43D2"/>
    <w:pPr>
      <w:shd w:val="clear" w:color="auto" w:fill="FFEEDD"/>
      <w:spacing w:before="100" w:beforeAutospacing="1" w:after="100" w:afterAutospacing="1"/>
    </w:pPr>
  </w:style>
  <w:style w:type="paragraph" w:customStyle="1" w:styleId="bandeau-niveau-ebauche">
    <w:name w:val="bandeau-niveau-ebauche"/>
    <w:basedOn w:val="a3"/>
    <w:rsid w:val="006F43D2"/>
    <w:pPr>
      <w:shd w:val="clear" w:color="auto" w:fill="FBFBFB"/>
      <w:spacing w:before="100" w:beforeAutospacing="1" w:after="100" w:afterAutospacing="1"/>
    </w:pPr>
  </w:style>
  <w:style w:type="paragraph" w:customStyle="1" w:styleId="bandeau-niveau-information">
    <w:name w:val="bandeau-niveau-information"/>
    <w:basedOn w:val="a3"/>
    <w:rsid w:val="006F43D2"/>
    <w:pPr>
      <w:shd w:val="clear" w:color="auto" w:fill="FBFBFB"/>
      <w:spacing w:before="100" w:beforeAutospacing="1" w:after="100" w:afterAutospacing="1"/>
    </w:pPr>
  </w:style>
  <w:style w:type="paragraph" w:customStyle="1" w:styleId="bandeau">
    <w:name w:val="bandeau"/>
    <w:basedOn w:val="a3"/>
    <w:rsid w:val="006F43D2"/>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6F43D2"/>
    <w:pPr>
      <w:spacing w:before="100" w:beforeAutospacing="1" w:after="100" w:afterAutospacing="1"/>
      <w:jc w:val="center"/>
    </w:pPr>
  </w:style>
  <w:style w:type="paragraph" w:customStyle="1" w:styleId="bandeau-titre">
    <w:name w:val="bandeau-titre"/>
    <w:basedOn w:val="a3"/>
    <w:rsid w:val="006F43D2"/>
    <w:pPr>
      <w:spacing w:before="100" w:beforeAutospacing="1" w:after="120" w:line="336" w:lineRule="atLeast"/>
    </w:pPr>
  </w:style>
  <w:style w:type="paragraph" w:customStyle="1" w:styleId="bandeau-texte">
    <w:name w:val="bandeau-texte"/>
    <w:basedOn w:val="a3"/>
    <w:rsid w:val="006F43D2"/>
    <w:pPr>
      <w:spacing w:before="100" w:beforeAutospacing="1" w:after="100" w:afterAutospacing="1" w:line="288" w:lineRule="atLeast"/>
    </w:pPr>
    <w:rPr>
      <w:sz w:val="22"/>
      <w:szCs w:val="22"/>
    </w:rPr>
  </w:style>
  <w:style w:type="paragraph" w:customStyle="1" w:styleId="indentation">
    <w:name w:val="indentation"/>
    <w:basedOn w:val="a3"/>
    <w:rsid w:val="006F43D2"/>
    <w:pPr>
      <w:spacing w:before="100" w:beforeAutospacing="1" w:after="100" w:afterAutospacing="1" w:line="360" w:lineRule="atLeast"/>
      <w:ind w:firstLine="345"/>
    </w:pPr>
  </w:style>
  <w:style w:type="paragraph" w:customStyle="1" w:styleId="loupe">
    <w:name w:val="loupe"/>
    <w:basedOn w:val="a3"/>
    <w:rsid w:val="006F43D2"/>
    <w:pPr>
      <w:spacing w:before="100" w:beforeAutospacing="1" w:after="100" w:afterAutospacing="1" w:line="360" w:lineRule="atLeast"/>
      <w:ind w:firstLine="345"/>
    </w:pPr>
  </w:style>
  <w:style w:type="paragraph" w:customStyle="1" w:styleId="general">
    <w:name w:val="general"/>
    <w:basedOn w:val="a3"/>
    <w:rsid w:val="006F43D2"/>
    <w:pPr>
      <w:spacing w:before="100" w:beforeAutospacing="1" w:after="100" w:afterAutospacing="1" w:line="360" w:lineRule="atLeast"/>
      <w:ind w:firstLine="345"/>
    </w:pPr>
  </w:style>
  <w:style w:type="paragraph" w:customStyle="1" w:styleId="accessibilite">
    <w:name w:val="accessibilite"/>
    <w:basedOn w:val="a3"/>
    <w:rsid w:val="006F43D2"/>
    <w:pPr>
      <w:spacing w:before="100" w:beforeAutospacing="1" w:after="100" w:afterAutospacing="1" w:line="360" w:lineRule="atLeast"/>
      <w:ind w:firstLine="345"/>
    </w:pPr>
  </w:style>
  <w:style w:type="paragraph" w:customStyle="1" w:styleId="etoile-or">
    <w:name w:val="etoile-or"/>
    <w:basedOn w:val="a3"/>
    <w:rsid w:val="006F43D2"/>
    <w:pPr>
      <w:spacing w:before="100" w:beforeAutospacing="1" w:after="100" w:afterAutospacing="1" w:line="360" w:lineRule="atLeast"/>
      <w:ind w:firstLine="345"/>
    </w:pPr>
  </w:style>
  <w:style w:type="paragraph" w:customStyle="1" w:styleId="etoile-argent">
    <w:name w:val="etoile-argent"/>
    <w:basedOn w:val="a3"/>
    <w:rsid w:val="006F43D2"/>
    <w:pPr>
      <w:spacing w:before="100" w:beforeAutospacing="1" w:after="100" w:afterAutospacing="1" w:line="360" w:lineRule="atLeast"/>
      <w:ind w:firstLine="345"/>
    </w:pPr>
  </w:style>
  <w:style w:type="paragraph" w:customStyle="1" w:styleId="categorie">
    <w:name w:val="categorie"/>
    <w:basedOn w:val="a3"/>
    <w:rsid w:val="006F43D2"/>
    <w:pPr>
      <w:spacing w:before="100" w:beforeAutospacing="1" w:after="100" w:afterAutospacing="1" w:line="360" w:lineRule="atLeast"/>
      <w:ind w:firstLine="345"/>
    </w:pPr>
  </w:style>
  <w:style w:type="paragraph" w:customStyle="1" w:styleId="recyclage">
    <w:name w:val="recyclage"/>
    <w:basedOn w:val="a3"/>
    <w:rsid w:val="006F43D2"/>
    <w:pPr>
      <w:spacing w:before="100" w:beforeAutospacing="1" w:after="100" w:afterAutospacing="1" w:line="360" w:lineRule="atLeast"/>
      <w:ind w:firstLine="345"/>
    </w:pPr>
  </w:style>
  <w:style w:type="paragraph" w:customStyle="1" w:styleId="archives">
    <w:name w:val="archives"/>
    <w:basedOn w:val="a3"/>
    <w:rsid w:val="006F43D2"/>
    <w:pPr>
      <w:spacing w:before="100" w:beforeAutospacing="1" w:after="100" w:afterAutospacing="1" w:line="360" w:lineRule="atLeast"/>
      <w:ind w:firstLine="345"/>
    </w:pPr>
  </w:style>
  <w:style w:type="paragraph" w:customStyle="1" w:styleId="conflit-edition">
    <w:name w:val="conflit-edition"/>
    <w:basedOn w:val="a3"/>
    <w:rsid w:val="006F43D2"/>
    <w:pPr>
      <w:spacing w:before="100" w:beforeAutospacing="1" w:after="100" w:afterAutospacing="1" w:line="360" w:lineRule="atLeast"/>
      <w:ind w:firstLine="345"/>
    </w:pPr>
  </w:style>
  <w:style w:type="paragraph" w:customStyle="1" w:styleId="sons">
    <w:name w:val="sons"/>
    <w:basedOn w:val="a3"/>
    <w:rsid w:val="006F43D2"/>
    <w:pPr>
      <w:spacing w:before="100" w:beforeAutospacing="1" w:after="100" w:afterAutospacing="1" w:line="360" w:lineRule="atLeast"/>
      <w:ind w:firstLine="345"/>
    </w:pPr>
  </w:style>
  <w:style w:type="paragraph" w:customStyle="1" w:styleId="videos">
    <w:name w:val="videos"/>
    <w:basedOn w:val="a3"/>
    <w:rsid w:val="006F43D2"/>
    <w:pPr>
      <w:spacing w:before="100" w:beforeAutospacing="1" w:after="100" w:afterAutospacing="1" w:line="360" w:lineRule="atLeast"/>
      <w:ind w:firstLine="345"/>
    </w:pPr>
  </w:style>
  <w:style w:type="paragraph" w:customStyle="1" w:styleId="incomplet">
    <w:name w:val="incomplet"/>
    <w:basedOn w:val="a3"/>
    <w:rsid w:val="006F43D2"/>
    <w:pPr>
      <w:spacing w:before="100" w:beforeAutospacing="1" w:after="100" w:afterAutospacing="1" w:line="360" w:lineRule="atLeast"/>
      <w:ind w:firstLine="345"/>
    </w:pPr>
  </w:style>
  <w:style w:type="paragraph" w:customStyle="1" w:styleId="sources">
    <w:name w:val="sources"/>
    <w:basedOn w:val="a3"/>
    <w:rsid w:val="006F43D2"/>
    <w:pPr>
      <w:spacing w:before="100" w:beforeAutospacing="1" w:after="100" w:afterAutospacing="1" w:line="360" w:lineRule="atLeast"/>
      <w:ind w:firstLine="345"/>
    </w:pPr>
  </w:style>
  <w:style w:type="paragraph" w:customStyle="1" w:styleId="important">
    <w:name w:val="important"/>
    <w:basedOn w:val="a3"/>
    <w:rsid w:val="006F43D2"/>
    <w:pPr>
      <w:spacing w:before="100" w:beforeAutospacing="1" w:after="100" w:afterAutospacing="1" w:line="360" w:lineRule="atLeast"/>
      <w:ind w:firstLine="345"/>
    </w:pPr>
  </w:style>
  <w:style w:type="paragraph" w:customStyle="1" w:styleId="en-travaux">
    <w:name w:val="en-travaux"/>
    <w:basedOn w:val="a3"/>
    <w:rsid w:val="006F43D2"/>
    <w:pPr>
      <w:spacing w:before="100" w:beforeAutospacing="1" w:after="100" w:afterAutospacing="1" w:line="360" w:lineRule="atLeast"/>
      <w:ind w:firstLine="345"/>
    </w:pPr>
  </w:style>
  <w:style w:type="paragraph" w:customStyle="1" w:styleId="incubator">
    <w:name w:val="incubator"/>
    <w:basedOn w:val="a3"/>
    <w:rsid w:val="006F43D2"/>
    <w:pPr>
      <w:spacing w:before="100" w:beforeAutospacing="1" w:after="100" w:afterAutospacing="1" w:line="360" w:lineRule="atLeast"/>
      <w:ind w:firstLine="345"/>
    </w:pPr>
  </w:style>
  <w:style w:type="paragraph" w:customStyle="1" w:styleId="extension">
    <w:name w:val="extension"/>
    <w:basedOn w:val="a3"/>
    <w:rsid w:val="006F43D2"/>
    <w:pPr>
      <w:spacing w:before="100" w:beforeAutospacing="1" w:after="100" w:afterAutospacing="1" w:line="360" w:lineRule="atLeast"/>
      <w:ind w:firstLine="345"/>
    </w:pPr>
  </w:style>
  <w:style w:type="paragraph" w:customStyle="1" w:styleId="wikispecies">
    <w:name w:val="wikispecies"/>
    <w:basedOn w:val="a3"/>
    <w:rsid w:val="006F43D2"/>
    <w:pPr>
      <w:spacing w:before="100" w:beforeAutospacing="1" w:after="100" w:afterAutospacing="1" w:line="360" w:lineRule="atLeast"/>
      <w:ind w:firstLine="345"/>
    </w:pPr>
  </w:style>
  <w:style w:type="paragraph" w:customStyle="1" w:styleId="metawiki">
    <w:name w:val="metawiki"/>
    <w:basedOn w:val="a3"/>
    <w:rsid w:val="006F43D2"/>
    <w:pPr>
      <w:spacing w:before="100" w:beforeAutospacing="1" w:after="100" w:afterAutospacing="1" w:line="360" w:lineRule="atLeast"/>
      <w:ind w:firstLine="345"/>
    </w:pPr>
  </w:style>
  <w:style w:type="paragraph" w:customStyle="1" w:styleId="wikiversity">
    <w:name w:val="wikiversity"/>
    <w:basedOn w:val="a3"/>
    <w:rsid w:val="006F43D2"/>
    <w:pPr>
      <w:spacing w:before="100" w:beforeAutospacing="1" w:after="100" w:afterAutospacing="1" w:line="360" w:lineRule="atLeast"/>
      <w:ind w:firstLine="345"/>
    </w:pPr>
  </w:style>
  <w:style w:type="paragraph" w:customStyle="1" w:styleId="wikipedia">
    <w:name w:val="wikipedia"/>
    <w:basedOn w:val="a3"/>
    <w:rsid w:val="006F43D2"/>
    <w:pPr>
      <w:spacing w:before="100" w:beforeAutospacing="1" w:after="100" w:afterAutospacing="1" w:line="360" w:lineRule="atLeast"/>
      <w:ind w:firstLine="345"/>
    </w:pPr>
  </w:style>
  <w:style w:type="paragraph" w:customStyle="1" w:styleId="wikibooks">
    <w:name w:val="wikibooks"/>
    <w:basedOn w:val="a3"/>
    <w:rsid w:val="006F43D2"/>
    <w:pPr>
      <w:spacing w:before="100" w:beforeAutospacing="1" w:after="100" w:afterAutospacing="1" w:line="360" w:lineRule="atLeast"/>
      <w:ind w:firstLine="345"/>
    </w:pPr>
  </w:style>
  <w:style w:type="paragraph" w:customStyle="1" w:styleId="wikinews">
    <w:name w:val="wikinews"/>
    <w:basedOn w:val="a3"/>
    <w:rsid w:val="006F43D2"/>
    <w:pPr>
      <w:spacing w:before="100" w:beforeAutospacing="1" w:after="100" w:afterAutospacing="1" w:line="360" w:lineRule="atLeast"/>
      <w:ind w:firstLine="345"/>
    </w:pPr>
  </w:style>
  <w:style w:type="paragraph" w:customStyle="1" w:styleId="wikiquote">
    <w:name w:val="wikiquote"/>
    <w:basedOn w:val="a3"/>
    <w:rsid w:val="006F43D2"/>
    <w:pPr>
      <w:spacing w:before="100" w:beforeAutospacing="1" w:after="100" w:afterAutospacing="1" w:line="360" w:lineRule="atLeast"/>
      <w:ind w:firstLine="345"/>
    </w:pPr>
  </w:style>
  <w:style w:type="paragraph" w:customStyle="1" w:styleId="wikisource">
    <w:name w:val="wikisource"/>
    <w:basedOn w:val="a3"/>
    <w:rsid w:val="006F43D2"/>
    <w:pPr>
      <w:spacing w:before="100" w:beforeAutospacing="1" w:after="100" w:afterAutospacing="1" w:line="360" w:lineRule="atLeast"/>
      <w:ind w:firstLine="345"/>
    </w:pPr>
  </w:style>
  <w:style w:type="paragraph" w:customStyle="1" w:styleId="commons">
    <w:name w:val="commons"/>
    <w:basedOn w:val="a3"/>
    <w:rsid w:val="006F43D2"/>
    <w:pPr>
      <w:spacing w:before="100" w:beforeAutospacing="1" w:after="100" w:afterAutospacing="1" w:line="360" w:lineRule="atLeast"/>
      <w:ind w:firstLine="345"/>
    </w:pPr>
  </w:style>
  <w:style w:type="paragraph" w:customStyle="1" w:styleId="wikimedia">
    <w:name w:val="wikimedia"/>
    <w:basedOn w:val="a3"/>
    <w:rsid w:val="006F43D2"/>
    <w:pPr>
      <w:spacing w:before="100" w:beforeAutospacing="1" w:after="100" w:afterAutospacing="1" w:line="360" w:lineRule="atLeast"/>
      <w:ind w:firstLine="345"/>
    </w:pPr>
  </w:style>
  <w:style w:type="paragraph" w:customStyle="1" w:styleId="wiktionary">
    <w:name w:val="wiktionary"/>
    <w:basedOn w:val="a3"/>
    <w:rsid w:val="006F43D2"/>
    <w:pPr>
      <w:spacing w:before="100" w:beforeAutospacing="1" w:after="100" w:afterAutospacing="1" w:line="360" w:lineRule="atLeast"/>
      <w:ind w:firstLine="345"/>
    </w:pPr>
  </w:style>
  <w:style w:type="paragraph" w:customStyle="1" w:styleId="wikidata">
    <w:name w:val="wikidata"/>
    <w:basedOn w:val="a3"/>
    <w:rsid w:val="006F43D2"/>
    <w:pPr>
      <w:spacing w:before="100" w:beforeAutospacing="1" w:after="100" w:afterAutospacing="1" w:line="360" w:lineRule="atLeast"/>
      <w:ind w:firstLine="345"/>
    </w:pPr>
  </w:style>
  <w:style w:type="paragraph" w:customStyle="1" w:styleId="wikivoyage">
    <w:name w:val="wikivoyage"/>
    <w:basedOn w:val="a3"/>
    <w:rsid w:val="006F43D2"/>
    <w:pPr>
      <w:spacing w:before="100" w:beforeAutospacing="1" w:after="100" w:afterAutospacing="1" w:line="360" w:lineRule="atLeast"/>
      <w:ind w:firstLine="345"/>
    </w:pPr>
  </w:style>
  <w:style w:type="paragraph" w:customStyle="1" w:styleId="grosse-icone">
    <w:name w:val="grosse-icone"/>
    <w:basedOn w:val="a3"/>
    <w:rsid w:val="006F43D2"/>
    <w:pPr>
      <w:spacing w:before="100" w:beforeAutospacing="1" w:after="100" w:afterAutospacing="1"/>
    </w:pPr>
  </w:style>
  <w:style w:type="paragraph" w:customStyle="1" w:styleId="alerte">
    <w:name w:val="alerte"/>
    <w:basedOn w:val="a3"/>
    <w:rsid w:val="006F43D2"/>
    <w:pPr>
      <w:shd w:val="clear" w:color="auto" w:fill="FFFFDD"/>
      <w:spacing w:before="100" w:beforeAutospacing="1" w:after="96"/>
    </w:pPr>
    <w:rPr>
      <w:i/>
      <w:iCs/>
    </w:rPr>
  </w:style>
  <w:style w:type="paragraph" w:customStyle="1" w:styleId="grave">
    <w:name w:val="grave"/>
    <w:basedOn w:val="a3"/>
    <w:rsid w:val="006F43D2"/>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6F43D2"/>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6F43D2"/>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6F43D2"/>
    <w:pPr>
      <w:spacing w:before="100" w:beforeAutospacing="1" w:after="100" w:afterAutospacing="1"/>
      <w:ind w:left="360" w:right="360"/>
    </w:pPr>
  </w:style>
  <w:style w:type="paragraph" w:customStyle="1" w:styleId="bandeau-portail-icone">
    <w:name w:val="bandeau-portail-icone"/>
    <w:basedOn w:val="a3"/>
    <w:rsid w:val="006F43D2"/>
    <w:pPr>
      <w:spacing w:before="100" w:beforeAutospacing="1" w:after="100" w:afterAutospacing="1"/>
      <w:ind w:right="120"/>
    </w:pPr>
  </w:style>
  <w:style w:type="paragraph" w:customStyle="1" w:styleId="bandeau-portail-texte">
    <w:name w:val="bandeau-portail-texte"/>
    <w:basedOn w:val="a3"/>
    <w:rsid w:val="006F43D2"/>
    <w:pPr>
      <w:spacing w:before="100" w:beforeAutospacing="1" w:after="100" w:afterAutospacing="1"/>
    </w:pPr>
    <w:rPr>
      <w:b/>
      <w:bCs/>
    </w:rPr>
  </w:style>
  <w:style w:type="paragraph" w:customStyle="1" w:styleId="exemple">
    <w:name w:val="exemple"/>
    <w:basedOn w:val="a3"/>
    <w:rsid w:val="006F43D2"/>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6F43D2"/>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6F43D2"/>
    <w:pPr>
      <w:shd w:val="clear" w:color="auto" w:fill="A0A0FF"/>
    </w:pPr>
  </w:style>
  <w:style w:type="paragraph" w:customStyle="1" w:styleId="avancetexte">
    <w:name w:val="avance_texte"/>
    <w:basedOn w:val="a3"/>
    <w:rsid w:val="006F43D2"/>
    <w:pPr>
      <w:spacing w:line="240" w:lineRule="atLeast"/>
      <w:jc w:val="center"/>
    </w:pPr>
    <w:rPr>
      <w:sz w:val="21"/>
      <w:szCs w:val="21"/>
    </w:rPr>
  </w:style>
  <w:style w:type="paragraph" w:customStyle="1" w:styleId="mw-lag-warn-normal">
    <w:name w:val="mw-lag-warn-normal"/>
    <w:basedOn w:val="a3"/>
    <w:rsid w:val="006F43D2"/>
    <w:pPr>
      <w:spacing w:before="100" w:beforeAutospacing="1" w:after="100" w:afterAutospacing="1"/>
    </w:pPr>
    <w:rPr>
      <w:vanish/>
    </w:rPr>
  </w:style>
  <w:style w:type="paragraph" w:customStyle="1" w:styleId="mw-alerte">
    <w:name w:val="mw-alerte"/>
    <w:basedOn w:val="a3"/>
    <w:rsid w:val="006F43D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6F43D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6F43D2"/>
    <w:pPr>
      <w:spacing w:before="100" w:beforeAutospacing="1" w:after="100" w:afterAutospacing="1"/>
    </w:pPr>
    <w:rPr>
      <w:sz w:val="22"/>
      <w:szCs w:val="22"/>
    </w:rPr>
  </w:style>
  <w:style w:type="paragraph" w:customStyle="1" w:styleId="navtoggle">
    <w:name w:val="navtoggle"/>
    <w:basedOn w:val="a3"/>
    <w:rsid w:val="006F43D2"/>
    <w:pPr>
      <w:spacing w:before="100" w:beforeAutospacing="1" w:after="100" w:afterAutospacing="1"/>
    </w:pPr>
    <w:rPr>
      <w:sz w:val="22"/>
      <w:szCs w:val="22"/>
    </w:rPr>
  </w:style>
  <w:style w:type="paragraph" w:customStyle="1" w:styleId="alternance">
    <w:name w:val="alternance"/>
    <w:basedOn w:val="a3"/>
    <w:rsid w:val="006F43D2"/>
    <w:pPr>
      <w:spacing w:before="100" w:beforeAutospacing="1" w:after="100" w:afterAutospacing="1"/>
    </w:pPr>
  </w:style>
  <w:style w:type="paragraph" w:customStyle="1" w:styleId="alternance2">
    <w:name w:val="alternance2"/>
    <w:basedOn w:val="a3"/>
    <w:rsid w:val="006F43D2"/>
    <w:pPr>
      <w:spacing w:before="100" w:beforeAutospacing="1" w:after="100" w:afterAutospacing="1"/>
    </w:pPr>
  </w:style>
  <w:style w:type="paragraph" w:customStyle="1" w:styleId="infobox">
    <w:name w:val="infobox"/>
    <w:basedOn w:val="a3"/>
    <w:rsid w:val="006F43D2"/>
    <w:pPr>
      <w:shd w:val="clear" w:color="auto" w:fill="EEEEEE"/>
      <w:spacing w:after="120"/>
      <w:ind w:left="240"/>
    </w:pPr>
    <w:rPr>
      <w:color w:val="000000"/>
      <w:sz w:val="23"/>
      <w:szCs w:val="23"/>
    </w:rPr>
  </w:style>
  <w:style w:type="paragraph" w:customStyle="1" w:styleId="globegris">
    <w:name w:val="globegris"/>
    <w:basedOn w:val="a3"/>
    <w:rsid w:val="006F43D2"/>
    <w:pPr>
      <w:spacing w:before="100" w:beforeAutospacing="1" w:after="100" w:afterAutospacing="1"/>
    </w:pPr>
  </w:style>
  <w:style w:type="paragraph" w:customStyle="1" w:styleId="assistant">
    <w:name w:val="assistant"/>
    <w:basedOn w:val="a3"/>
    <w:rsid w:val="006F43D2"/>
    <w:pPr>
      <w:spacing w:before="100" w:beforeAutospacing="1" w:after="100" w:afterAutospacing="1"/>
    </w:pPr>
  </w:style>
  <w:style w:type="paragraph" w:customStyle="1" w:styleId="headergris">
    <w:name w:val="headergris"/>
    <w:basedOn w:val="a3"/>
    <w:rsid w:val="006F43D2"/>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6F43D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6F43D2"/>
    <w:pPr>
      <w:spacing w:before="100" w:beforeAutospacing="1" w:after="100" w:afterAutospacing="1"/>
      <w:ind w:right="120"/>
      <w:jc w:val="right"/>
    </w:pPr>
    <w:rPr>
      <w:sz w:val="15"/>
      <w:szCs w:val="15"/>
    </w:rPr>
  </w:style>
  <w:style w:type="paragraph" w:customStyle="1" w:styleId="geo-default">
    <w:name w:val="geo-default"/>
    <w:basedOn w:val="a3"/>
    <w:rsid w:val="006F43D2"/>
    <w:pPr>
      <w:spacing w:before="100" w:beforeAutospacing="1" w:after="100" w:afterAutospacing="1"/>
    </w:pPr>
  </w:style>
  <w:style w:type="paragraph" w:customStyle="1" w:styleId="geo-nondefault">
    <w:name w:val="geo-nondefault"/>
    <w:basedOn w:val="a3"/>
    <w:rsid w:val="006F43D2"/>
    <w:pPr>
      <w:spacing w:before="100" w:beforeAutospacing="1" w:after="100" w:afterAutospacing="1"/>
    </w:pPr>
    <w:rPr>
      <w:vanish/>
    </w:rPr>
  </w:style>
  <w:style w:type="paragraph" w:customStyle="1" w:styleId="geo-dms">
    <w:name w:val="geo-dms"/>
    <w:basedOn w:val="a3"/>
    <w:rsid w:val="006F43D2"/>
    <w:pPr>
      <w:spacing w:before="100" w:beforeAutospacing="1" w:after="100" w:afterAutospacing="1"/>
    </w:pPr>
  </w:style>
  <w:style w:type="paragraph" w:customStyle="1" w:styleId="geo-dec">
    <w:name w:val="geo-dec"/>
    <w:basedOn w:val="a3"/>
    <w:rsid w:val="006F43D2"/>
    <w:pPr>
      <w:spacing w:before="100" w:beforeAutospacing="1" w:after="100" w:afterAutospacing="1"/>
    </w:pPr>
  </w:style>
  <w:style w:type="paragraph" w:customStyle="1" w:styleId="geo-multi-punct">
    <w:name w:val="geo-multi-punct"/>
    <w:basedOn w:val="a3"/>
    <w:rsid w:val="006F43D2"/>
    <w:pPr>
      <w:spacing w:before="100" w:beforeAutospacing="1" w:after="100" w:afterAutospacing="1"/>
    </w:pPr>
    <w:rPr>
      <w:vanish/>
    </w:rPr>
  </w:style>
  <w:style w:type="paragraph" w:customStyle="1" w:styleId="infoboxv2">
    <w:name w:val="infobox_v2"/>
    <w:basedOn w:val="a3"/>
    <w:rsid w:val="006F43D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6F43D2"/>
    <w:pPr>
      <w:spacing w:before="100" w:beforeAutospacing="1" w:after="100" w:afterAutospacing="1"/>
    </w:pPr>
  </w:style>
  <w:style w:type="paragraph" w:customStyle="1" w:styleId="degrade">
    <w:name w:val="degrade"/>
    <w:basedOn w:val="a3"/>
    <w:rsid w:val="006F43D2"/>
    <w:pPr>
      <w:spacing w:before="100" w:beforeAutospacing="1" w:after="100" w:afterAutospacing="1"/>
    </w:pPr>
  </w:style>
  <w:style w:type="paragraph" w:customStyle="1" w:styleId="degraderev">
    <w:name w:val="degrade_rev"/>
    <w:basedOn w:val="a3"/>
    <w:rsid w:val="006F43D2"/>
    <w:pPr>
      <w:spacing w:before="100" w:beforeAutospacing="1" w:after="100" w:afterAutospacing="1"/>
    </w:pPr>
  </w:style>
  <w:style w:type="paragraph" w:customStyle="1" w:styleId="ombre">
    <w:name w:val="ombre"/>
    <w:basedOn w:val="a3"/>
    <w:rsid w:val="006F43D2"/>
    <w:pPr>
      <w:spacing w:before="100" w:beforeAutospacing="1" w:after="100" w:afterAutospacing="1"/>
    </w:pPr>
  </w:style>
  <w:style w:type="paragraph" w:customStyle="1" w:styleId="ombrepale">
    <w:name w:val="ombre_pale"/>
    <w:basedOn w:val="a3"/>
    <w:rsid w:val="006F43D2"/>
    <w:pPr>
      <w:spacing w:before="100" w:beforeAutospacing="1" w:after="100" w:afterAutospacing="1"/>
    </w:pPr>
  </w:style>
  <w:style w:type="paragraph" w:customStyle="1" w:styleId="ombrebl">
    <w:name w:val="ombre_bl"/>
    <w:basedOn w:val="a3"/>
    <w:rsid w:val="006F43D2"/>
    <w:pPr>
      <w:spacing w:before="100" w:beforeAutospacing="1" w:after="100" w:afterAutospacing="1"/>
    </w:pPr>
  </w:style>
  <w:style w:type="paragraph" w:customStyle="1" w:styleId="ombreblpale">
    <w:name w:val="ombre_blpale"/>
    <w:basedOn w:val="a3"/>
    <w:rsid w:val="006F43D2"/>
    <w:pPr>
      <w:spacing w:before="100" w:beforeAutospacing="1" w:after="100" w:afterAutospacing="1"/>
    </w:pPr>
  </w:style>
  <w:style w:type="paragraph" w:customStyle="1" w:styleId="ombrerg">
    <w:name w:val="ombre_rg"/>
    <w:basedOn w:val="a3"/>
    <w:rsid w:val="006F43D2"/>
    <w:pPr>
      <w:spacing w:before="100" w:beforeAutospacing="1" w:after="100" w:afterAutospacing="1"/>
    </w:pPr>
  </w:style>
  <w:style w:type="paragraph" w:customStyle="1" w:styleId="ombrergpale">
    <w:name w:val="ombre_rgpale"/>
    <w:basedOn w:val="a3"/>
    <w:rsid w:val="006F43D2"/>
    <w:pPr>
      <w:spacing w:before="100" w:beforeAutospacing="1" w:after="100" w:afterAutospacing="1"/>
    </w:pPr>
  </w:style>
  <w:style w:type="paragraph" w:customStyle="1" w:styleId="hidden">
    <w:name w:val="hidden"/>
    <w:basedOn w:val="a3"/>
    <w:rsid w:val="006F43D2"/>
    <w:pPr>
      <w:spacing w:before="100" w:beforeAutospacing="1" w:after="100" w:afterAutospacing="1"/>
    </w:pPr>
  </w:style>
  <w:style w:type="paragraph" w:customStyle="1" w:styleId="cinema-bandeau">
    <w:name w:val="cinema-bandeau"/>
    <w:basedOn w:val="a3"/>
    <w:rsid w:val="006F43D2"/>
    <w:pPr>
      <w:spacing w:before="100" w:beforeAutospacing="1" w:after="100" w:afterAutospacing="1"/>
    </w:pPr>
  </w:style>
  <w:style w:type="paragraph" w:customStyle="1" w:styleId="mw-textarea-protected">
    <w:name w:val="mw-textarea-protected"/>
    <w:basedOn w:val="a3"/>
    <w:rsid w:val="006F43D2"/>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6F43D2"/>
    <w:pPr>
      <w:spacing w:before="100" w:beforeAutospacing="1" w:after="100" w:afterAutospacing="1"/>
    </w:pPr>
  </w:style>
  <w:style w:type="paragraph" w:customStyle="1" w:styleId="wikimagtitre">
    <w:name w:val="wikimag_titre"/>
    <w:basedOn w:val="a3"/>
    <w:rsid w:val="006F43D2"/>
    <w:pPr>
      <w:spacing w:before="100" w:beforeAutospacing="1" w:after="100" w:afterAutospacing="1"/>
    </w:pPr>
  </w:style>
  <w:style w:type="paragraph" w:customStyle="1" w:styleId="ui-button-large">
    <w:name w:val="ui-button-large"/>
    <w:basedOn w:val="a3"/>
    <w:rsid w:val="006F43D2"/>
    <w:pPr>
      <w:spacing w:before="100" w:beforeAutospacing="1" w:after="100" w:afterAutospacing="1"/>
    </w:pPr>
  </w:style>
  <w:style w:type="paragraph" w:customStyle="1" w:styleId="fr-collapsible-content">
    <w:name w:val="fr-collapsible-content"/>
    <w:basedOn w:val="a3"/>
    <w:rsid w:val="006F43D2"/>
    <w:pPr>
      <w:spacing w:before="100" w:beforeAutospacing="1" w:after="100" w:afterAutospacing="1"/>
    </w:pPr>
  </w:style>
  <w:style w:type="paragraph" w:customStyle="1" w:styleId="navboxnewtitle">
    <w:name w:val="navboxnew_title"/>
    <w:basedOn w:val="a3"/>
    <w:rsid w:val="006F43D2"/>
    <w:pPr>
      <w:spacing w:before="100" w:beforeAutospacing="1" w:after="100" w:afterAutospacing="1"/>
    </w:pPr>
  </w:style>
  <w:style w:type="paragraph" w:customStyle="1" w:styleId="navboxnewtitlesub">
    <w:name w:val="navboxnew_titlesub"/>
    <w:basedOn w:val="a3"/>
    <w:rsid w:val="006F43D2"/>
    <w:pPr>
      <w:spacing w:before="100" w:beforeAutospacing="1" w:after="100" w:afterAutospacing="1"/>
    </w:pPr>
  </w:style>
  <w:style w:type="paragraph" w:customStyle="1" w:styleId="navboxnewcell">
    <w:name w:val="navboxnew_cell"/>
    <w:basedOn w:val="a3"/>
    <w:rsid w:val="006F43D2"/>
    <w:pPr>
      <w:spacing w:before="100" w:beforeAutospacing="1" w:after="100" w:afterAutospacing="1"/>
    </w:pPr>
  </w:style>
  <w:style w:type="paragraph" w:customStyle="1" w:styleId="navboxnewth">
    <w:name w:val="navboxnew_th"/>
    <w:basedOn w:val="a3"/>
    <w:rsid w:val="006F43D2"/>
    <w:pPr>
      <w:spacing w:before="100" w:beforeAutospacing="1" w:after="100" w:afterAutospacing="1"/>
    </w:pPr>
  </w:style>
  <w:style w:type="paragraph" w:customStyle="1" w:styleId="impair">
    <w:name w:val="impair"/>
    <w:basedOn w:val="a3"/>
    <w:rsid w:val="006F43D2"/>
    <w:pPr>
      <w:spacing w:before="100" w:beforeAutospacing="1" w:after="100" w:afterAutospacing="1"/>
    </w:pPr>
  </w:style>
  <w:style w:type="paragraph" w:customStyle="1" w:styleId="pair">
    <w:name w:val="pair"/>
    <w:basedOn w:val="a3"/>
    <w:rsid w:val="006F43D2"/>
    <w:pPr>
      <w:spacing w:before="100" w:beforeAutospacing="1" w:after="100" w:afterAutospacing="1"/>
    </w:pPr>
  </w:style>
  <w:style w:type="paragraph" w:customStyle="1" w:styleId="navboxnewbanner">
    <w:name w:val="navboxnew_banner"/>
    <w:basedOn w:val="a3"/>
    <w:rsid w:val="006F43D2"/>
    <w:pPr>
      <w:spacing w:before="100" w:beforeAutospacing="1" w:after="100" w:afterAutospacing="1"/>
    </w:pPr>
  </w:style>
  <w:style w:type="paragraph" w:customStyle="1" w:styleId="navboxnewimage">
    <w:name w:val="navboxnew_image"/>
    <w:basedOn w:val="a3"/>
    <w:rsid w:val="006F43D2"/>
    <w:pPr>
      <w:spacing w:before="100" w:beforeAutospacing="1" w:after="100" w:afterAutospacing="1"/>
    </w:pPr>
  </w:style>
  <w:style w:type="paragraph" w:customStyle="1" w:styleId="navboxnewrow">
    <w:name w:val="navboxnew_row"/>
    <w:basedOn w:val="a3"/>
    <w:rsid w:val="006F43D2"/>
    <w:pPr>
      <w:spacing w:before="100" w:beforeAutospacing="1" w:after="100" w:afterAutospacing="1"/>
    </w:pPr>
  </w:style>
  <w:style w:type="paragraph" w:customStyle="1" w:styleId="navboxnewie">
    <w:name w:val="navboxnew_ie"/>
    <w:basedOn w:val="a3"/>
    <w:rsid w:val="006F43D2"/>
    <w:pPr>
      <w:spacing w:before="100" w:beforeAutospacing="1" w:after="100" w:afterAutospacing="1"/>
    </w:pPr>
  </w:style>
  <w:style w:type="paragraph" w:customStyle="1" w:styleId="navboxnewinline">
    <w:name w:val="navboxnew_inline"/>
    <w:basedOn w:val="a3"/>
    <w:rsid w:val="006F43D2"/>
    <w:pPr>
      <w:spacing w:before="100" w:beforeAutospacing="1" w:after="100" w:afterAutospacing="1"/>
    </w:pPr>
  </w:style>
  <w:style w:type="paragraph" w:customStyle="1" w:styleId="ui-button-text">
    <w:name w:val="ui-button-text"/>
    <w:basedOn w:val="a3"/>
    <w:rsid w:val="006F43D2"/>
    <w:pPr>
      <w:spacing w:before="100" w:beforeAutospacing="1" w:after="100" w:afterAutospacing="1"/>
    </w:pPr>
  </w:style>
  <w:style w:type="paragraph" w:customStyle="1" w:styleId="ui-dialog-titlebar">
    <w:name w:val="ui-dialog-titlebar"/>
    <w:basedOn w:val="a3"/>
    <w:rsid w:val="006F43D2"/>
    <w:pPr>
      <w:spacing w:before="100" w:beforeAutospacing="1" w:after="100" w:afterAutospacing="1"/>
    </w:pPr>
  </w:style>
  <w:style w:type="paragraph" w:customStyle="1" w:styleId="ui-dialog-title">
    <w:name w:val="ui-dialog-title"/>
    <w:basedOn w:val="a3"/>
    <w:rsid w:val="006F43D2"/>
    <w:pPr>
      <w:spacing w:before="100" w:beforeAutospacing="1" w:after="100" w:afterAutospacing="1"/>
    </w:pPr>
  </w:style>
  <w:style w:type="paragraph" w:customStyle="1" w:styleId="ui-dialog-titlebar-close">
    <w:name w:val="ui-dialog-titlebar-close"/>
    <w:basedOn w:val="a3"/>
    <w:rsid w:val="006F43D2"/>
    <w:pPr>
      <w:spacing w:before="100" w:beforeAutospacing="1" w:after="100" w:afterAutospacing="1"/>
    </w:pPr>
  </w:style>
  <w:style w:type="paragraph" w:customStyle="1" w:styleId="ui-dialog-content">
    <w:name w:val="ui-dialog-content"/>
    <w:basedOn w:val="a3"/>
    <w:rsid w:val="006F43D2"/>
    <w:pPr>
      <w:spacing w:before="100" w:beforeAutospacing="1" w:after="100" w:afterAutospacing="1"/>
    </w:pPr>
  </w:style>
  <w:style w:type="paragraph" w:customStyle="1" w:styleId="ui-dialog-buttonpane">
    <w:name w:val="ui-dialog-buttonpane"/>
    <w:basedOn w:val="a3"/>
    <w:rsid w:val="006F43D2"/>
    <w:pPr>
      <w:spacing w:before="100" w:beforeAutospacing="1" w:after="100" w:afterAutospacing="1"/>
    </w:pPr>
  </w:style>
  <w:style w:type="paragraph" w:customStyle="1" w:styleId="fr-collapsible-toggle-keyboard">
    <w:name w:val="fr-collapsible-toggle-keyboard"/>
    <w:basedOn w:val="a3"/>
    <w:rsid w:val="006F43D2"/>
    <w:pPr>
      <w:spacing w:before="100" w:beforeAutospacing="1" w:after="100" w:afterAutospacing="1"/>
    </w:pPr>
  </w:style>
  <w:style w:type="paragraph" w:customStyle="1" w:styleId="navboxnewlast">
    <w:name w:val="navboxnew_last"/>
    <w:basedOn w:val="a3"/>
    <w:rsid w:val="006F43D2"/>
    <w:pPr>
      <w:spacing w:before="100" w:beforeAutospacing="1" w:after="100" w:afterAutospacing="1"/>
    </w:pPr>
  </w:style>
  <w:style w:type="paragraph" w:customStyle="1" w:styleId="special-label">
    <w:name w:val="special-label"/>
    <w:basedOn w:val="a3"/>
    <w:rsid w:val="006F43D2"/>
    <w:pPr>
      <w:spacing w:before="100" w:beforeAutospacing="1" w:after="100" w:afterAutospacing="1"/>
    </w:pPr>
  </w:style>
  <w:style w:type="paragraph" w:customStyle="1" w:styleId="special-query">
    <w:name w:val="special-query"/>
    <w:basedOn w:val="a3"/>
    <w:rsid w:val="006F43D2"/>
    <w:pPr>
      <w:spacing w:before="100" w:beforeAutospacing="1" w:after="100" w:afterAutospacing="1"/>
    </w:pPr>
  </w:style>
  <w:style w:type="paragraph" w:customStyle="1" w:styleId="special-hover">
    <w:name w:val="special-hover"/>
    <w:basedOn w:val="a3"/>
    <w:rsid w:val="006F43D2"/>
    <w:pPr>
      <w:spacing w:before="100" w:beforeAutospacing="1" w:after="100" w:afterAutospacing="1"/>
    </w:pPr>
  </w:style>
  <w:style w:type="paragraph" w:customStyle="1" w:styleId="mw-specialpage-summary">
    <w:name w:val="mw-specialpage-summary"/>
    <w:basedOn w:val="a3"/>
    <w:rsid w:val="006F43D2"/>
    <w:pPr>
      <w:spacing w:before="100" w:beforeAutospacing="1" w:after="100" w:afterAutospacing="1"/>
    </w:pPr>
  </w:style>
  <w:style w:type="paragraph" w:customStyle="1" w:styleId="legendlike">
    <w:name w:val="legendlike"/>
    <w:basedOn w:val="a3"/>
    <w:rsid w:val="006F43D2"/>
    <w:pPr>
      <w:spacing w:before="100" w:beforeAutospacing="1" w:after="100" w:afterAutospacing="1"/>
    </w:pPr>
  </w:style>
  <w:style w:type="paragraph" w:customStyle="1" w:styleId="legendtextlike">
    <w:name w:val="legendtextlike"/>
    <w:basedOn w:val="a3"/>
    <w:rsid w:val="006F43D2"/>
    <w:pPr>
      <w:spacing w:before="100" w:beforeAutospacing="1" w:after="100" w:afterAutospacing="1"/>
    </w:pPr>
  </w:style>
  <w:style w:type="paragraph" w:customStyle="1" w:styleId="scrollbar">
    <w:name w:val="scrollbar"/>
    <w:basedOn w:val="a3"/>
    <w:rsid w:val="006F43D2"/>
    <w:pPr>
      <w:spacing w:before="100" w:beforeAutospacing="1" w:after="100" w:afterAutospacing="1"/>
    </w:pPr>
  </w:style>
  <w:style w:type="paragraph" w:customStyle="1" w:styleId="scrollbarcontainer">
    <w:name w:val="scrollbarcontainer"/>
    <w:basedOn w:val="a3"/>
    <w:rsid w:val="006F43D2"/>
    <w:pPr>
      <w:spacing w:before="100" w:beforeAutospacing="1" w:after="100" w:afterAutospacing="1"/>
    </w:pPr>
  </w:style>
  <w:style w:type="paragraph" w:customStyle="1" w:styleId="magnify">
    <w:name w:val="magnify"/>
    <w:basedOn w:val="a3"/>
    <w:rsid w:val="006F43D2"/>
    <w:pPr>
      <w:spacing w:before="100" w:beforeAutospacing="1" w:after="100" w:afterAutospacing="1"/>
    </w:pPr>
  </w:style>
  <w:style w:type="paragraph" w:customStyle="1" w:styleId="infoboximage">
    <w:name w:val="infoboximage"/>
    <w:basedOn w:val="a3"/>
    <w:rsid w:val="006F43D2"/>
    <w:pPr>
      <w:spacing w:before="100" w:beforeAutospacing="1" w:after="100" w:afterAutospacing="1"/>
    </w:pPr>
  </w:style>
  <w:style w:type="paragraph" w:customStyle="1" w:styleId="infoboxsoustitre">
    <w:name w:val="infoboxsoustitre"/>
    <w:basedOn w:val="a3"/>
    <w:rsid w:val="006F43D2"/>
    <w:pPr>
      <w:spacing w:before="100" w:beforeAutospacing="1" w:after="100" w:afterAutospacing="1"/>
    </w:pPr>
  </w:style>
  <w:style w:type="paragraph" w:customStyle="1" w:styleId="latitude">
    <w:name w:val="latitude"/>
    <w:basedOn w:val="a3"/>
    <w:rsid w:val="006F43D2"/>
    <w:pPr>
      <w:spacing w:before="100" w:beforeAutospacing="1" w:after="100" w:afterAutospacing="1"/>
    </w:pPr>
  </w:style>
  <w:style w:type="paragraph" w:customStyle="1" w:styleId="entete">
    <w:name w:val="entete"/>
    <w:basedOn w:val="a3"/>
    <w:rsid w:val="006F43D2"/>
    <w:pPr>
      <w:spacing w:before="100" w:beforeAutospacing="1" w:after="100" w:afterAutospacing="1"/>
    </w:pPr>
  </w:style>
  <w:style w:type="paragraph" w:customStyle="1" w:styleId="media">
    <w:name w:val="media"/>
    <w:basedOn w:val="a3"/>
    <w:rsid w:val="006F43D2"/>
    <w:pPr>
      <w:spacing w:before="100" w:beforeAutospacing="1" w:after="100" w:afterAutospacing="1"/>
    </w:pPr>
  </w:style>
  <w:style w:type="paragraph" w:customStyle="1" w:styleId="thumbimage">
    <w:name w:val="thumbimage"/>
    <w:basedOn w:val="a3"/>
    <w:rsid w:val="006F43D2"/>
    <w:pPr>
      <w:spacing w:before="100" w:beforeAutospacing="1" w:after="100" w:afterAutospacing="1"/>
    </w:pPr>
  </w:style>
  <w:style w:type="paragraph" w:customStyle="1" w:styleId="thumbinner">
    <w:name w:val="thumbinner"/>
    <w:basedOn w:val="a3"/>
    <w:rsid w:val="006F43D2"/>
    <w:pPr>
      <w:spacing w:before="100" w:beforeAutospacing="1" w:after="100" w:afterAutospacing="1"/>
    </w:pPr>
  </w:style>
  <w:style w:type="paragraph" w:customStyle="1" w:styleId="thumb">
    <w:name w:val="thumb"/>
    <w:basedOn w:val="a3"/>
    <w:rsid w:val="006F43D2"/>
    <w:pPr>
      <w:spacing w:before="100" w:beforeAutospacing="1" w:after="100" w:afterAutospacing="1"/>
    </w:pPr>
  </w:style>
  <w:style w:type="paragraph" w:customStyle="1" w:styleId="thumbcaption">
    <w:name w:val="thumbcaption"/>
    <w:basedOn w:val="a3"/>
    <w:rsid w:val="006F43D2"/>
    <w:pPr>
      <w:spacing w:before="100" w:beforeAutospacing="1" w:after="100" w:afterAutospacing="1"/>
    </w:pPr>
  </w:style>
  <w:style w:type="paragraph" w:customStyle="1" w:styleId="legend">
    <w:name w:val="legend"/>
    <w:basedOn w:val="a3"/>
    <w:rsid w:val="006F43D2"/>
    <w:pPr>
      <w:spacing w:before="100" w:beforeAutospacing="1" w:after="100" w:afterAutospacing="1"/>
    </w:pPr>
  </w:style>
  <w:style w:type="paragraph" w:customStyle="1" w:styleId="image2">
    <w:name w:val="image2"/>
    <w:basedOn w:val="a3"/>
    <w:rsid w:val="006F43D2"/>
    <w:pPr>
      <w:spacing w:before="100" w:beforeAutospacing="1" w:after="100" w:afterAutospacing="1"/>
    </w:pPr>
  </w:style>
  <w:style w:type="paragraph" w:customStyle="1" w:styleId="hr">
    <w:name w:val="hr"/>
    <w:basedOn w:val="a3"/>
    <w:rsid w:val="006F43D2"/>
    <w:pPr>
      <w:spacing w:before="100" w:beforeAutospacing="1" w:after="100" w:afterAutospacing="1"/>
    </w:pPr>
  </w:style>
  <w:style w:type="paragraph" w:customStyle="1" w:styleId="navbar">
    <w:name w:val="navbar"/>
    <w:basedOn w:val="a3"/>
    <w:rsid w:val="006F43D2"/>
    <w:pPr>
      <w:spacing w:before="100" w:beforeAutospacing="1" w:after="100" w:afterAutospacing="1"/>
    </w:pPr>
  </w:style>
  <w:style w:type="paragraph" w:customStyle="1" w:styleId="prevbloc">
    <w:name w:val="prev_bloc"/>
    <w:basedOn w:val="a3"/>
    <w:rsid w:val="006F43D2"/>
    <w:pPr>
      <w:spacing w:before="100" w:beforeAutospacing="1" w:after="100" w:afterAutospacing="1"/>
    </w:pPr>
  </w:style>
  <w:style w:type="paragraph" w:customStyle="1" w:styleId="nextbloc">
    <w:name w:val="next_bloc"/>
    <w:basedOn w:val="a3"/>
    <w:rsid w:val="006F43D2"/>
    <w:pPr>
      <w:spacing w:before="100" w:beforeAutospacing="1" w:after="100" w:afterAutospacing="1"/>
    </w:pPr>
  </w:style>
  <w:style w:type="paragraph" w:customStyle="1" w:styleId="imgtoogle">
    <w:name w:val="img_toogle"/>
    <w:basedOn w:val="a3"/>
    <w:rsid w:val="006F43D2"/>
    <w:pPr>
      <w:spacing w:before="100" w:beforeAutospacing="1" w:after="100" w:afterAutospacing="1"/>
    </w:pPr>
  </w:style>
  <w:style w:type="paragraph" w:customStyle="1" w:styleId="atoogle">
    <w:name w:val="a_toogle"/>
    <w:basedOn w:val="a3"/>
    <w:rsid w:val="006F43D2"/>
    <w:pPr>
      <w:spacing w:before="100" w:beforeAutospacing="1" w:after="100" w:afterAutospacing="1"/>
    </w:pPr>
  </w:style>
  <w:style w:type="paragraph" w:customStyle="1" w:styleId="geopoint">
    <w:name w:val="geopoint"/>
    <w:basedOn w:val="a3"/>
    <w:rsid w:val="006F43D2"/>
    <w:pPr>
      <w:spacing w:before="100" w:beforeAutospacing="1" w:after="100" w:afterAutospacing="1"/>
    </w:pPr>
  </w:style>
  <w:style w:type="paragraph" w:customStyle="1" w:styleId="titre">
    <w:name w:val="titre"/>
    <w:basedOn w:val="a3"/>
    <w:rsid w:val="006F43D2"/>
    <w:pPr>
      <w:spacing w:before="100" w:beforeAutospacing="1" w:after="100" w:afterAutospacing="1"/>
    </w:pPr>
  </w:style>
  <w:style w:type="paragraph" w:customStyle="1" w:styleId="ui-icon-closethick">
    <w:name w:val="ui-icon-closethick"/>
    <w:basedOn w:val="a3"/>
    <w:rsid w:val="006F43D2"/>
    <w:pPr>
      <w:spacing w:before="100" w:beforeAutospacing="1" w:after="100" w:afterAutospacing="1"/>
    </w:pPr>
  </w:style>
  <w:style w:type="paragraph" w:customStyle="1" w:styleId="taxoboxclassification">
    <w:name w:val="taxobox_classification"/>
    <w:basedOn w:val="a3"/>
    <w:rsid w:val="006F43D2"/>
    <w:pPr>
      <w:spacing w:before="100" w:beforeAutospacing="1" w:after="100" w:afterAutospacing="1"/>
    </w:pPr>
  </w:style>
  <w:style w:type="paragraph" w:customStyle="1" w:styleId="rnormal">
    <w:name w:val="rnormal"/>
    <w:basedOn w:val="a3"/>
    <w:rsid w:val="006F43D2"/>
    <w:pPr>
      <w:spacing w:before="100" w:beforeAutospacing="1" w:after="100" w:afterAutospacing="1"/>
    </w:pPr>
  </w:style>
  <w:style w:type="paragraph" w:customStyle="1" w:styleId="alert-text">
    <w:name w:val="alert-text"/>
    <w:basedOn w:val="a3"/>
    <w:rsid w:val="006F43D2"/>
    <w:pPr>
      <w:spacing w:before="100" w:beforeAutospacing="1" w:after="100" w:afterAutospacing="1"/>
    </w:pPr>
    <w:rPr>
      <w:color w:val="000000"/>
    </w:rPr>
  </w:style>
  <w:style w:type="paragraph" w:customStyle="1" w:styleId="regardsactu">
    <w:name w:val="regards_actu"/>
    <w:basedOn w:val="a3"/>
    <w:rsid w:val="006F43D2"/>
    <w:pPr>
      <w:spacing w:before="100" w:beforeAutospacing="1" w:after="100" w:afterAutospacing="1"/>
    </w:pPr>
  </w:style>
  <w:style w:type="paragraph" w:customStyle="1" w:styleId="mw-geshi">
    <w:name w:val="mw-geshi"/>
    <w:basedOn w:val="a3"/>
    <w:rsid w:val="006F43D2"/>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6F43D2"/>
    <w:pPr>
      <w:spacing w:before="100" w:beforeAutospacing="1" w:after="100" w:afterAutospacing="1"/>
    </w:pPr>
    <w:rPr>
      <w:sz w:val="22"/>
      <w:szCs w:val="22"/>
    </w:rPr>
  </w:style>
  <w:style w:type="paragraph" w:customStyle="1" w:styleId="fr-collapsible-toggle1">
    <w:name w:val="fr-collapsible-toggle1"/>
    <w:basedOn w:val="a3"/>
    <w:rsid w:val="006F43D2"/>
    <w:pPr>
      <w:spacing w:before="100" w:beforeAutospacing="1" w:after="100" w:afterAutospacing="1"/>
    </w:pPr>
    <w:rPr>
      <w:sz w:val="22"/>
      <w:szCs w:val="22"/>
    </w:rPr>
  </w:style>
  <w:style w:type="paragraph" w:customStyle="1" w:styleId="fr-collapsible-toggle2">
    <w:name w:val="fr-collapsible-toggle2"/>
    <w:basedOn w:val="a3"/>
    <w:rsid w:val="006F43D2"/>
    <w:pPr>
      <w:spacing w:before="100" w:beforeAutospacing="1" w:after="100" w:afterAutospacing="1"/>
    </w:pPr>
    <w:rPr>
      <w:sz w:val="22"/>
      <w:szCs w:val="22"/>
    </w:rPr>
  </w:style>
  <w:style w:type="paragraph" w:customStyle="1" w:styleId="fr-collapsible-toggle3">
    <w:name w:val="fr-collapsible-toggle3"/>
    <w:basedOn w:val="a3"/>
    <w:rsid w:val="006F43D2"/>
    <w:pPr>
      <w:spacing w:before="100" w:beforeAutospacing="1" w:after="100" w:afterAutospacing="1"/>
    </w:pPr>
    <w:rPr>
      <w:sz w:val="22"/>
      <w:szCs w:val="22"/>
    </w:rPr>
  </w:style>
  <w:style w:type="paragraph" w:customStyle="1" w:styleId="navboxnewtitle1">
    <w:name w:val="navboxnew_title1"/>
    <w:basedOn w:val="a3"/>
    <w:rsid w:val="006F43D2"/>
    <w:pPr>
      <w:shd w:val="clear" w:color="auto" w:fill="CCCCFF"/>
      <w:spacing w:after="30"/>
      <w:jc w:val="center"/>
    </w:pPr>
    <w:rPr>
      <w:b/>
      <w:bCs/>
    </w:rPr>
  </w:style>
  <w:style w:type="paragraph" w:customStyle="1" w:styleId="navboxnewtitlesub1">
    <w:name w:val="navboxnew_titlesub1"/>
    <w:basedOn w:val="a3"/>
    <w:rsid w:val="006F43D2"/>
    <w:pPr>
      <w:spacing w:before="100" w:beforeAutospacing="1" w:after="100" w:afterAutospacing="1"/>
    </w:pPr>
    <w:rPr>
      <w:sz w:val="19"/>
      <w:szCs w:val="19"/>
    </w:rPr>
  </w:style>
  <w:style w:type="paragraph" w:customStyle="1" w:styleId="fr-collapsible-content2">
    <w:name w:val="fr-collapsible-content2"/>
    <w:basedOn w:val="a3"/>
    <w:rsid w:val="006F43D2"/>
    <w:pPr>
      <w:spacing w:before="100" w:beforeAutospacing="1" w:after="100" w:afterAutospacing="1"/>
    </w:pPr>
    <w:rPr>
      <w:sz w:val="22"/>
      <w:szCs w:val="22"/>
    </w:rPr>
  </w:style>
  <w:style w:type="paragraph" w:customStyle="1" w:styleId="navboxnewcell1">
    <w:name w:val="navboxnew_cell1"/>
    <w:basedOn w:val="a3"/>
    <w:rsid w:val="006F43D2"/>
    <w:pPr>
      <w:spacing w:before="100" w:beforeAutospacing="1" w:after="100" w:afterAutospacing="1"/>
      <w:jc w:val="center"/>
    </w:pPr>
  </w:style>
  <w:style w:type="paragraph" w:customStyle="1" w:styleId="navboxnewth1">
    <w:name w:val="navboxnew_th1"/>
    <w:basedOn w:val="a3"/>
    <w:rsid w:val="006F43D2"/>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6F43D2"/>
    <w:pPr>
      <w:spacing w:before="100" w:beforeAutospacing="1" w:after="100" w:afterAutospacing="1"/>
    </w:pPr>
  </w:style>
  <w:style w:type="paragraph" w:customStyle="1" w:styleId="impair1">
    <w:name w:val="impair1"/>
    <w:basedOn w:val="a3"/>
    <w:rsid w:val="006F43D2"/>
    <w:pPr>
      <w:shd w:val="clear" w:color="auto" w:fill="EEEEFF"/>
      <w:spacing w:before="100" w:beforeAutospacing="1" w:after="100" w:afterAutospacing="1"/>
    </w:pPr>
  </w:style>
  <w:style w:type="paragraph" w:customStyle="1" w:styleId="pair1">
    <w:name w:val="pair1"/>
    <w:basedOn w:val="a3"/>
    <w:rsid w:val="006F43D2"/>
    <w:pPr>
      <w:shd w:val="clear" w:color="auto" w:fill="F9F9F9"/>
      <w:spacing w:before="100" w:beforeAutospacing="1" w:after="100" w:afterAutospacing="1"/>
    </w:pPr>
  </w:style>
  <w:style w:type="paragraph" w:customStyle="1" w:styleId="navboxnewbanner1">
    <w:name w:val="navboxnew_banner1"/>
    <w:basedOn w:val="a3"/>
    <w:rsid w:val="006F43D2"/>
    <w:pPr>
      <w:shd w:val="clear" w:color="auto" w:fill="DDDDFF"/>
      <w:spacing w:after="30"/>
      <w:jc w:val="center"/>
    </w:pPr>
  </w:style>
  <w:style w:type="paragraph" w:customStyle="1" w:styleId="navboxnewimage1">
    <w:name w:val="navboxnew_image1"/>
    <w:basedOn w:val="a3"/>
    <w:rsid w:val="006F43D2"/>
    <w:pPr>
      <w:spacing w:before="100" w:beforeAutospacing="1" w:after="100" w:afterAutospacing="1"/>
    </w:pPr>
  </w:style>
  <w:style w:type="paragraph" w:customStyle="1" w:styleId="navboxnewcell2">
    <w:name w:val="navboxnew_cell2"/>
    <w:basedOn w:val="a3"/>
    <w:rsid w:val="006F43D2"/>
    <w:pPr>
      <w:spacing w:before="100" w:beforeAutospacing="1" w:after="100" w:afterAutospacing="1"/>
      <w:jc w:val="center"/>
    </w:pPr>
  </w:style>
  <w:style w:type="paragraph" w:customStyle="1" w:styleId="navboxnewie1">
    <w:name w:val="navboxnew_ie1"/>
    <w:basedOn w:val="a3"/>
    <w:rsid w:val="006F43D2"/>
    <w:pPr>
      <w:spacing w:before="100" w:beforeAutospacing="1" w:after="100" w:afterAutospacing="1"/>
    </w:pPr>
  </w:style>
  <w:style w:type="paragraph" w:customStyle="1" w:styleId="navboxnewtitle2">
    <w:name w:val="navboxnew_title2"/>
    <w:basedOn w:val="a3"/>
    <w:rsid w:val="006F43D2"/>
    <w:pPr>
      <w:shd w:val="clear" w:color="auto" w:fill="99CC99"/>
      <w:spacing w:before="100" w:beforeAutospacing="1" w:after="100" w:afterAutospacing="1"/>
    </w:pPr>
  </w:style>
  <w:style w:type="paragraph" w:customStyle="1" w:styleId="navboxnewbanner2">
    <w:name w:val="navboxnew_banner2"/>
    <w:basedOn w:val="a3"/>
    <w:rsid w:val="006F43D2"/>
    <w:pPr>
      <w:shd w:val="clear" w:color="auto" w:fill="99CC99"/>
      <w:spacing w:before="100" w:beforeAutospacing="1" w:after="100" w:afterAutospacing="1"/>
    </w:pPr>
  </w:style>
  <w:style w:type="paragraph" w:customStyle="1" w:styleId="navboxnewth2">
    <w:name w:val="navboxnew_th2"/>
    <w:basedOn w:val="a3"/>
    <w:rsid w:val="006F43D2"/>
    <w:pPr>
      <w:shd w:val="clear" w:color="auto" w:fill="B3D9B3"/>
      <w:spacing w:before="100" w:beforeAutospacing="1" w:after="100" w:afterAutospacing="1"/>
    </w:pPr>
  </w:style>
  <w:style w:type="paragraph" w:customStyle="1" w:styleId="navboxnewtitle3">
    <w:name w:val="navboxnew_title3"/>
    <w:basedOn w:val="a3"/>
    <w:rsid w:val="006F43D2"/>
    <w:pPr>
      <w:shd w:val="clear" w:color="auto" w:fill="DFEDFF"/>
      <w:spacing w:before="100" w:beforeAutospacing="1" w:after="100" w:afterAutospacing="1"/>
    </w:pPr>
  </w:style>
  <w:style w:type="paragraph" w:customStyle="1" w:styleId="navboxnewbanner3">
    <w:name w:val="navboxnew_banner3"/>
    <w:basedOn w:val="a3"/>
    <w:rsid w:val="006F43D2"/>
    <w:pPr>
      <w:shd w:val="clear" w:color="auto" w:fill="DFEDFF"/>
      <w:spacing w:before="100" w:beforeAutospacing="1" w:after="100" w:afterAutospacing="1"/>
    </w:pPr>
  </w:style>
  <w:style w:type="paragraph" w:customStyle="1" w:styleId="navboxnewth3">
    <w:name w:val="navboxnew_th3"/>
    <w:basedOn w:val="a3"/>
    <w:rsid w:val="006F43D2"/>
    <w:pPr>
      <w:shd w:val="clear" w:color="auto" w:fill="E7F2FF"/>
      <w:spacing w:before="100" w:beforeAutospacing="1" w:after="100" w:afterAutospacing="1"/>
    </w:pPr>
  </w:style>
  <w:style w:type="paragraph" w:customStyle="1" w:styleId="fr-collapsible-toggle4">
    <w:name w:val="fr-collapsible-toggle4"/>
    <w:basedOn w:val="a3"/>
    <w:rsid w:val="006F43D2"/>
    <w:pPr>
      <w:spacing w:before="100" w:beforeAutospacing="1" w:after="100" w:afterAutospacing="1"/>
    </w:pPr>
    <w:rPr>
      <w:sz w:val="22"/>
      <w:szCs w:val="22"/>
    </w:rPr>
  </w:style>
  <w:style w:type="paragraph" w:customStyle="1" w:styleId="navboxnewtitle4">
    <w:name w:val="navboxnew_title4"/>
    <w:basedOn w:val="a3"/>
    <w:rsid w:val="006F43D2"/>
    <w:pPr>
      <w:shd w:val="clear" w:color="auto" w:fill="CCCCFF"/>
      <w:spacing w:after="30"/>
      <w:jc w:val="center"/>
    </w:pPr>
    <w:rPr>
      <w:b/>
      <w:bCs/>
    </w:rPr>
  </w:style>
  <w:style w:type="paragraph" w:customStyle="1" w:styleId="navboxnewtitlesub2">
    <w:name w:val="navboxnew_titlesub2"/>
    <w:basedOn w:val="a3"/>
    <w:rsid w:val="006F43D2"/>
    <w:pPr>
      <w:spacing w:before="100" w:beforeAutospacing="1" w:after="100" w:afterAutospacing="1"/>
    </w:pPr>
    <w:rPr>
      <w:sz w:val="19"/>
      <w:szCs w:val="19"/>
    </w:rPr>
  </w:style>
  <w:style w:type="paragraph" w:customStyle="1" w:styleId="fr-collapsible-content3">
    <w:name w:val="fr-collapsible-content3"/>
    <w:basedOn w:val="a3"/>
    <w:rsid w:val="006F43D2"/>
    <w:pPr>
      <w:spacing w:before="100" w:beforeAutospacing="1" w:after="100" w:afterAutospacing="1"/>
    </w:pPr>
    <w:rPr>
      <w:sz w:val="22"/>
      <w:szCs w:val="22"/>
    </w:rPr>
  </w:style>
  <w:style w:type="paragraph" w:customStyle="1" w:styleId="navboxnewrow1">
    <w:name w:val="navboxnew_row1"/>
    <w:basedOn w:val="a3"/>
    <w:rsid w:val="006F43D2"/>
    <w:pPr>
      <w:shd w:val="clear" w:color="auto" w:fill="DDDDFF"/>
      <w:spacing w:before="100" w:beforeAutospacing="1" w:after="100" w:afterAutospacing="1"/>
    </w:pPr>
  </w:style>
  <w:style w:type="paragraph" w:customStyle="1" w:styleId="navboxnewth4">
    <w:name w:val="navboxnew_th4"/>
    <w:basedOn w:val="a3"/>
    <w:rsid w:val="006F43D2"/>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6F43D2"/>
    <w:pPr>
      <w:pBdr>
        <w:left w:val="single" w:sz="12" w:space="0" w:color="F9F9F9"/>
      </w:pBdr>
      <w:spacing w:before="100" w:beforeAutospacing="1" w:after="100" w:afterAutospacing="1"/>
    </w:pPr>
  </w:style>
  <w:style w:type="paragraph" w:customStyle="1" w:styleId="navboxnewinline1">
    <w:name w:val="navboxnew_inline1"/>
    <w:basedOn w:val="a3"/>
    <w:rsid w:val="006F43D2"/>
    <w:pPr>
      <w:shd w:val="clear" w:color="auto" w:fill="F9F9F9"/>
      <w:spacing w:before="100" w:beforeAutospacing="1" w:after="100" w:afterAutospacing="1"/>
    </w:pPr>
  </w:style>
  <w:style w:type="paragraph" w:customStyle="1" w:styleId="navboxnewinline2">
    <w:name w:val="navboxnew_inline2"/>
    <w:basedOn w:val="a3"/>
    <w:rsid w:val="006F43D2"/>
    <w:pPr>
      <w:shd w:val="clear" w:color="auto" w:fill="EEEEFF"/>
      <w:spacing w:before="100" w:beforeAutospacing="1" w:after="100" w:afterAutospacing="1"/>
    </w:pPr>
  </w:style>
  <w:style w:type="paragraph" w:customStyle="1" w:styleId="navboxnewimage2">
    <w:name w:val="navboxnew_image2"/>
    <w:basedOn w:val="a3"/>
    <w:rsid w:val="006F43D2"/>
    <w:pPr>
      <w:spacing w:before="100" w:beforeAutospacing="1" w:after="100" w:afterAutospacing="1"/>
    </w:pPr>
    <w:rPr>
      <w:vanish/>
    </w:rPr>
  </w:style>
  <w:style w:type="paragraph" w:customStyle="1" w:styleId="navboxnewbanner4">
    <w:name w:val="navboxnew_banner4"/>
    <w:basedOn w:val="a3"/>
    <w:rsid w:val="006F43D2"/>
    <w:pPr>
      <w:shd w:val="clear" w:color="auto" w:fill="CCCCFF"/>
      <w:spacing w:before="30"/>
      <w:jc w:val="center"/>
    </w:pPr>
  </w:style>
  <w:style w:type="paragraph" w:customStyle="1" w:styleId="navboxnew1">
    <w:name w:val="navboxnew1"/>
    <w:basedOn w:val="a3"/>
    <w:rsid w:val="006F43D2"/>
    <w:pPr>
      <w:shd w:val="clear" w:color="auto" w:fill="F9F9F9"/>
      <w:spacing w:before="100" w:beforeAutospacing="1" w:after="100" w:afterAutospacing="1"/>
    </w:pPr>
  </w:style>
  <w:style w:type="paragraph" w:customStyle="1" w:styleId="play-btn-large1">
    <w:name w:val="play-btn-large1"/>
    <w:basedOn w:val="a3"/>
    <w:rsid w:val="006F43D2"/>
    <w:pPr>
      <w:spacing w:after="100" w:afterAutospacing="1"/>
      <w:ind w:left="-525"/>
    </w:pPr>
  </w:style>
  <w:style w:type="paragraph" w:customStyle="1" w:styleId="ui-widget1">
    <w:name w:val="ui-widget1"/>
    <w:basedOn w:val="a3"/>
    <w:rsid w:val="006F43D2"/>
    <w:pPr>
      <w:spacing w:before="100" w:beforeAutospacing="1" w:after="100" w:afterAutospacing="1"/>
    </w:pPr>
    <w:rPr>
      <w:rFonts w:ascii="Arial" w:hAnsi="Arial" w:cs="Arial"/>
    </w:rPr>
  </w:style>
  <w:style w:type="paragraph" w:customStyle="1" w:styleId="ui-state-default1">
    <w:name w:val="ui-state-default1"/>
    <w:basedOn w:val="a3"/>
    <w:rsid w:val="006F43D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6F43D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6F43D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6F43D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6F43D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6F43D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6F43D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6F43D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6F43D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6F43D2"/>
    <w:pPr>
      <w:spacing w:before="100" w:beforeAutospacing="1" w:after="100" w:afterAutospacing="1"/>
    </w:pPr>
    <w:rPr>
      <w:color w:val="FFFFFF"/>
    </w:rPr>
  </w:style>
  <w:style w:type="paragraph" w:customStyle="1" w:styleId="ui-state-error-text2">
    <w:name w:val="ui-state-error-text2"/>
    <w:basedOn w:val="a3"/>
    <w:rsid w:val="006F43D2"/>
    <w:pPr>
      <w:spacing w:before="100" w:beforeAutospacing="1" w:after="100" w:afterAutospacing="1"/>
    </w:pPr>
    <w:rPr>
      <w:color w:val="FFFFFF"/>
    </w:rPr>
  </w:style>
  <w:style w:type="paragraph" w:customStyle="1" w:styleId="ui-priority-primary1">
    <w:name w:val="ui-priority-primary1"/>
    <w:basedOn w:val="a3"/>
    <w:rsid w:val="006F43D2"/>
    <w:pPr>
      <w:spacing w:before="100" w:beforeAutospacing="1" w:after="100" w:afterAutospacing="1"/>
    </w:pPr>
    <w:rPr>
      <w:b/>
      <w:bCs/>
    </w:rPr>
  </w:style>
  <w:style w:type="paragraph" w:customStyle="1" w:styleId="ui-priority-primary2">
    <w:name w:val="ui-priority-primary2"/>
    <w:basedOn w:val="a3"/>
    <w:rsid w:val="006F43D2"/>
    <w:pPr>
      <w:spacing w:before="100" w:beforeAutospacing="1" w:after="100" w:afterAutospacing="1"/>
    </w:pPr>
    <w:rPr>
      <w:b/>
      <w:bCs/>
    </w:rPr>
  </w:style>
  <w:style w:type="paragraph" w:customStyle="1" w:styleId="ui-priority-secondary1">
    <w:name w:val="ui-priority-secondary1"/>
    <w:basedOn w:val="a3"/>
    <w:rsid w:val="006F43D2"/>
    <w:pPr>
      <w:spacing w:before="100" w:beforeAutospacing="1" w:after="100" w:afterAutospacing="1"/>
    </w:pPr>
  </w:style>
  <w:style w:type="paragraph" w:customStyle="1" w:styleId="ui-priority-secondary2">
    <w:name w:val="ui-priority-secondary2"/>
    <w:basedOn w:val="a3"/>
    <w:rsid w:val="006F43D2"/>
    <w:pPr>
      <w:spacing w:before="100" w:beforeAutospacing="1" w:after="100" w:afterAutospacing="1"/>
    </w:pPr>
  </w:style>
  <w:style w:type="paragraph" w:customStyle="1" w:styleId="ui-state-disabled1">
    <w:name w:val="ui-state-disabled1"/>
    <w:basedOn w:val="a3"/>
    <w:rsid w:val="006F43D2"/>
    <w:pPr>
      <w:spacing w:before="100" w:beforeAutospacing="1" w:after="100" w:afterAutospacing="1"/>
    </w:pPr>
  </w:style>
  <w:style w:type="paragraph" w:customStyle="1" w:styleId="ui-state-disabled2">
    <w:name w:val="ui-state-disabled2"/>
    <w:basedOn w:val="a3"/>
    <w:rsid w:val="006F43D2"/>
    <w:pPr>
      <w:spacing w:before="100" w:beforeAutospacing="1" w:after="100" w:afterAutospacing="1"/>
    </w:pPr>
  </w:style>
  <w:style w:type="paragraph" w:customStyle="1" w:styleId="ui-icon1">
    <w:name w:val="ui-icon1"/>
    <w:basedOn w:val="a3"/>
    <w:rsid w:val="006F43D2"/>
    <w:pPr>
      <w:spacing w:before="100" w:beforeAutospacing="1" w:after="100" w:afterAutospacing="1"/>
      <w:ind w:firstLine="7343"/>
    </w:pPr>
  </w:style>
  <w:style w:type="paragraph" w:customStyle="1" w:styleId="ui-icon2">
    <w:name w:val="ui-icon2"/>
    <w:basedOn w:val="a3"/>
    <w:rsid w:val="006F43D2"/>
    <w:pPr>
      <w:spacing w:before="100" w:beforeAutospacing="1" w:after="100" w:afterAutospacing="1"/>
      <w:ind w:firstLine="7343"/>
    </w:pPr>
  </w:style>
  <w:style w:type="paragraph" w:customStyle="1" w:styleId="ui-icon3">
    <w:name w:val="ui-icon3"/>
    <w:basedOn w:val="a3"/>
    <w:rsid w:val="006F43D2"/>
    <w:pPr>
      <w:spacing w:before="100" w:beforeAutospacing="1" w:after="100" w:afterAutospacing="1"/>
      <w:ind w:firstLine="7343"/>
    </w:pPr>
  </w:style>
  <w:style w:type="paragraph" w:customStyle="1" w:styleId="ui-icon4">
    <w:name w:val="ui-icon4"/>
    <w:basedOn w:val="a3"/>
    <w:rsid w:val="006F43D2"/>
    <w:pPr>
      <w:spacing w:before="100" w:beforeAutospacing="1" w:after="100" w:afterAutospacing="1"/>
      <w:ind w:firstLine="7343"/>
    </w:pPr>
  </w:style>
  <w:style w:type="paragraph" w:customStyle="1" w:styleId="ui-icon5">
    <w:name w:val="ui-icon5"/>
    <w:basedOn w:val="a3"/>
    <w:rsid w:val="006F43D2"/>
    <w:pPr>
      <w:spacing w:before="100" w:beforeAutospacing="1" w:after="100" w:afterAutospacing="1"/>
      <w:ind w:firstLine="7343"/>
    </w:pPr>
  </w:style>
  <w:style w:type="paragraph" w:customStyle="1" w:styleId="ui-icon6">
    <w:name w:val="ui-icon6"/>
    <w:basedOn w:val="a3"/>
    <w:rsid w:val="006F43D2"/>
    <w:pPr>
      <w:spacing w:before="100" w:beforeAutospacing="1" w:after="100" w:afterAutospacing="1"/>
      <w:ind w:firstLine="7343"/>
    </w:pPr>
  </w:style>
  <w:style w:type="paragraph" w:customStyle="1" w:styleId="ui-icon7">
    <w:name w:val="ui-icon7"/>
    <w:basedOn w:val="a3"/>
    <w:rsid w:val="006F43D2"/>
    <w:pPr>
      <w:spacing w:before="100" w:beforeAutospacing="1" w:after="100" w:afterAutospacing="1"/>
      <w:ind w:firstLine="7343"/>
    </w:pPr>
  </w:style>
  <w:style w:type="paragraph" w:customStyle="1" w:styleId="ui-icon8">
    <w:name w:val="ui-icon8"/>
    <w:basedOn w:val="a3"/>
    <w:rsid w:val="006F43D2"/>
    <w:pPr>
      <w:spacing w:before="100" w:beforeAutospacing="1" w:after="100" w:afterAutospacing="1"/>
      <w:ind w:firstLine="7343"/>
    </w:pPr>
  </w:style>
  <w:style w:type="paragraph" w:customStyle="1" w:styleId="ui-icon9">
    <w:name w:val="ui-icon9"/>
    <w:basedOn w:val="a3"/>
    <w:rsid w:val="006F43D2"/>
    <w:pPr>
      <w:spacing w:before="100" w:beforeAutospacing="1" w:after="100" w:afterAutospacing="1"/>
      <w:ind w:firstLine="7343"/>
    </w:pPr>
  </w:style>
  <w:style w:type="paragraph" w:customStyle="1" w:styleId="ui-resizable-handle1">
    <w:name w:val="ui-resizable-handle1"/>
    <w:basedOn w:val="a3"/>
    <w:rsid w:val="006F43D2"/>
    <w:pPr>
      <w:spacing w:before="100" w:beforeAutospacing="1" w:after="100" w:afterAutospacing="1"/>
    </w:pPr>
    <w:rPr>
      <w:vanish/>
      <w:sz w:val="2"/>
      <w:szCs w:val="2"/>
    </w:rPr>
  </w:style>
  <w:style w:type="paragraph" w:customStyle="1" w:styleId="ui-resizable-handle2">
    <w:name w:val="ui-resizable-handle2"/>
    <w:basedOn w:val="a3"/>
    <w:rsid w:val="006F43D2"/>
    <w:pPr>
      <w:spacing w:before="100" w:beforeAutospacing="1" w:after="100" w:afterAutospacing="1"/>
    </w:pPr>
    <w:rPr>
      <w:vanish/>
      <w:sz w:val="2"/>
      <w:szCs w:val="2"/>
    </w:rPr>
  </w:style>
  <w:style w:type="paragraph" w:customStyle="1" w:styleId="ui-button-text1">
    <w:name w:val="ui-button-text1"/>
    <w:basedOn w:val="a3"/>
    <w:rsid w:val="006F43D2"/>
    <w:pPr>
      <w:spacing w:before="100" w:beforeAutospacing="1" w:after="100" w:afterAutospacing="1"/>
    </w:pPr>
  </w:style>
  <w:style w:type="paragraph" w:customStyle="1" w:styleId="ui-button-text2">
    <w:name w:val="ui-button-text2"/>
    <w:basedOn w:val="a3"/>
    <w:rsid w:val="006F43D2"/>
    <w:pPr>
      <w:spacing w:before="100" w:beforeAutospacing="1" w:after="100" w:afterAutospacing="1"/>
    </w:pPr>
  </w:style>
  <w:style w:type="paragraph" w:customStyle="1" w:styleId="ui-button-text3">
    <w:name w:val="ui-button-text3"/>
    <w:basedOn w:val="a3"/>
    <w:rsid w:val="006F43D2"/>
    <w:pPr>
      <w:spacing w:before="100" w:beforeAutospacing="1" w:after="100" w:afterAutospacing="1"/>
      <w:ind w:firstLine="11919"/>
    </w:pPr>
  </w:style>
  <w:style w:type="paragraph" w:customStyle="1" w:styleId="ui-button-text4">
    <w:name w:val="ui-button-text4"/>
    <w:basedOn w:val="a3"/>
    <w:rsid w:val="006F43D2"/>
    <w:pPr>
      <w:spacing w:before="100" w:beforeAutospacing="1" w:after="100" w:afterAutospacing="1"/>
      <w:ind w:firstLine="11919"/>
    </w:pPr>
  </w:style>
  <w:style w:type="paragraph" w:customStyle="1" w:styleId="ui-button-text5">
    <w:name w:val="ui-button-text5"/>
    <w:basedOn w:val="a3"/>
    <w:rsid w:val="006F43D2"/>
    <w:pPr>
      <w:spacing w:before="100" w:beforeAutospacing="1" w:after="100" w:afterAutospacing="1"/>
    </w:pPr>
  </w:style>
  <w:style w:type="paragraph" w:customStyle="1" w:styleId="ui-button-text6">
    <w:name w:val="ui-button-text6"/>
    <w:basedOn w:val="a3"/>
    <w:rsid w:val="006F43D2"/>
    <w:pPr>
      <w:spacing w:before="100" w:beforeAutospacing="1" w:after="100" w:afterAutospacing="1"/>
    </w:pPr>
  </w:style>
  <w:style w:type="paragraph" w:customStyle="1" w:styleId="ui-button-text7">
    <w:name w:val="ui-button-text7"/>
    <w:basedOn w:val="a3"/>
    <w:rsid w:val="006F43D2"/>
    <w:pPr>
      <w:spacing w:before="100" w:beforeAutospacing="1" w:after="100" w:afterAutospacing="1"/>
    </w:pPr>
  </w:style>
  <w:style w:type="paragraph" w:customStyle="1" w:styleId="ui-icon10">
    <w:name w:val="ui-icon10"/>
    <w:basedOn w:val="a3"/>
    <w:rsid w:val="006F43D2"/>
    <w:pPr>
      <w:spacing w:after="100" w:afterAutospacing="1"/>
      <w:ind w:left="-120" w:firstLine="7343"/>
    </w:pPr>
  </w:style>
  <w:style w:type="paragraph" w:customStyle="1" w:styleId="ui-icon11">
    <w:name w:val="ui-icon11"/>
    <w:basedOn w:val="a3"/>
    <w:rsid w:val="006F43D2"/>
    <w:pPr>
      <w:spacing w:after="100" w:afterAutospacing="1"/>
      <w:ind w:firstLine="7343"/>
    </w:pPr>
  </w:style>
  <w:style w:type="paragraph" w:customStyle="1" w:styleId="ui-icon12">
    <w:name w:val="ui-icon12"/>
    <w:basedOn w:val="a3"/>
    <w:rsid w:val="006F43D2"/>
    <w:pPr>
      <w:spacing w:after="100" w:afterAutospacing="1"/>
      <w:ind w:firstLine="7343"/>
    </w:pPr>
  </w:style>
  <w:style w:type="paragraph" w:customStyle="1" w:styleId="ui-icon13">
    <w:name w:val="ui-icon13"/>
    <w:basedOn w:val="a3"/>
    <w:rsid w:val="006F43D2"/>
    <w:pPr>
      <w:spacing w:after="100" w:afterAutospacing="1"/>
      <w:ind w:firstLine="7343"/>
    </w:pPr>
  </w:style>
  <w:style w:type="paragraph" w:customStyle="1" w:styleId="ui-icon14">
    <w:name w:val="ui-icon14"/>
    <w:basedOn w:val="a3"/>
    <w:rsid w:val="006F43D2"/>
    <w:pPr>
      <w:spacing w:after="100" w:afterAutospacing="1"/>
      <w:ind w:firstLine="7343"/>
    </w:pPr>
  </w:style>
  <w:style w:type="paragraph" w:customStyle="1" w:styleId="ui-icon15">
    <w:name w:val="ui-icon15"/>
    <w:basedOn w:val="a3"/>
    <w:rsid w:val="006F43D2"/>
    <w:pPr>
      <w:spacing w:after="100" w:afterAutospacing="1"/>
      <w:ind w:firstLine="7343"/>
    </w:pPr>
  </w:style>
  <w:style w:type="paragraph" w:customStyle="1" w:styleId="ui-button1">
    <w:name w:val="ui-button1"/>
    <w:basedOn w:val="a3"/>
    <w:rsid w:val="006F43D2"/>
    <w:pPr>
      <w:spacing w:before="100" w:beforeAutospacing="1" w:after="100" w:afterAutospacing="1"/>
      <w:ind w:right="-72"/>
      <w:jc w:val="center"/>
    </w:pPr>
  </w:style>
  <w:style w:type="paragraph" w:customStyle="1" w:styleId="ui-button2">
    <w:name w:val="ui-button2"/>
    <w:basedOn w:val="a3"/>
    <w:rsid w:val="006F43D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6F43D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6F43D2"/>
    <w:pPr>
      <w:spacing w:before="100" w:beforeAutospacing="1" w:after="100" w:afterAutospacing="1"/>
    </w:pPr>
  </w:style>
  <w:style w:type="paragraph" w:customStyle="1" w:styleId="ui-icon16">
    <w:name w:val="ui-icon16"/>
    <w:basedOn w:val="a3"/>
    <w:rsid w:val="006F43D2"/>
    <w:pPr>
      <w:spacing w:before="100" w:beforeAutospacing="1" w:after="100" w:afterAutospacing="1"/>
      <w:ind w:firstLine="7343"/>
    </w:pPr>
  </w:style>
  <w:style w:type="paragraph" w:customStyle="1" w:styleId="ui-icon17">
    <w:name w:val="ui-icon17"/>
    <w:basedOn w:val="a3"/>
    <w:rsid w:val="006F43D2"/>
    <w:pPr>
      <w:spacing w:before="100" w:beforeAutospacing="1" w:after="100" w:afterAutospacing="1"/>
      <w:ind w:firstLine="7343"/>
    </w:pPr>
  </w:style>
  <w:style w:type="paragraph" w:customStyle="1" w:styleId="ui-icon18">
    <w:name w:val="ui-icon18"/>
    <w:basedOn w:val="a3"/>
    <w:rsid w:val="006F43D2"/>
    <w:pPr>
      <w:spacing w:before="100" w:beforeAutospacing="1" w:after="100" w:afterAutospacing="1"/>
      <w:ind w:firstLine="7343"/>
    </w:pPr>
  </w:style>
  <w:style w:type="paragraph" w:customStyle="1" w:styleId="ui-icon19">
    <w:name w:val="ui-icon19"/>
    <w:basedOn w:val="a3"/>
    <w:rsid w:val="006F43D2"/>
    <w:pPr>
      <w:spacing w:before="100" w:beforeAutospacing="1" w:after="100" w:afterAutospacing="1"/>
      <w:ind w:firstLine="7343"/>
    </w:pPr>
  </w:style>
  <w:style w:type="paragraph" w:customStyle="1" w:styleId="ui-dialog-titlebar1">
    <w:name w:val="ui-dialog-titlebar1"/>
    <w:basedOn w:val="a3"/>
    <w:rsid w:val="006F43D2"/>
    <w:pPr>
      <w:spacing w:before="100" w:beforeAutospacing="1" w:after="100" w:afterAutospacing="1"/>
    </w:pPr>
  </w:style>
  <w:style w:type="paragraph" w:customStyle="1" w:styleId="ui-dialog-title1">
    <w:name w:val="ui-dialog-title1"/>
    <w:basedOn w:val="a3"/>
    <w:rsid w:val="006F43D2"/>
  </w:style>
  <w:style w:type="paragraph" w:customStyle="1" w:styleId="ui-dialog-titlebar-close1">
    <w:name w:val="ui-dialog-titlebar-close1"/>
    <w:basedOn w:val="a3"/>
    <w:rsid w:val="006F43D2"/>
  </w:style>
  <w:style w:type="paragraph" w:customStyle="1" w:styleId="ui-dialog-titlebar-close2">
    <w:name w:val="ui-dialog-titlebar-close2"/>
    <w:basedOn w:val="a3"/>
    <w:rsid w:val="006F43D2"/>
  </w:style>
  <w:style w:type="paragraph" w:customStyle="1" w:styleId="ui-dialog-content1">
    <w:name w:val="ui-dialog-content1"/>
    <w:basedOn w:val="a3"/>
    <w:rsid w:val="006F43D2"/>
    <w:pPr>
      <w:spacing w:before="100" w:beforeAutospacing="1" w:after="100" w:afterAutospacing="1"/>
    </w:pPr>
  </w:style>
  <w:style w:type="paragraph" w:customStyle="1" w:styleId="ui-dialog-buttonpane1">
    <w:name w:val="ui-dialog-buttonpane1"/>
    <w:basedOn w:val="a3"/>
    <w:rsid w:val="006F43D2"/>
    <w:pPr>
      <w:spacing w:before="120"/>
    </w:pPr>
  </w:style>
  <w:style w:type="paragraph" w:customStyle="1" w:styleId="ui-resizable-se1">
    <w:name w:val="ui-resizable-se1"/>
    <w:basedOn w:val="a3"/>
    <w:rsid w:val="006F43D2"/>
    <w:pPr>
      <w:spacing w:before="100" w:beforeAutospacing="1" w:after="100" w:afterAutospacing="1"/>
    </w:pPr>
  </w:style>
  <w:style w:type="paragraph" w:customStyle="1" w:styleId="ui-dialog-titlebar-close3">
    <w:name w:val="ui-dialog-titlebar-close3"/>
    <w:basedOn w:val="a3"/>
    <w:rsid w:val="006F43D2"/>
  </w:style>
  <w:style w:type="paragraph" w:customStyle="1" w:styleId="ui-dialog-titlebar2">
    <w:name w:val="ui-dialog-titlebar2"/>
    <w:basedOn w:val="a3"/>
    <w:rsid w:val="006F43D2"/>
    <w:pPr>
      <w:spacing w:before="100" w:beforeAutospacing="1" w:after="100" w:afterAutospacing="1"/>
    </w:pPr>
  </w:style>
  <w:style w:type="paragraph" w:customStyle="1" w:styleId="ui-widget-header1">
    <w:name w:val="ui-widget-header1"/>
    <w:basedOn w:val="a3"/>
    <w:rsid w:val="006F43D2"/>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6F43D2"/>
    <w:pPr>
      <w:spacing w:before="100" w:beforeAutospacing="1" w:after="100" w:afterAutospacing="1"/>
    </w:pPr>
  </w:style>
  <w:style w:type="paragraph" w:customStyle="1" w:styleId="ui-dialog-buttonpane2">
    <w:name w:val="ui-dialog-buttonpane2"/>
    <w:basedOn w:val="a3"/>
    <w:rsid w:val="006F43D2"/>
  </w:style>
  <w:style w:type="paragraph" w:customStyle="1" w:styleId="special-label1">
    <w:name w:val="special-label1"/>
    <w:basedOn w:val="a3"/>
    <w:rsid w:val="006F43D2"/>
    <w:pPr>
      <w:spacing w:before="100" w:beforeAutospacing="1" w:after="100" w:afterAutospacing="1"/>
    </w:pPr>
    <w:rPr>
      <w:color w:val="808080"/>
    </w:rPr>
  </w:style>
  <w:style w:type="paragraph" w:customStyle="1" w:styleId="special-query1">
    <w:name w:val="special-query1"/>
    <w:basedOn w:val="a3"/>
    <w:rsid w:val="006F43D2"/>
    <w:pPr>
      <w:spacing w:before="100" w:beforeAutospacing="1" w:after="100" w:afterAutospacing="1"/>
    </w:pPr>
    <w:rPr>
      <w:i/>
      <w:iCs/>
      <w:color w:val="000000"/>
    </w:rPr>
  </w:style>
  <w:style w:type="paragraph" w:customStyle="1" w:styleId="special-hover1">
    <w:name w:val="special-hover1"/>
    <w:basedOn w:val="a3"/>
    <w:rsid w:val="006F43D2"/>
    <w:pPr>
      <w:shd w:val="clear" w:color="auto" w:fill="C0C0C0"/>
      <w:spacing w:before="100" w:beforeAutospacing="1" w:after="100" w:afterAutospacing="1"/>
    </w:pPr>
  </w:style>
  <w:style w:type="paragraph" w:customStyle="1" w:styleId="special-label2">
    <w:name w:val="special-label2"/>
    <w:basedOn w:val="a3"/>
    <w:rsid w:val="006F43D2"/>
    <w:pPr>
      <w:spacing w:before="100" w:beforeAutospacing="1" w:after="100" w:afterAutospacing="1"/>
    </w:pPr>
    <w:rPr>
      <w:color w:val="FFFFFF"/>
    </w:rPr>
  </w:style>
  <w:style w:type="paragraph" w:customStyle="1" w:styleId="special-query2">
    <w:name w:val="special-query2"/>
    <w:basedOn w:val="a3"/>
    <w:rsid w:val="006F43D2"/>
    <w:pPr>
      <w:spacing w:before="100" w:beforeAutospacing="1" w:after="100" w:afterAutospacing="1"/>
    </w:pPr>
    <w:rPr>
      <w:color w:val="FFFFFF"/>
    </w:rPr>
  </w:style>
  <w:style w:type="paragraph" w:customStyle="1" w:styleId="mw-specialpage-summary1">
    <w:name w:val="mw-specialpage-summary1"/>
    <w:basedOn w:val="a3"/>
    <w:rsid w:val="006F43D2"/>
    <w:pPr>
      <w:spacing w:before="100" w:beforeAutospacing="1" w:after="100" w:afterAutospacing="1"/>
    </w:pPr>
    <w:rPr>
      <w:vanish/>
    </w:rPr>
  </w:style>
  <w:style w:type="paragraph" w:customStyle="1" w:styleId="editsection1">
    <w:name w:val="editsection1"/>
    <w:basedOn w:val="a3"/>
    <w:rsid w:val="006F43D2"/>
    <w:pPr>
      <w:spacing w:before="100" w:beforeAutospacing="1" w:after="100" w:afterAutospacing="1"/>
    </w:pPr>
    <w:rPr>
      <w:sz w:val="20"/>
      <w:szCs w:val="20"/>
    </w:rPr>
  </w:style>
  <w:style w:type="paragraph" w:customStyle="1" w:styleId="mw-headline1">
    <w:name w:val="mw-headline1"/>
    <w:basedOn w:val="a3"/>
    <w:rsid w:val="006F43D2"/>
    <w:pPr>
      <w:spacing w:before="100" w:beforeAutospacing="1" w:after="100" w:afterAutospacing="1"/>
      <w:ind w:right="72"/>
    </w:pPr>
  </w:style>
  <w:style w:type="paragraph" w:customStyle="1" w:styleId="legendlike1">
    <w:name w:val="legendlike1"/>
    <w:basedOn w:val="a3"/>
    <w:rsid w:val="006F43D2"/>
    <w:pPr>
      <w:spacing w:after="100" w:afterAutospacing="1"/>
    </w:pPr>
  </w:style>
  <w:style w:type="paragraph" w:customStyle="1" w:styleId="legendtextlike1">
    <w:name w:val="legendtextlike1"/>
    <w:basedOn w:val="a3"/>
    <w:rsid w:val="006F43D2"/>
    <w:pPr>
      <w:shd w:val="clear" w:color="auto" w:fill="FFFFFF"/>
      <w:spacing w:before="100" w:beforeAutospacing="1" w:after="100" w:afterAutospacing="1"/>
    </w:pPr>
  </w:style>
  <w:style w:type="paragraph" w:customStyle="1" w:styleId="scrollbar1">
    <w:name w:val="scrollbar1"/>
    <w:basedOn w:val="a3"/>
    <w:rsid w:val="006F43D2"/>
    <w:pPr>
      <w:spacing w:before="100" w:beforeAutospacing="1" w:after="100" w:afterAutospacing="1"/>
    </w:pPr>
  </w:style>
  <w:style w:type="paragraph" w:customStyle="1" w:styleId="scrollbarcontainer1">
    <w:name w:val="scrollbarcontainer1"/>
    <w:basedOn w:val="a3"/>
    <w:rsid w:val="006F43D2"/>
    <w:pPr>
      <w:spacing w:before="100" w:beforeAutospacing="1" w:after="100" w:afterAutospacing="1"/>
    </w:pPr>
  </w:style>
  <w:style w:type="paragraph" w:customStyle="1" w:styleId="magnify1">
    <w:name w:val="magnify1"/>
    <w:basedOn w:val="a3"/>
    <w:rsid w:val="006F43D2"/>
    <w:pPr>
      <w:spacing w:before="100" w:beforeAutospacing="1" w:after="100" w:afterAutospacing="1"/>
    </w:pPr>
    <w:rPr>
      <w:vanish/>
    </w:rPr>
  </w:style>
  <w:style w:type="paragraph" w:customStyle="1" w:styleId="infoboximage1">
    <w:name w:val="infoboximage1"/>
    <w:basedOn w:val="a3"/>
    <w:rsid w:val="006F43D2"/>
    <w:pPr>
      <w:shd w:val="clear" w:color="auto" w:fill="FFFFFF"/>
      <w:spacing w:after="100" w:afterAutospacing="1"/>
      <w:jc w:val="center"/>
    </w:pPr>
    <w:rPr>
      <w:color w:val="000000"/>
    </w:rPr>
  </w:style>
  <w:style w:type="paragraph" w:customStyle="1" w:styleId="infoboxsoustitre1">
    <w:name w:val="infoboxsoustitre1"/>
    <w:basedOn w:val="a3"/>
    <w:rsid w:val="006F43D2"/>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6F43D2"/>
    <w:pPr>
      <w:spacing w:before="100" w:beforeAutospacing="1" w:after="100" w:afterAutospacing="1"/>
    </w:pPr>
  </w:style>
  <w:style w:type="paragraph" w:customStyle="1" w:styleId="entete1">
    <w:name w:val="entete1"/>
    <w:basedOn w:val="a3"/>
    <w:rsid w:val="006F43D2"/>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6F43D2"/>
    <w:pPr>
      <w:spacing w:before="100" w:beforeAutospacing="1" w:after="100" w:afterAutospacing="1"/>
      <w:jc w:val="center"/>
    </w:pPr>
    <w:rPr>
      <w:b/>
      <w:bCs/>
      <w:color w:val="000000"/>
    </w:rPr>
  </w:style>
  <w:style w:type="paragraph" w:customStyle="1" w:styleId="entete2">
    <w:name w:val="entete2"/>
    <w:basedOn w:val="a3"/>
    <w:rsid w:val="006F43D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6F43D2"/>
    <w:pPr>
      <w:spacing w:before="100" w:beforeAutospacing="1" w:after="100" w:afterAutospacing="1"/>
    </w:pPr>
  </w:style>
  <w:style w:type="paragraph" w:customStyle="1" w:styleId="thumbinner1">
    <w:name w:val="thumbinner1"/>
    <w:basedOn w:val="a3"/>
    <w:rsid w:val="006F43D2"/>
    <w:pPr>
      <w:spacing w:before="100" w:beforeAutospacing="1" w:after="100" w:afterAutospacing="1"/>
    </w:pPr>
  </w:style>
  <w:style w:type="paragraph" w:customStyle="1" w:styleId="thumb1">
    <w:name w:val="thumb1"/>
    <w:basedOn w:val="a3"/>
    <w:rsid w:val="006F43D2"/>
    <w:pPr>
      <w:spacing w:before="100" w:beforeAutospacing="1" w:after="100" w:afterAutospacing="1"/>
    </w:pPr>
  </w:style>
  <w:style w:type="paragraph" w:customStyle="1" w:styleId="thumbcaption1">
    <w:name w:val="thumbcaption1"/>
    <w:basedOn w:val="a3"/>
    <w:rsid w:val="006F43D2"/>
    <w:pPr>
      <w:spacing w:before="100" w:beforeAutospacing="1" w:after="100" w:afterAutospacing="1"/>
    </w:pPr>
    <w:rPr>
      <w:vanish/>
    </w:rPr>
  </w:style>
  <w:style w:type="paragraph" w:customStyle="1" w:styleId="legend1">
    <w:name w:val="legend1"/>
    <w:basedOn w:val="a3"/>
    <w:rsid w:val="006F43D2"/>
    <w:pPr>
      <w:spacing w:before="75" w:after="120"/>
      <w:jc w:val="center"/>
    </w:pPr>
    <w:rPr>
      <w:sz w:val="22"/>
      <w:szCs w:val="22"/>
    </w:rPr>
  </w:style>
  <w:style w:type="paragraph" w:customStyle="1" w:styleId="image21">
    <w:name w:val="image21"/>
    <w:basedOn w:val="a3"/>
    <w:rsid w:val="006F43D2"/>
    <w:pPr>
      <w:spacing w:before="100" w:beforeAutospacing="1" w:after="100" w:afterAutospacing="1"/>
      <w:jc w:val="center"/>
    </w:pPr>
  </w:style>
  <w:style w:type="paragraph" w:customStyle="1" w:styleId="bloc1">
    <w:name w:val="bloc1"/>
    <w:basedOn w:val="a3"/>
    <w:rsid w:val="006F43D2"/>
    <w:pPr>
      <w:shd w:val="clear" w:color="auto" w:fill="DFEDFF"/>
      <w:spacing w:before="75" w:after="75" w:line="264" w:lineRule="atLeast"/>
      <w:jc w:val="center"/>
    </w:pPr>
    <w:rPr>
      <w:b/>
      <w:bCs/>
    </w:rPr>
  </w:style>
  <w:style w:type="paragraph" w:customStyle="1" w:styleId="bordered1">
    <w:name w:val="bordered1"/>
    <w:basedOn w:val="a3"/>
    <w:rsid w:val="006F43D2"/>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6F43D2"/>
    <w:pPr>
      <w:shd w:val="clear" w:color="auto" w:fill="DFEDFF"/>
      <w:spacing w:before="75" w:after="75" w:line="15" w:lineRule="atLeast"/>
    </w:pPr>
    <w:rPr>
      <w:sz w:val="2"/>
      <w:szCs w:val="2"/>
    </w:rPr>
  </w:style>
  <w:style w:type="paragraph" w:customStyle="1" w:styleId="navbar1">
    <w:name w:val="navbar1"/>
    <w:basedOn w:val="a3"/>
    <w:rsid w:val="006F43D2"/>
    <w:pPr>
      <w:jc w:val="right"/>
    </w:pPr>
    <w:rPr>
      <w:sz w:val="19"/>
      <w:szCs w:val="19"/>
    </w:rPr>
  </w:style>
  <w:style w:type="paragraph" w:customStyle="1" w:styleId="prevbloc1">
    <w:name w:val="prev_bloc1"/>
    <w:basedOn w:val="a3"/>
    <w:rsid w:val="006F43D2"/>
    <w:pPr>
      <w:spacing w:before="100" w:beforeAutospacing="1" w:after="100" w:afterAutospacing="1"/>
    </w:pPr>
  </w:style>
  <w:style w:type="paragraph" w:customStyle="1" w:styleId="nextbloc1">
    <w:name w:val="next_bloc1"/>
    <w:basedOn w:val="a3"/>
    <w:rsid w:val="006F43D2"/>
    <w:pPr>
      <w:spacing w:before="100" w:beforeAutospacing="1" w:after="100" w:afterAutospacing="1"/>
      <w:jc w:val="right"/>
    </w:pPr>
  </w:style>
  <w:style w:type="paragraph" w:customStyle="1" w:styleId="entete3">
    <w:name w:val="entete3"/>
    <w:basedOn w:val="a3"/>
    <w:rsid w:val="006F43D2"/>
    <w:pPr>
      <w:spacing w:before="100" w:beforeAutospacing="1" w:after="100" w:afterAutospacing="1"/>
    </w:pPr>
  </w:style>
  <w:style w:type="paragraph" w:customStyle="1" w:styleId="bloc2">
    <w:name w:val="bloc2"/>
    <w:basedOn w:val="a3"/>
    <w:rsid w:val="006F43D2"/>
    <w:pPr>
      <w:spacing w:before="100" w:beforeAutospacing="1" w:after="100" w:afterAutospacing="1"/>
    </w:pPr>
  </w:style>
  <w:style w:type="paragraph" w:customStyle="1" w:styleId="taxoboxclassification1">
    <w:name w:val="taxobox_classification1"/>
    <w:basedOn w:val="a3"/>
    <w:rsid w:val="006F43D2"/>
    <w:pPr>
      <w:spacing w:before="100" w:beforeAutospacing="1" w:after="100" w:afterAutospacing="1"/>
    </w:pPr>
    <w:rPr>
      <w:i/>
      <w:iCs/>
    </w:rPr>
  </w:style>
  <w:style w:type="paragraph" w:customStyle="1" w:styleId="rnormal1">
    <w:name w:val="rnormal1"/>
    <w:basedOn w:val="a3"/>
    <w:rsid w:val="006F43D2"/>
    <w:pPr>
      <w:spacing w:before="100" w:beforeAutospacing="1" w:after="100" w:afterAutospacing="1"/>
    </w:pPr>
  </w:style>
  <w:style w:type="paragraph" w:customStyle="1" w:styleId="imgtoogle1">
    <w:name w:val="img_toogle1"/>
    <w:basedOn w:val="a3"/>
    <w:rsid w:val="006F43D2"/>
    <w:pPr>
      <w:spacing w:before="100" w:beforeAutospacing="1" w:after="100" w:afterAutospacing="1"/>
    </w:pPr>
  </w:style>
  <w:style w:type="paragraph" w:customStyle="1" w:styleId="atoogle1">
    <w:name w:val="a_toogle1"/>
    <w:basedOn w:val="a3"/>
    <w:rsid w:val="006F43D2"/>
    <w:pPr>
      <w:spacing w:before="100" w:beforeAutospacing="1" w:after="100" w:afterAutospacing="1"/>
      <w:jc w:val="center"/>
    </w:pPr>
    <w:rPr>
      <w:sz w:val="23"/>
      <w:szCs w:val="23"/>
    </w:rPr>
  </w:style>
  <w:style w:type="paragraph" w:customStyle="1" w:styleId="geopoint1">
    <w:name w:val="geopoint1"/>
    <w:basedOn w:val="a3"/>
    <w:rsid w:val="006F43D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6F43D2"/>
  </w:style>
  <w:style w:type="paragraph" w:customStyle="1" w:styleId="titre1">
    <w:name w:val="titre1"/>
    <w:basedOn w:val="a3"/>
    <w:rsid w:val="006F43D2"/>
    <w:pPr>
      <w:spacing w:before="48" w:after="48"/>
      <w:jc w:val="center"/>
    </w:pPr>
  </w:style>
  <w:style w:type="paragraph" w:customStyle="1" w:styleId="e6e73">
    <w:name w:val="¶e6e7аголовок 3"/>
    <w:basedOn w:val="a3"/>
    <w:next w:val="a3"/>
    <w:rsid w:val="006F43D2"/>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6F43D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6F43D2"/>
    <w:rPr>
      <w:sz w:val="17"/>
      <w:shd w:val="clear" w:color="auto" w:fill="FFFFFF"/>
    </w:rPr>
  </w:style>
  <w:style w:type="paragraph" w:customStyle="1" w:styleId="afffffffffff1">
    <w:name w:val="Подпись к таблице"/>
    <w:basedOn w:val="a3"/>
    <w:link w:val="afffffffffff0"/>
    <w:rsid w:val="006F43D2"/>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6F43D2"/>
    <w:rPr>
      <w:sz w:val="14"/>
      <w:shd w:val="clear" w:color="auto" w:fill="FFFFFF"/>
    </w:rPr>
  </w:style>
  <w:style w:type="paragraph" w:customStyle="1" w:styleId="6b">
    <w:name w:val="Основной текст (6)"/>
    <w:basedOn w:val="a3"/>
    <w:link w:val="6a"/>
    <w:rsid w:val="006F43D2"/>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6F43D2"/>
    <w:rPr>
      <w:sz w:val="22"/>
    </w:rPr>
  </w:style>
  <w:style w:type="character" w:customStyle="1" w:styleId="useremail">
    <w:name w:val="useremail"/>
    <w:rsid w:val="006F43D2"/>
    <w:rPr>
      <w:b/>
      <w:color w:val="555555"/>
    </w:rPr>
  </w:style>
  <w:style w:type="character" w:customStyle="1" w:styleId="sel1">
    <w:name w:val="sel1"/>
    <w:rsid w:val="006F43D2"/>
    <w:rPr>
      <w:shd w:val="clear" w:color="auto" w:fill="000000"/>
    </w:rPr>
  </w:style>
  <w:style w:type="character" w:customStyle="1" w:styleId="1ffffffa">
    <w:name w:val="Основной текст + Курсив1"/>
    <w:rsid w:val="006F43D2"/>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6F43D2"/>
    <w:rPr>
      <w:rFonts w:ascii="Times New Roman" w:hAnsi="Times New Roman"/>
      <w:b/>
      <w:i/>
      <w:spacing w:val="0"/>
      <w:sz w:val="20"/>
    </w:rPr>
  </w:style>
  <w:style w:type="character" w:customStyle="1" w:styleId="sel11">
    <w:name w:val="sel11"/>
    <w:rsid w:val="006F43D2"/>
    <w:rPr>
      <w:b/>
    </w:rPr>
  </w:style>
  <w:style w:type="character" w:customStyle="1" w:styleId="bodyouter">
    <w:name w:val="body_outer"/>
    <w:rsid w:val="006F43D2"/>
  </w:style>
  <w:style w:type="character" w:customStyle="1" w:styleId="at3">
    <w:name w:val="at3"/>
    <w:rsid w:val="006F43D2"/>
    <w:rPr>
      <w:b/>
      <w:i/>
      <w:color w:val="00008B"/>
      <w:u w:val="single"/>
    </w:rPr>
  </w:style>
  <w:style w:type="character" w:customStyle="1" w:styleId="417">
    <w:name w:val="Знак4 Знак Знак1"/>
    <w:locked/>
    <w:rsid w:val="006F43D2"/>
    <w:rPr>
      <w:rFonts w:ascii="Arial" w:hAnsi="Arial"/>
      <w:b/>
      <w:kern w:val="32"/>
      <w:sz w:val="32"/>
      <w:lang w:val="ru-RU" w:eastAsia="ru-RU"/>
    </w:rPr>
  </w:style>
  <w:style w:type="character" w:customStyle="1" w:styleId="21f4">
    <w:name w:val="Знак2 Знак Знак1"/>
    <w:locked/>
    <w:rsid w:val="006F43D2"/>
    <w:rPr>
      <w:b/>
      <w:sz w:val="27"/>
      <w:lang w:val="ru-RU" w:eastAsia="ru-RU"/>
    </w:rPr>
  </w:style>
  <w:style w:type="character" w:customStyle="1" w:styleId="ilad">
    <w:name w:val="il_ad"/>
    <w:rsid w:val="006F43D2"/>
  </w:style>
  <w:style w:type="character" w:customStyle="1" w:styleId="tooltipextranews">
    <w:name w:val="tooltip_extranews"/>
    <w:rsid w:val="006F43D2"/>
    <w:rPr>
      <w:rFonts w:ascii="Times New Roman" w:hAnsi="Times New Roman"/>
    </w:rPr>
  </w:style>
  <w:style w:type="character" w:customStyle="1" w:styleId="needref">
    <w:name w:val="need_ref"/>
    <w:rsid w:val="006F43D2"/>
    <w:rPr>
      <w:rFonts w:ascii="Times New Roman" w:hAnsi="Times New Roman"/>
    </w:rPr>
  </w:style>
  <w:style w:type="character" w:customStyle="1" w:styleId="up">
    <w:name w:val="up"/>
    <w:rsid w:val="006F43D2"/>
    <w:rPr>
      <w:rFonts w:ascii="Times New Roman" w:hAnsi="Times New Roman"/>
    </w:rPr>
  </w:style>
  <w:style w:type="character" w:customStyle="1" w:styleId="down">
    <w:name w:val="down"/>
    <w:rsid w:val="006F43D2"/>
    <w:rPr>
      <w:rFonts w:ascii="Times New Roman" w:hAnsi="Times New Roman"/>
    </w:rPr>
  </w:style>
  <w:style w:type="character" w:customStyle="1" w:styleId="ref">
    <w:name w:val="ref"/>
    <w:rsid w:val="006F43D2"/>
    <w:rPr>
      <w:rFonts w:ascii="Times New Roman" w:hAnsi="Times New Roman"/>
    </w:rPr>
  </w:style>
  <w:style w:type="character" w:customStyle="1" w:styleId="up1">
    <w:name w:val="up1"/>
    <w:rsid w:val="006F43D2"/>
    <w:rPr>
      <w:rFonts w:ascii="Times New Roman" w:hAnsi="Times New Roman"/>
      <w:color w:val="0645AD"/>
    </w:rPr>
  </w:style>
  <w:style w:type="character" w:customStyle="1" w:styleId="down1">
    <w:name w:val="down1"/>
    <w:rsid w:val="006F43D2"/>
    <w:rPr>
      <w:rFonts w:ascii="Times New Roman" w:hAnsi="Times New Roman"/>
      <w:color w:val="0645AD"/>
    </w:rPr>
  </w:style>
  <w:style w:type="character" w:customStyle="1" w:styleId="up2">
    <w:name w:val="up2"/>
    <w:rsid w:val="006F43D2"/>
    <w:rPr>
      <w:rFonts w:ascii="Times New Roman" w:hAnsi="Times New Roman"/>
      <w:vanish/>
    </w:rPr>
  </w:style>
  <w:style w:type="character" w:customStyle="1" w:styleId="down2">
    <w:name w:val="down2"/>
    <w:rsid w:val="006F43D2"/>
    <w:rPr>
      <w:rFonts w:ascii="Times New Roman" w:hAnsi="Times New Roman"/>
      <w:vanish/>
    </w:rPr>
  </w:style>
  <w:style w:type="character" w:customStyle="1" w:styleId="toctoggle">
    <w:name w:val="toctoggle"/>
    <w:rsid w:val="006F43D2"/>
    <w:rPr>
      <w:rFonts w:ascii="Times New Roman" w:hAnsi="Times New Roman"/>
    </w:rPr>
  </w:style>
  <w:style w:type="character" w:customStyle="1" w:styleId="tocnumber">
    <w:name w:val="tocnumber"/>
    <w:rsid w:val="006F43D2"/>
    <w:rPr>
      <w:rFonts w:ascii="Times New Roman" w:hAnsi="Times New Roman"/>
    </w:rPr>
  </w:style>
  <w:style w:type="character" w:customStyle="1" w:styleId="romain1">
    <w:name w:val="romain1"/>
    <w:rsid w:val="006F43D2"/>
    <w:rPr>
      <w:rFonts w:ascii="Times New Roman" w:hAnsi="Times New Roman"/>
      <w:smallCaps/>
    </w:rPr>
  </w:style>
  <w:style w:type="character" w:customStyle="1" w:styleId="editsection2">
    <w:name w:val="editsection2"/>
    <w:rsid w:val="006F43D2"/>
    <w:rPr>
      <w:rFonts w:ascii="Times New Roman" w:hAnsi="Times New Roman"/>
    </w:rPr>
  </w:style>
  <w:style w:type="character" w:customStyle="1" w:styleId="mw-headline2">
    <w:name w:val="mw-headline2"/>
    <w:rsid w:val="006F43D2"/>
    <w:rPr>
      <w:rFonts w:ascii="Times New Roman" w:hAnsi="Times New Roman"/>
    </w:rPr>
  </w:style>
  <w:style w:type="character" w:customStyle="1" w:styleId="750">
    <w:name w:val="Основной текст (7)5"/>
    <w:rsid w:val="006F43D2"/>
    <w:rPr>
      <w:rFonts w:ascii="Times New Roman" w:hAnsi="Times New Roman"/>
      <w:spacing w:val="0"/>
      <w:sz w:val="20"/>
    </w:rPr>
  </w:style>
  <w:style w:type="character" w:customStyle="1" w:styleId="term1">
    <w:name w:val="term1"/>
    <w:rsid w:val="006F43D2"/>
    <w:rPr>
      <w:b/>
      <w:i/>
      <w:color w:val="121F48"/>
    </w:rPr>
  </w:style>
  <w:style w:type="character" w:customStyle="1" w:styleId="fontstyle290">
    <w:name w:val="fontstyle29"/>
    <w:rsid w:val="006F43D2"/>
    <w:rPr>
      <w:rFonts w:ascii="Times New Roman" w:hAnsi="Times New Roman"/>
    </w:rPr>
  </w:style>
  <w:style w:type="character" w:customStyle="1" w:styleId="4c">
    <w:name w:val="Знак4 Знак Знак"/>
    <w:locked/>
    <w:rsid w:val="006F43D2"/>
    <w:rPr>
      <w:rFonts w:ascii="Arial" w:hAnsi="Arial"/>
      <w:b/>
      <w:kern w:val="32"/>
      <w:sz w:val="32"/>
      <w:lang w:val="ru-RU" w:eastAsia="ru-RU"/>
    </w:rPr>
  </w:style>
  <w:style w:type="character" w:customStyle="1" w:styleId="2fff7">
    <w:name w:val="Знак2 Знак Знак"/>
    <w:semiHidden/>
    <w:locked/>
    <w:rsid w:val="006F43D2"/>
    <w:rPr>
      <w:rFonts w:ascii="Arial" w:hAnsi="Arial"/>
      <w:b/>
      <w:sz w:val="26"/>
      <w:lang w:val="ru-RU" w:eastAsia="ru-RU"/>
    </w:rPr>
  </w:style>
  <w:style w:type="character" w:customStyle="1" w:styleId="-FN0">
    <w:name w:val="Текст сноски-FN Знак Знак Знак"/>
    <w:semiHidden/>
    <w:locked/>
    <w:rsid w:val="006F43D2"/>
    <w:rPr>
      <w:lang w:eastAsia="ru-RU"/>
    </w:rPr>
  </w:style>
  <w:style w:type="character" w:customStyle="1" w:styleId="style50">
    <w:name w:val="style5"/>
    <w:rsid w:val="006F43D2"/>
  </w:style>
  <w:style w:type="character" w:customStyle="1" w:styleId="721">
    <w:name w:val="Основной текст (7)2"/>
    <w:rsid w:val="006F43D2"/>
    <w:rPr>
      <w:rFonts w:ascii="Times New Roman" w:hAnsi="Times New Roman"/>
      <w:spacing w:val="0"/>
      <w:sz w:val="20"/>
    </w:rPr>
  </w:style>
  <w:style w:type="character" w:customStyle="1" w:styleId="760">
    <w:name w:val="Основной текст (7)6"/>
    <w:rsid w:val="006F43D2"/>
    <w:rPr>
      <w:rFonts w:ascii="Times New Roman" w:hAnsi="Times New Roman"/>
      <w:spacing w:val="0"/>
      <w:sz w:val="20"/>
    </w:rPr>
  </w:style>
  <w:style w:type="character" w:customStyle="1" w:styleId="Absatz-Standardschriftart">
    <w:name w:val="Absatz-Standardschriftart"/>
    <w:rsid w:val="006F43D2"/>
  </w:style>
  <w:style w:type="character" w:customStyle="1" w:styleId="WW-Absatz-Standardschriftart">
    <w:name w:val="WW-Absatz-Standardschriftart"/>
    <w:rsid w:val="006F43D2"/>
  </w:style>
  <w:style w:type="character" w:customStyle="1" w:styleId="FontStyle23">
    <w:name w:val="Font Style23"/>
    <w:rsid w:val="006F43D2"/>
    <w:rPr>
      <w:rFonts w:ascii="Times New Roman" w:hAnsi="Times New Roman"/>
      <w:b/>
      <w:sz w:val="20"/>
    </w:rPr>
  </w:style>
  <w:style w:type="character" w:customStyle="1" w:styleId="b-serp-urlitem">
    <w:name w:val="b-serp-url__item"/>
    <w:rsid w:val="006F43D2"/>
    <w:rPr>
      <w:rFonts w:ascii="Times New Roman" w:hAnsi="Times New Roman"/>
    </w:rPr>
  </w:style>
  <w:style w:type="character" w:customStyle="1" w:styleId="79">
    <w:name w:val="Основной текст (7)9"/>
    <w:rsid w:val="006F43D2"/>
    <w:rPr>
      <w:rFonts w:ascii="Times New Roman" w:hAnsi="Times New Roman"/>
      <w:spacing w:val="0"/>
      <w:sz w:val="20"/>
    </w:rPr>
  </w:style>
  <w:style w:type="character" w:customStyle="1" w:styleId="afffffffffff2">
    <w:name w:val="пример"/>
    <w:rsid w:val="006F43D2"/>
    <w:rPr>
      <w:rFonts w:ascii="Times New Roman" w:hAnsi="Times New Roman"/>
    </w:rPr>
  </w:style>
  <w:style w:type="character" w:customStyle="1" w:styleId="first-letter">
    <w:name w:val="first-letter"/>
    <w:rsid w:val="006F43D2"/>
  </w:style>
  <w:style w:type="character" w:customStyle="1" w:styleId="indicateur-langue1">
    <w:name w:val="indicateur-langue1"/>
    <w:rsid w:val="006F43D2"/>
    <w:rPr>
      <w:rFonts w:ascii="Courier New" w:hAnsi="Courier New"/>
      <w:b/>
      <w:sz w:val="24"/>
    </w:rPr>
  </w:style>
  <w:style w:type="character" w:customStyle="1" w:styleId="italique1">
    <w:name w:val="italique1"/>
    <w:rsid w:val="006F43D2"/>
    <w:rPr>
      <w:i/>
    </w:rPr>
  </w:style>
  <w:style w:type="character" w:customStyle="1" w:styleId="hl21">
    <w:name w:val="hl21"/>
    <w:rsid w:val="006F43D2"/>
    <w:rPr>
      <w:b/>
      <w:sz w:val="24"/>
    </w:rPr>
  </w:style>
  <w:style w:type="character" w:customStyle="1" w:styleId="m1">
    <w:name w:val="m1"/>
    <w:rsid w:val="006F43D2"/>
    <w:rPr>
      <w:rFonts w:ascii="Tahoma" w:hAnsi="Tahoma"/>
      <w:sz w:val="18"/>
      <w:u w:val="none"/>
    </w:rPr>
  </w:style>
  <w:style w:type="character" w:customStyle="1" w:styleId="trd12">
    <w:name w:val="trd12"/>
    <w:rsid w:val="006F43D2"/>
  </w:style>
  <w:style w:type="character" w:customStyle="1" w:styleId="mr1">
    <w:name w:val="mr1"/>
    <w:rsid w:val="006F43D2"/>
    <w:rPr>
      <w:rFonts w:ascii="Tahoma" w:hAnsi="Tahoma"/>
      <w:color w:val="800000"/>
      <w:sz w:val="18"/>
      <w:u w:val="none"/>
    </w:rPr>
  </w:style>
  <w:style w:type="character" w:customStyle="1" w:styleId="trd121">
    <w:name w:val="trd121"/>
    <w:rsid w:val="006F43D2"/>
    <w:rPr>
      <w:rFonts w:ascii="Arial" w:hAnsi="Arial"/>
      <w:b/>
      <w:color w:val="800000"/>
      <w:sz w:val="18"/>
      <w:u w:val="none"/>
    </w:rPr>
  </w:style>
  <w:style w:type="character" w:customStyle="1" w:styleId="hlnormal">
    <w:name w:val="hlnormal"/>
    <w:rsid w:val="006F43D2"/>
  </w:style>
  <w:style w:type="character" w:customStyle="1" w:styleId="bod1">
    <w:name w:val="bod1"/>
    <w:rsid w:val="006F43D2"/>
  </w:style>
  <w:style w:type="paragraph" w:customStyle="1" w:styleId="914">
    <w:name w:val="Знак91"/>
    <w:basedOn w:val="a3"/>
    <w:rsid w:val="006F43D2"/>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6F43D2"/>
    <w:rPr>
      <w:rFonts w:ascii="Arial" w:hAnsi="Arial"/>
      <w:b/>
      <w:kern w:val="32"/>
      <w:sz w:val="32"/>
      <w:lang w:val="ru-RU" w:eastAsia="ru-RU"/>
    </w:rPr>
  </w:style>
  <w:style w:type="character" w:customStyle="1" w:styleId="2114">
    <w:name w:val="Знак2 Знак Знак11"/>
    <w:locked/>
    <w:rsid w:val="006F43D2"/>
    <w:rPr>
      <w:b/>
      <w:sz w:val="27"/>
      <w:lang w:val="ru-RU" w:eastAsia="ru-RU"/>
    </w:rPr>
  </w:style>
  <w:style w:type="character" w:customStyle="1" w:styleId="422">
    <w:name w:val="Знак4 Знак Знак2"/>
    <w:locked/>
    <w:rsid w:val="006F43D2"/>
    <w:rPr>
      <w:rFonts w:ascii="Arial" w:hAnsi="Arial"/>
      <w:b/>
      <w:kern w:val="32"/>
      <w:sz w:val="32"/>
      <w:lang w:val="ru-RU" w:eastAsia="ru-RU"/>
    </w:rPr>
  </w:style>
  <w:style w:type="character" w:customStyle="1" w:styleId="22b">
    <w:name w:val="Знак2 Знак Знак2"/>
    <w:locked/>
    <w:rsid w:val="006F43D2"/>
    <w:rPr>
      <w:rFonts w:ascii="Arial" w:hAnsi="Arial"/>
      <w:b/>
      <w:sz w:val="26"/>
      <w:lang w:val="ru-RU" w:eastAsia="ru-RU"/>
    </w:rPr>
  </w:style>
  <w:style w:type="character" w:customStyle="1" w:styleId="spellingerror">
    <w:name w:val="spellingerror"/>
    <w:rsid w:val="006F43D2"/>
  </w:style>
  <w:style w:type="character" w:customStyle="1" w:styleId="contextualspellingandgrammarerror">
    <w:name w:val="contextualspellingandgrammarerror"/>
    <w:rsid w:val="006F43D2"/>
  </w:style>
  <w:style w:type="character" w:customStyle="1" w:styleId="normaltextrun1">
    <w:name w:val="normaltextrun1"/>
    <w:rsid w:val="006F43D2"/>
  </w:style>
  <w:style w:type="character" w:customStyle="1" w:styleId="eop">
    <w:name w:val="eop"/>
    <w:rsid w:val="006F43D2"/>
  </w:style>
  <w:style w:type="character" w:customStyle="1" w:styleId="PlainTextChar2">
    <w:name w:val="Plain Text Char2"/>
    <w:aliases w:val="Heading 12 Char1,Знак3 Char,Plain Text Char21,Heading 12 Char12"/>
    <w:locked/>
    <w:rsid w:val="006F43D2"/>
    <w:rPr>
      <w:rFonts w:ascii="Courier New" w:hAnsi="Courier New"/>
      <w:sz w:val="20"/>
    </w:rPr>
  </w:style>
  <w:style w:type="character" w:customStyle="1" w:styleId="FontStyle182">
    <w:name w:val="Font Style182"/>
    <w:rsid w:val="006F43D2"/>
    <w:rPr>
      <w:rFonts w:ascii="Times New Roman" w:hAnsi="Times New Roman"/>
      <w:sz w:val="18"/>
    </w:rPr>
  </w:style>
  <w:style w:type="character" w:customStyle="1" w:styleId="CommentTextChar2">
    <w:name w:val="Comment Text Char2"/>
    <w:locked/>
    <w:rsid w:val="006F43D2"/>
  </w:style>
  <w:style w:type="character" w:customStyle="1" w:styleId="HeaderChar2">
    <w:name w:val="Header Char2"/>
    <w:locked/>
    <w:rsid w:val="006F43D2"/>
    <w:rPr>
      <w:sz w:val="24"/>
    </w:rPr>
  </w:style>
  <w:style w:type="character" w:customStyle="1" w:styleId="FooterChar2">
    <w:name w:val="Footer Char2"/>
    <w:locked/>
    <w:rsid w:val="006F43D2"/>
    <w:rPr>
      <w:sz w:val="24"/>
    </w:rPr>
  </w:style>
  <w:style w:type="character" w:customStyle="1" w:styleId="EndnoteTextChar2">
    <w:name w:val="Endnote Text Char2"/>
    <w:locked/>
    <w:rsid w:val="006F43D2"/>
    <w:rPr>
      <w:color w:val="000000"/>
      <w:sz w:val="24"/>
    </w:rPr>
  </w:style>
  <w:style w:type="character" w:customStyle="1" w:styleId="MacroTextChar1">
    <w:name w:val="Macro Text Char1"/>
    <w:locked/>
    <w:rsid w:val="006F43D2"/>
    <w:rPr>
      <w:rFonts w:ascii="Courier New" w:hAnsi="Courier New"/>
      <w:sz w:val="22"/>
      <w:lang w:val="en-US" w:eastAsia="en-US"/>
    </w:rPr>
  </w:style>
  <w:style w:type="character" w:customStyle="1" w:styleId="TitleChar2">
    <w:name w:val="Title Char2"/>
    <w:locked/>
    <w:rsid w:val="006F43D2"/>
    <w:rPr>
      <w:sz w:val="24"/>
      <w:lang w:val="en-US"/>
    </w:rPr>
  </w:style>
  <w:style w:type="character" w:customStyle="1" w:styleId="SubtitleChar2">
    <w:name w:val="Subtitle Char2"/>
    <w:locked/>
    <w:rsid w:val="006F43D2"/>
    <w:rPr>
      <w:rFonts w:ascii="PragmaticaCTT" w:hAnsi="PragmaticaCTT"/>
      <w:b/>
      <w:sz w:val="24"/>
    </w:rPr>
  </w:style>
  <w:style w:type="character" w:customStyle="1" w:styleId="BodyTextFirstIndentChar2">
    <w:name w:val="Body Text First Indent Char2"/>
    <w:locked/>
    <w:rsid w:val="006F43D2"/>
    <w:rPr>
      <w:rFonts w:ascii="Times New Roman" w:hAnsi="Times New Roman"/>
      <w:sz w:val="24"/>
      <w:lang w:eastAsia="ru-RU"/>
    </w:rPr>
  </w:style>
  <w:style w:type="character" w:customStyle="1" w:styleId="BodyTextIndent2Char2">
    <w:name w:val="Body Text Indent 2 Char2"/>
    <w:locked/>
    <w:rsid w:val="006F43D2"/>
    <w:rPr>
      <w:sz w:val="24"/>
    </w:rPr>
  </w:style>
  <w:style w:type="character" w:customStyle="1" w:styleId="BodyTextIndent3Char2">
    <w:name w:val="Body Text Indent 3 Char2"/>
    <w:locked/>
    <w:rsid w:val="006F43D2"/>
    <w:rPr>
      <w:sz w:val="16"/>
    </w:rPr>
  </w:style>
  <w:style w:type="character" w:customStyle="1" w:styleId="DocumentMapChar2">
    <w:name w:val="Document Map Char2"/>
    <w:locked/>
    <w:rsid w:val="006F43D2"/>
    <w:rPr>
      <w:rFonts w:ascii="Tahoma" w:hAnsi="Tahoma"/>
    </w:rPr>
  </w:style>
  <w:style w:type="character" w:customStyle="1" w:styleId="BalloonTextChar2">
    <w:name w:val="Balloon Text Char2"/>
    <w:locked/>
    <w:rsid w:val="006F43D2"/>
    <w:rPr>
      <w:rFonts w:ascii="Tahoma" w:hAnsi="Tahoma"/>
      <w:sz w:val="16"/>
    </w:rPr>
  </w:style>
  <w:style w:type="character" w:customStyle="1" w:styleId="NoSpacingChar3">
    <w:name w:val="No Spacing Char3"/>
    <w:locked/>
    <w:rsid w:val="006F43D2"/>
    <w:rPr>
      <w:sz w:val="22"/>
      <w:lang w:val="en-US" w:eastAsia="en-US"/>
    </w:rPr>
  </w:style>
  <w:style w:type="paragraph" w:customStyle="1" w:styleId="12d">
    <w:name w:val="Подзаголовок12"/>
    <w:basedOn w:val="a3"/>
    <w:rsid w:val="006F43D2"/>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6F43D2"/>
    <w:rPr>
      <w:rFonts w:ascii="Times New Roman" w:hAnsi="Times New Roman"/>
      <w:sz w:val="24"/>
      <w:lang w:val="en-US"/>
    </w:rPr>
  </w:style>
  <w:style w:type="character" w:customStyle="1" w:styleId="1ffffffb">
    <w:name w:val="Заголовок Знак1"/>
    <w:rsid w:val="006F43D2"/>
    <w:rPr>
      <w:rFonts w:ascii="Calibri Light" w:hAnsi="Calibri Light"/>
      <w:spacing w:val="-10"/>
      <w:kern w:val="28"/>
      <w:sz w:val="56"/>
      <w:lang w:eastAsia="ru-RU"/>
    </w:rPr>
  </w:style>
  <w:style w:type="character" w:customStyle="1" w:styleId="QuoteChar4">
    <w:name w:val="Quote Char4"/>
    <w:link w:val="22c"/>
    <w:locked/>
    <w:rsid w:val="006F43D2"/>
    <w:rPr>
      <w:i/>
      <w:color w:val="000000"/>
    </w:rPr>
  </w:style>
  <w:style w:type="paragraph" w:customStyle="1" w:styleId="22c">
    <w:name w:val="Цитата 22"/>
    <w:basedOn w:val="a3"/>
    <w:next w:val="a3"/>
    <w:link w:val="QuoteChar4"/>
    <w:rsid w:val="006F43D2"/>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6F43D2"/>
    <w:rPr>
      <w:rFonts w:ascii="Calibri" w:hAnsi="Calibri" w:cs="Times New Roman"/>
      <w:i/>
      <w:color w:val="000000"/>
      <w:sz w:val="20"/>
      <w:szCs w:val="20"/>
    </w:rPr>
  </w:style>
  <w:style w:type="character" w:customStyle="1" w:styleId="IntenseQuoteChar4">
    <w:name w:val="Intense Quote Char4"/>
    <w:link w:val="2fff8"/>
    <w:locked/>
    <w:rsid w:val="006F43D2"/>
    <w:rPr>
      <w:b/>
      <w:i/>
      <w:color w:val="4F81BD"/>
    </w:rPr>
  </w:style>
  <w:style w:type="paragraph" w:customStyle="1" w:styleId="2fff8">
    <w:name w:val="Выделенная цитата2"/>
    <w:basedOn w:val="a3"/>
    <w:next w:val="a3"/>
    <w:link w:val="IntenseQuoteChar4"/>
    <w:rsid w:val="006F43D2"/>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6F43D2"/>
    <w:rPr>
      <w:rFonts w:ascii="Calibri" w:hAnsi="Calibri" w:cs="Times New Roman"/>
      <w:b/>
      <w:i/>
      <w:color w:val="4F81BD"/>
      <w:sz w:val="20"/>
      <w:szCs w:val="20"/>
    </w:rPr>
  </w:style>
  <w:style w:type="character" w:customStyle="1" w:styleId="5510">
    <w:name w:val="Знак Знак551"/>
    <w:locked/>
    <w:rsid w:val="006F43D2"/>
    <w:rPr>
      <w:sz w:val="24"/>
      <w:lang w:val="ru-RU" w:eastAsia="ru-RU"/>
    </w:rPr>
  </w:style>
  <w:style w:type="character" w:customStyle="1" w:styleId="6510">
    <w:name w:val="Знак Знак651"/>
    <w:locked/>
    <w:rsid w:val="006F43D2"/>
    <w:rPr>
      <w:b/>
      <w:sz w:val="27"/>
      <w:lang w:val="ru-RU" w:eastAsia="ru-RU"/>
    </w:rPr>
  </w:style>
  <w:style w:type="character" w:customStyle="1" w:styleId="6410">
    <w:name w:val="Знак Знак641"/>
    <w:locked/>
    <w:rsid w:val="006F43D2"/>
    <w:rPr>
      <w:b/>
      <w:sz w:val="28"/>
      <w:lang w:val="ru-RU" w:eastAsia="ru-RU"/>
    </w:rPr>
  </w:style>
  <w:style w:type="character" w:customStyle="1" w:styleId="631">
    <w:name w:val="Знак Знак631"/>
    <w:locked/>
    <w:rsid w:val="006F43D2"/>
    <w:rPr>
      <w:b/>
      <w:i/>
      <w:sz w:val="26"/>
      <w:lang w:val="ru-RU" w:eastAsia="ru-RU"/>
    </w:rPr>
  </w:style>
  <w:style w:type="character" w:customStyle="1" w:styleId="6210">
    <w:name w:val="Знак Знак621"/>
    <w:locked/>
    <w:rsid w:val="006F43D2"/>
    <w:rPr>
      <w:sz w:val="24"/>
      <w:lang w:val="ru-RU" w:eastAsia="ru-RU"/>
    </w:rPr>
  </w:style>
  <w:style w:type="character" w:customStyle="1" w:styleId="6010">
    <w:name w:val="Знак Знак601"/>
    <w:locked/>
    <w:rsid w:val="006F43D2"/>
    <w:rPr>
      <w:i/>
      <w:sz w:val="24"/>
      <w:lang w:val="ru-RU" w:eastAsia="ru-RU"/>
    </w:rPr>
  </w:style>
  <w:style w:type="character" w:customStyle="1" w:styleId="591">
    <w:name w:val="Знак Знак591"/>
    <w:locked/>
    <w:rsid w:val="006F43D2"/>
    <w:rPr>
      <w:rFonts w:ascii="Arial" w:hAnsi="Arial"/>
      <w:sz w:val="22"/>
      <w:lang w:val="ru-RU" w:eastAsia="ru-RU"/>
    </w:rPr>
  </w:style>
  <w:style w:type="character" w:customStyle="1" w:styleId="5810">
    <w:name w:val="Знак Знак581"/>
    <w:locked/>
    <w:rsid w:val="006F43D2"/>
    <w:rPr>
      <w:rFonts w:ascii="Courier New" w:hAnsi="Courier New"/>
      <w:lang w:val="ru-RU" w:eastAsia="ru-RU"/>
    </w:rPr>
  </w:style>
  <w:style w:type="character" w:customStyle="1" w:styleId="5710">
    <w:name w:val="Знак Знак571"/>
    <w:locked/>
    <w:rsid w:val="006F43D2"/>
    <w:rPr>
      <w:lang w:val="ru-RU" w:eastAsia="ru-RU"/>
    </w:rPr>
  </w:style>
  <w:style w:type="character" w:customStyle="1" w:styleId="5610">
    <w:name w:val="Знак Знак561"/>
    <w:locked/>
    <w:rsid w:val="006F43D2"/>
    <w:rPr>
      <w:sz w:val="24"/>
      <w:lang w:val="ru-RU" w:eastAsia="ru-RU"/>
    </w:rPr>
  </w:style>
  <w:style w:type="character" w:customStyle="1" w:styleId="5410">
    <w:name w:val="Знак Знак541"/>
    <w:locked/>
    <w:rsid w:val="006F43D2"/>
    <w:rPr>
      <w:sz w:val="24"/>
      <w:lang w:val="en-US" w:eastAsia="ru-RU"/>
    </w:rPr>
  </w:style>
  <w:style w:type="character" w:customStyle="1" w:styleId="6710">
    <w:name w:val="Знак Знак671"/>
    <w:rsid w:val="006F43D2"/>
    <w:rPr>
      <w:rFonts w:ascii="Arial" w:hAnsi="Arial"/>
      <w:b/>
      <w:sz w:val="26"/>
    </w:rPr>
  </w:style>
  <w:style w:type="character" w:customStyle="1" w:styleId="6610">
    <w:name w:val="Знак Знак661"/>
    <w:rsid w:val="006F43D2"/>
    <w:rPr>
      <w:b/>
      <w:sz w:val="28"/>
    </w:rPr>
  </w:style>
  <w:style w:type="character" w:customStyle="1" w:styleId="7010">
    <w:name w:val="Знак Знак701"/>
    <w:rsid w:val="006F43D2"/>
    <w:rPr>
      <w:rFonts w:ascii="Arial" w:hAnsi="Arial"/>
      <w:b/>
      <w:sz w:val="26"/>
    </w:rPr>
  </w:style>
  <w:style w:type="character" w:customStyle="1" w:styleId="691">
    <w:name w:val="Знак Знак691"/>
    <w:rsid w:val="006F43D2"/>
    <w:rPr>
      <w:b/>
      <w:sz w:val="28"/>
    </w:rPr>
  </w:style>
  <w:style w:type="character" w:customStyle="1" w:styleId="681">
    <w:name w:val="Знак Знак681"/>
    <w:rsid w:val="006F43D2"/>
    <w:rPr>
      <w:b/>
      <w:i/>
      <w:sz w:val="26"/>
    </w:rPr>
  </w:style>
  <w:style w:type="character" w:customStyle="1" w:styleId="2fff9">
    <w:name w:val="Текст сноски Знак2"/>
    <w:semiHidden/>
    <w:rsid w:val="006F43D2"/>
    <w:rPr>
      <w:rFonts w:ascii="Times New Roman" w:hAnsi="Times New Roman"/>
      <w:sz w:val="20"/>
    </w:rPr>
  </w:style>
  <w:style w:type="paragraph" w:customStyle="1" w:styleId="3fd">
    <w:name w:val="3"/>
    <w:basedOn w:val="a3"/>
    <w:next w:val="114"/>
    <w:rsid w:val="006F43D2"/>
    <w:pPr>
      <w:jc w:val="center"/>
    </w:pPr>
    <w:rPr>
      <w:sz w:val="28"/>
      <w:lang w:val="en-US"/>
    </w:rPr>
  </w:style>
  <w:style w:type="paragraph" w:customStyle="1" w:styleId="3fe">
    <w:name w:val="Абзац списка3"/>
    <w:basedOn w:val="a3"/>
    <w:link w:val="ListParagraphChar3"/>
    <w:rsid w:val="006F43D2"/>
    <w:pPr>
      <w:ind w:left="708"/>
    </w:pPr>
    <w:rPr>
      <w:sz w:val="20"/>
      <w:szCs w:val="20"/>
    </w:rPr>
  </w:style>
  <w:style w:type="character" w:customStyle="1" w:styleId="ListParagraphChar3">
    <w:name w:val="List Paragraph Char3"/>
    <w:link w:val="3fe"/>
    <w:locked/>
    <w:rsid w:val="006F43D2"/>
    <w:rPr>
      <w:rFonts w:ascii="Times New Roman" w:eastAsia="Times New Roman" w:hAnsi="Times New Roman" w:cs="Times New Roman"/>
      <w:sz w:val="20"/>
      <w:szCs w:val="20"/>
      <w:lang w:eastAsia="ru-RU"/>
    </w:rPr>
  </w:style>
  <w:style w:type="paragraph" w:customStyle="1" w:styleId="5a">
    <w:name w:val="Обычный5"/>
    <w:rsid w:val="006F43D2"/>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6F43D2"/>
    <w:rPr>
      <w:rFonts w:ascii="Times New Roman" w:hAnsi="Times New Roman"/>
    </w:rPr>
  </w:style>
  <w:style w:type="paragraph" w:customStyle="1" w:styleId="msonormal0">
    <w:name w:val="msonormal"/>
    <w:basedOn w:val="a3"/>
    <w:rsid w:val="006F43D2"/>
    <w:pPr>
      <w:spacing w:before="100" w:beforeAutospacing="1" w:after="100" w:afterAutospacing="1"/>
    </w:pPr>
  </w:style>
  <w:style w:type="table" w:customStyle="1" w:styleId="2fffa">
    <w:name w:val="Сетка таблицы2"/>
    <w:rsid w:val="006F43D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6F43D2"/>
    <w:rPr>
      <w:lang w:val="en-US"/>
    </w:rPr>
  </w:style>
  <w:style w:type="paragraph" w:customStyle="1" w:styleId="2fffb">
    <w:name w:val="Без интервала2"/>
    <w:link w:val="NoSpacingChar2"/>
    <w:rsid w:val="006F43D2"/>
    <w:pPr>
      <w:spacing w:beforeAutospacing="1" w:after="0" w:afterAutospacing="1" w:line="240" w:lineRule="auto"/>
    </w:pPr>
    <w:rPr>
      <w:lang w:val="en-US"/>
    </w:rPr>
  </w:style>
  <w:style w:type="paragraph" w:customStyle="1" w:styleId="21f5">
    <w:name w:val="Обычный21"/>
    <w:rsid w:val="006F43D2"/>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6F43D2"/>
    <w:rPr>
      <w:color w:val="808080"/>
    </w:rPr>
  </w:style>
  <w:style w:type="character" w:customStyle="1" w:styleId="2fffd">
    <w:name w:val="Слабое выделение2"/>
    <w:rsid w:val="006F43D2"/>
    <w:rPr>
      <w:i/>
      <w:color w:val="808080"/>
    </w:rPr>
  </w:style>
  <w:style w:type="character" w:customStyle="1" w:styleId="2fffe">
    <w:name w:val="Сильное выделение2"/>
    <w:rsid w:val="006F43D2"/>
    <w:rPr>
      <w:b/>
      <w:i/>
      <w:color w:val="4F81BD"/>
    </w:rPr>
  </w:style>
  <w:style w:type="character" w:customStyle="1" w:styleId="2ffff">
    <w:name w:val="Слабая ссылка2"/>
    <w:rsid w:val="006F43D2"/>
    <w:rPr>
      <w:smallCaps/>
      <w:color w:val="C0504D"/>
      <w:u w:val="single"/>
    </w:rPr>
  </w:style>
  <w:style w:type="character" w:customStyle="1" w:styleId="2ffff0">
    <w:name w:val="Сильная ссылка2"/>
    <w:rsid w:val="006F43D2"/>
    <w:rPr>
      <w:b/>
      <w:smallCaps/>
      <w:color w:val="C0504D"/>
      <w:spacing w:val="5"/>
      <w:u w:val="single"/>
    </w:rPr>
  </w:style>
  <w:style w:type="character" w:customStyle="1" w:styleId="2ffff1">
    <w:name w:val="Название книги2"/>
    <w:rsid w:val="006F43D2"/>
    <w:rPr>
      <w:b/>
      <w:smallCaps/>
      <w:spacing w:val="5"/>
    </w:rPr>
  </w:style>
  <w:style w:type="paragraph" w:customStyle="1" w:styleId="2ffff2">
    <w:name w:val="Заголовок оглавления2"/>
    <w:basedOn w:val="11"/>
    <w:next w:val="a3"/>
    <w:rsid w:val="006F43D2"/>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6F43D2"/>
    <w:pPr>
      <w:jc w:val="center"/>
    </w:pPr>
    <w:rPr>
      <w:sz w:val="20"/>
      <w:szCs w:val="20"/>
      <w:lang w:val="en-US"/>
    </w:rPr>
  </w:style>
  <w:style w:type="character" w:customStyle="1" w:styleId="3ff">
    <w:name w:val="Название Знак3"/>
    <w:link w:val="83"/>
    <w:locked/>
    <w:rsid w:val="006F43D2"/>
    <w:rPr>
      <w:rFonts w:ascii="Times New Roman" w:eastAsia="Times New Roman" w:hAnsi="Times New Roman" w:cs="Times New Roman"/>
      <w:sz w:val="20"/>
      <w:szCs w:val="20"/>
      <w:lang w:val="en-US" w:eastAsia="ru-RU"/>
    </w:rPr>
  </w:style>
  <w:style w:type="paragraph" w:customStyle="1" w:styleId="31e">
    <w:name w:val="Абзац списка31"/>
    <w:basedOn w:val="a3"/>
    <w:rsid w:val="006F43D2"/>
    <w:pPr>
      <w:ind w:left="708"/>
    </w:pPr>
    <w:rPr>
      <w:sz w:val="20"/>
      <w:szCs w:val="20"/>
    </w:rPr>
  </w:style>
  <w:style w:type="character" w:customStyle="1" w:styleId="21f6">
    <w:name w:val="Слабое выделение21"/>
    <w:rsid w:val="006F43D2"/>
    <w:rPr>
      <w:i/>
      <w:color w:val="808080"/>
    </w:rPr>
  </w:style>
  <w:style w:type="paragraph" w:customStyle="1" w:styleId="516">
    <w:name w:val="Обычный51"/>
    <w:basedOn w:val="a3"/>
    <w:rsid w:val="006F43D2"/>
    <w:pPr>
      <w:spacing w:before="100" w:beforeAutospacing="1" w:after="100" w:afterAutospacing="1"/>
    </w:pPr>
  </w:style>
  <w:style w:type="paragraph" w:customStyle="1" w:styleId="21f7">
    <w:name w:val="Без интервала21"/>
    <w:rsid w:val="006F43D2"/>
    <w:pPr>
      <w:spacing w:after="0" w:line="240" w:lineRule="auto"/>
    </w:pPr>
    <w:rPr>
      <w:rFonts w:ascii="Calibri" w:eastAsia="Times New Roman" w:hAnsi="Calibri" w:cs="Times New Roman"/>
      <w:lang w:val="en-US"/>
    </w:rPr>
  </w:style>
  <w:style w:type="character" w:customStyle="1" w:styleId="21f8">
    <w:name w:val="Сильное выделение21"/>
    <w:rsid w:val="006F43D2"/>
    <w:rPr>
      <w:b/>
      <w:i/>
      <w:color w:val="4F81BD"/>
    </w:rPr>
  </w:style>
  <w:style w:type="paragraph" w:customStyle="1" w:styleId="2ffff3">
    <w:name w:val="Подзаголовок2"/>
    <w:basedOn w:val="a3"/>
    <w:rsid w:val="006F43D2"/>
    <w:pPr>
      <w:spacing w:line="312" w:lineRule="auto"/>
    </w:pPr>
    <w:rPr>
      <w:rFonts w:ascii="Arial" w:hAnsi="Arial" w:cs="Arial"/>
      <w:b/>
      <w:bCs/>
      <w:color w:val="000000"/>
      <w:sz w:val="20"/>
      <w:szCs w:val="20"/>
    </w:rPr>
  </w:style>
  <w:style w:type="paragraph" w:customStyle="1" w:styleId="6c">
    <w:name w:val="Обычный6"/>
    <w:basedOn w:val="a3"/>
    <w:rsid w:val="006F43D2"/>
    <w:pPr>
      <w:spacing w:before="100" w:beforeAutospacing="1" w:after="100" w:afterAutospacing="1"/>
    </w:pPr>
  </w:style>
  <w:style w:type="paragraph" w:customStyle="1" w:styleId="3ff0">
    <w:name w:val="Подзаголовок3"/>
    <w:basedOn w:val="a3"/>
    <w:rsid w:val="006F43D2"/>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6F43D2"/>
    <w:rPr>
      <w:rFonts w:ascii="Courier New" w:hAnsi="Courier New"/>
      <w:sz w:val="20"/>
    </w:rPr>
  </w:style>
  <w:style w:type="character" w:customStyle="1" w:styleId="3311">
    <w:name w:val="Знак3 Знак Знак Знак31"/>
    <w:locked/>
    <w:rsid w:val="006F43D2"/>
    <w:rPr>
      <w:rFonts w:ascii="Arial" w:hAnsi="Arial"/>
      <w:b/>
      <w:kern w:val="32"/>
      <w:sz w:val="32"/>
    </w:rPr>
  </w:style>
  <w:style w:type="character" w:customStyle="1" w:styleId="353">
    <w:name w:val="Знак3 Знак Знак5 Знак Знак"/>
    <w:semiHidden/>
    <w:locked/>
    <w:rsid w:val="006F43D2"/>
    <w:rPr>
      <w:rFonts w:ascii="Courier New" w:hAnsi="Courier New"/>
      <w:color w:val="000000"/>
      <w:sz w:val="24"/>
    </w:rPr>
  </w:style>
  <w:style w:type="paragraph" w:customStyle="1" w:styleId="3ff1">
    <w:name w:val="Без интервала3"/>
    <w:rsid w:val="006F43D2"/>
    <w:pPr>
      <w:spacing w:after="0" w:line="240" w:lineRule="auto"/>
    </w:pPr>
    <w:rPr>
      <w:rFonts w:ascii="Calibri" w:eastAsia="Times New Roman" w:hAnsi="Calibri" w:cs="Times New Roman"/>
      <w:lang w:val="en-US"/>
    </w:rPr>
  </w:style>
  <w:style w:type="character" w:customStyle="1" w:styleId="172">
    <w:name w:val="Знак Знак172"/>
    <w:locked/>
    <w:rsid w:val="006F43D2"/>
    <w:rPr>
      <w:sz w:val="16"/>
    </w:rPr>
  </w:style>
  <w:style w:type="paragraph" w:customStyle="1" w:styleId="233">
    <w:name w:val="Основной текст 23"/>
    <w:basedOn w:val="a3"/>
    <w:rsid w:val="006F43D2"/>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6F43D2"/>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6F43D2"/>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6F43D2"/>
    <w:rPr>
      <w:rFonts w:ascii="Times New Roman" w:hAnsi="Times New Roman"/>
      <w:b/>
      <w:i/>
      <w:sz w:val="26"/>
    </w:rPr>
  </w:style>
  <w:style w:type="character" w:customStyle="1" w:styleId="Heading6Char1">
    <w:name w:val="Heading 6 Char1"/>
    <w:locked/>
    <w:rsid w:val="006F43D2"/>
    <w:rPr>
      <w:rFonts w:ascii="Times New Roman" w:hAnsi="Times New Roman"/>
      <w:b/>
      <w:lang w:eastAsia="ru-RU"/>
    </w:rPr>
  </w:style>
  <w:style w:type="character" w:customStyle="1" w:styleId="Heading7Char1">
    <w:name w:val="Heading 7 Char1"/>
    <w:locked/>
    <w:rsid w:val="006F43D2"/>
    <w:rPr>
      <w:rFonts w:ascii="Times New Roman" w:hAnsi="Times New Roman"/>
      <w:sz w:val="20"/>
      <w:lang w:eastAsia="ru-RU"/>
    </w:rPr>
  </w:style>
  <w:style w:type="character" w:customStyle="1" w:styleId="Heading8Char1">
    <w:name w:val="Heading 8 Char1"/>
    <w:locked/>
    <w:rsid w:val="006F43D2"/>
    <w:rPr>
      <w:rFonts w:ascii="Calibri" w:hAnsi="Calibri"/>
      <w:i/>
      <w:sz w:val="24"/>
    </w:rPr>
  </w:style>
  <w:style w:type="character" w:customStyle="1" w:styleId="Heading9Char1">
    <w:name w:val="Heading 9 Char1"/>
    <w:locked/>
    <w:rsid w:val="006F43D2"/>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F43D2"/>
    <w:rPr>
      <w:rFonts w:ascii="Times New Roman" w:hAnsi="Times New Roman"/>
      <w:sz w:val="24"/>
    </w:rPr>
  </w:style>
  <w:style w:type="character" w:customStyle="1" w:styleId="BodyText3Char2">
    <w:name w:val="Body Text 3 Char2"/>
    <w:aliases w:val="Знак5 Char2"/>
    <w:locked/>
    <w:rsid w:val="006F43D2"/>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6F43D2"/>
    <w:rPr>
      <w:rFonts w:ascii="Courier New" w:hAnsi="Courier New"/>
      <w:color w:val="000000"/>
      <w:sz w:val="24"/>
    </w:rPr>
  </w:style>
  <w:style w:type="character" w:customStyle="1" w:styleId="BodyTextFirstIndent2Char2">
    <w:name w:val="Body Text First Indent 2 Char2"/>
    <w:locked/>
    <w:rsid w:val="006F43D2"/>
    <w:rPr>
      <w:rFonts w:ascii="Times New Roman" w:hAnsi="Times New Roman"/>
      <w:sz w:val="24"/>
      <w:lang w:eastAsia="ru-RU"/>
    </w:rPr>
  </w:style>
  <w:style w:type="character" w:customStyle="1" w:styleId="HTMLPreformattedChar1">
    <w:name w:val="HTML Preformatted Char1"/>
    <w:locked/>
    <w:rsid w:val="006F43D2"/>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6F43D2"/>
    <w:rPr>
      <w:rFonts w:ascii="Cambria" w:hAnsi="Cambria"/>
      <w:b/>
      <w:kern w:val="32"/>
      <w:sz w:val="32"/>
    </w:rPr>
  </w:style>
  <w:style w:type="character" w:customStyle="1" w:styleId="Heading3Char2">
    <w:name w:val="Heading 3 Char2"/>
    <w:aliases w:val="Знак2 Char3,Heading 3 Char21"/>
    <w:locked/>
    <w:rsid w:val="006F43D2"/>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6F43D2"/>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6F43D2"/>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6F43D2"/>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F43D2"/>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F43D2"/>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F43D2"/>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6F43D2"/>
    <w:rPr>
      <w:sz w:val="24"/>
    </w:rPr>
  </w:style>
  <w:style w:type="character" w:customStyle="1" w:styleId="3120">
    <w:name w:val="Основной текст 3 Знак12"/>
    <w:aliases w:val="Знак5 Знак11"/>
    <w:rsid w:val="006F43D2"/>
    <w:rPr>
      <w:sz w:val="16"/>
    </w:rPr>
  </w:style>
  <w:style w:type="character" w:customStyle="1" w:styleId="3140">
    <w:name w:val="Основной текст 3 Знак14"/>
    <w:aliases w:val="Знак5 Знак12,Знак5 Знак13"/>
    <w:semiHidden/>
    <w:rsid w:val="006F43D2"/>
    <w:rPr>
      <w:sz w:val="16"/>
    </w:rPr>
  </w:style>
  <w:style w:type="character" w:customStyle="1" w:styleId="CommentSubjectChar3">
    <w:name w:val="Comment Subject Char3"/>
    <w:locked/>
    <w:rsid w:val="006F43D2"/>
    <w:rPr>
      <w:sz w:val="16"/>
    </w:rPr>
  </w:style>
  <w:style w:type="character" w:customStyle="1" w:styleId="1200">
    <w:name w:val="Тема примечания Знак120"/>
    <w:semiHidden/>
    <w:rsid w:val="006F43D2"/>
    <w:rPr>
      <w:rFonts w:ascii="Times New Roman" w:hAnsi="Times New Roman"/>
      <w:b/>
      <w:sz w:val="20"/>
      <w:lang w:val="ru-RU" w:eastAsia="ru-RU"/>
    </w:rPr>
  </w:style>
  <w:style w:type="character" w:customStyle="1" w:styleId="1190">
    <w:name w:val="Тема примечания Знак119"/>
    <w:semiHidden/>
    <w:rsid w:val="006F43D2"/>
    <w:rPr>
      <w:rFonts w:ascii="Times New Roman" w:hAnsi="Times New Roman"/>
      <w:b/>
      <w:sz w:val="20"/>
      <w:lang w:val="ru-RU" w:eastAsia="ru-RU"/>
    </w:rPr>
  </w:style>
  <w:style w:type="character" w:customStyle="1" w:styleId="1180">
    <w:name w:val="Тема примечания Знак118"/>
    <w:semiHidden/>
    <w:rsid w:val="006F43D2"/>
    <w:rPr>
      <w:rFonts w:ascii="Times New Roman" w:hAnsi="Times New Roman"/>
      <w:b/>
      <w:sz w:val="20"/>
      <w:lang w:val="ru-RU" w:eastAsia="ru-RU"/>
    </w:rPr>
  </w:style>
  <w:style w:type="character" w:customStyle="1" w:styleId="1170">
    <w:name w:val="Тема примечания Знак117"/>
    <w:rsid w:val="006F43D2"/>
    <w:rPr>
      <w:rFonts w:ascii="Times New Roman" w:hAnsi="Times New Roman"/>
      <w:b/>
      <w:sz w:val="20"/>
      <w:lang w:val="ru-RU" w:eastAsia="ru-RU"/>
    </w:rPr>
  </w:style>
  <w:style w:type="character" w:customStyle="1" w:styleId="1160">
    <w:name w:val="Тема примечания Знак116"/>
    <w:semiHidden/>
    <w:rsid w:val="006F43D2"/>
    <w:rPr>
      <w:rFonts w:ascii="Times New Roman" w:hAnsi="Times New Roman"/>
      <w:b/>
      <w:sz w:val="20"/>
      <w:lang w:val="ru-RU" w:eastAsia="ru-RU"/>
    </w:rPr>
  </w:style>
  <w:style w:type="character" w:customStyle="1" w:styleId="1150">
    <w:name w:val="Тема примечания Знак115"/>
    <w:semiHidden/>
    <w:rsid w:val="006F43D2"/>
    <w:rPr>
      <w:rFonts w:ascii="Times New Roman" w:hAnsi="Times New Roman"/>
      <w:b/>
      <w:sz w:val="20"/>
      <w:lang w:val="ru-RU" w:eastAsia="ru-RU"/>
    </w:rPr>
  </w:style>
  <w:style w:type="character" w:customStyle="1" w:styleId="1140">
    <w:name w:val="Тема примечания Знак114"/>
    <w:semiHidden/>
    <w:rsid w:val="006F43D2"/>
    <w:rPr>
      <w:rFonts w:ascii="Times New Roman" w:hAnsi="Times New Roman"/>
      <w:b/>
      <w:sz w:val="20"/>
      <w:lang w:val="ru-RU" w:eastAsia="ru-RU"/>
    </w:rPr>
  </w:style>
  <w:style w:type="character" w:customStyle="1" w:styleId="1130">
    <w:name w:val="Тема примечания Знак113"/>
    <w:semiHidden/>
    <w:rsid w:val="006F43D2"/>
    <w:rPr>
      <w:rFonts w:ascii="Times New Roman" w:hAnsi="Times New Roman"/>
      <w:b/>
      <w:sz w:val="20"/>
      <w:lang w:val="ru-RU" w:eastAsia="ru-RU"/>
    </w:rPr>
  </w:style>
  <w:style w:type="character" w:customStyle="1" w:styleId="1120">
    <w:name w:val="Тема примечания Знак112"/>
    <w:semiHidden/>
    <w:rsid w:val="006F43D2"/>
    <w:rPr>
      <w:rFonts w:ascii="Times New Roman" w:hAnsi="Times New Roman"/>
      <w:b/>
      <w:sz w:val="20"/>
      <w:lang w:val="ru-RU" w:eastAsia="ru-RU"/>
    </w:rPr>
  </w:style>
  <w:style w:type="character" w:customStyle="1" w:styleId="1112">
    <w:name w:val="Тема примечания Знак111"/>
    <w:rsid w:val="006F43D2"/>
    <w:rPr>
      <w:rFonts w:ascii="Times New Roman" w:hAnsi="Times New Roman"/>
      <w:b/>
      <w:sz w:val="20"/>
      <w:lang w:val="ru-RU" w:eastAsia="ru-RU"/>
    </w:rPr>
  </w:style>
  <w:style w:type="character" w:customStyle="1" w:styleId="1101">
    <w:name w:val="Тема примечания Знак110"/>
    <w:semiHidden/>
    <w:rsid w:val="006F43D2"/>
    <w:rPr>
      <w:rFonts w:ascii="Times New Roman" w:hAnsi="Times New Roman"/>
      <w:b/>
      <w:sz w:val="20"/>
      <w:lang w:val="ru-RU" w:eastAsia="ru-RU"/>
    </w:rPr>
  </w:style>
  <w:style w:type="character" w:customStyle="1" w:styleId="192">
    <w:name w:val="Тема примечания Знак19"/>
    <w:rsid w:val="006F43D2"/>
    <w:rPr>
      <w:rFonts w:ascii="Times New Roman" w:hAnsi="Times New Roman"/>
      <w:b/>
      <w:sz w:val="20"/>
      <w:lang w:val="ru-RU" w:eastAsia="ru-RU"/>
    </w:rPr>
  </w:style>
  <w:style w:type="character" w:customStyle="1" w:styleId="182">
    <w:name w:val="Тема примечания Знак18"/>
    <w:semiHidden/>
    <w:rsid w:val="006F43D2"/>
    <w:rPr>
      <w:rFonts w:ascii="Times New Roman" w:hAnsi="Times New Roman"/>
      <w:b/>
      <w:sz w:val="20"/>
      <w:lang w:val="ru-RU" w:eastAsia="ru-RU"/>
    </w:rPr>
  </w:style>
  <w:style w:type="character" w:customStyle="1" w:styleId="173">
    <w:name w:val="Тема примечания Знак17"/>
    <w:semiHidden/>
    <w:rsid w:val="006F43D2"/>
    <w:rPr>
      <w:rFonts w:ascii="Times New Roman" w:hAnsi="Times New Roman"/>
      <w:b/>
      <w:sz w:val="20"/>
      <w:lang w:val="ru-RU" w:eastAsia="ru-RU"/>
    </w:rPr>
  </w:style>
  <w:style w:type="character" w:customStyle="1" w:styleId="163">
    <w:name w:val="Тема примечания Знак16"/>
    <w:semiHidden/>
    <w:rsid w:val="006F43D2"/>
    <w:rPr>
      <w:rFonts w:ascii="Times New Roman" w:hAnsi="Times New Roman"/>
      <w:b/>
      <w:sz w:val="20"/>
      <w:lang w:val="ru-RU" w:eastAsia="ru-RU"/>
    </w:rPr>
  </w:style>
  <w:style w:type="character" w:customStyle="1" w:styleId="152">
    <w:name w:val="Тема примечания Знак15"/>
    <w:rsid w:val="006F43D2"/>
    <w:rPr>
      <w:rFonts w:ascii="Times New Roman" w:hAnsi="Times New Roman"/>
      <w:b/>
      <w:sz w:val="20"/>
      <w:lang w:val="ru-RU" w:eastAsia="ru-RU"/>
    </w:rPr>
  </w:style>
  <w:style w:type="character" w:customStyle="1" w:styleId="146">
    <w:name w:val="Тема примечания Знак14"/>
    <w:semiHidden/>
    <w:rsid w:val="006F43D2"/>
    <w:rPr>
      <w:rFonts w:ascii="Times New Roman" w:hAnsi="Times New Roman"/>
      <w:b/>
      <w:sz w:val="20"/>
      <w:lang w:val="ru-RU" w:eastAsia="ru-RU"/>
    </w:rPr>
  </w:style>
  <w:style w:type="character" w:customStyle="1" w:styleId="138">
    <w:name w:val="Тема примечания Знак13"/>
    <w:semiHidden/>
    <w:rsid w:val="006F43D2"/>
    <w:rPr>
      <w:rFonts w:ascii="Times New Roman" w:hAnsi="Times New Roman"/>
      <w:b/>
      <w:sz w:val="20"/>
      <w:lang w:val="ru-RU" w:eastAsia="ru-RU"/>
    </w:rPr>
  </w:style>
  <w:style w:type="character" w:customStyle="1" w:styleId="12e">
    <w:name w:val="Тема примечания Знак12"/>
    <w:rsid w:val="006F43D2"/>
    <w:rPr>
      <w:rFonts w:ascii="Times New Roman" w:hAnsi="Times New Roman"/>
      <w:b/>
      <w:sz w:val="20"/>
      <w:lang w:val="ru-RU" w:eastAsia="ru-RU"/>
    </w:rPr>
  </w:style>
  <w:style w:type="character" w:customStyle="1" w:styleId="11f2">
    <w:name w:val="Тема примечания Знак11"/>
    <w:rsid w:val="006F43D2"/>
    <w:rPr>
      <w:b/>
      <w:lang w:val="ru-RU" w:eastAsia="ru-RU"/>
    </w:rPr>
  </w:style>
  <w:style w:type="character" w:customStyle="1" w:styleId="HTMLAddressChar2">
    <w:name w:val="HTML Address Char2"/>
    <w:locked/>
    <w:rsid w:val="006F43D2"/>
    <w:rPr>
      <w:i/>
      <w:sz w:val="24"/>
      <w:lang w:eastAsia="ru-RU"/>
    </w:rPr>
  </w:style>
  <w:style w:type="character" w:customStyle="1" w:styleId="HTML120">
    <w:name w:val="Адрес HTML Знак120"/>
    <w:semiHidden/>
    <w:rsid w:val="006F43D2"/>
    <w:rPr>
      <w:i/>
      <w:sz w:val="24"/>
    </w:rPr>
  </w:style>
  <w:style w:type="character" w:customStyle="1" w:styleId="HTML119">
    <w:name w:val="Адрес HTML Знак119"/>
    <w:semiHidden/>
    <w:rsid w:val="006F43D2"/>
    <w:rPr>
      <w:i/>
      <w:sz w:val="24"/>
    </w:rPr>
  </w:style>
  <w:style w:type="character" w:customStyle="1" w:styleId="HTML118">
    <w:name w:val="Адрес HTML Знак118"/>
    <w:semiHidden/>
    <w:rsid w:val="006F43D2"/>
    <w:rPr>
      <w:i/>
      <w:sz w:val="24"/>
    </w:rPr>
  </w:style>
  <w:style w:type="character" w:customStyle="1" w:styleId="HTML117">
    <w:name w:val="Адрес HTML Знак117"/>
    <w:rsid w:val="006F43D2"/>
    <w:rPr>
      <w:i/>
      <w:sz w:val="24"/>
    </w:rPr>
  </w:style>
  <w:style w:type="character" w:customStyle="1" w:styleId="HTML116">
    <w:name w:val="Адрес HTML Знак116"/>
    <w:semiHidden/>
    <w:rsid w:val="006F43D2"/>
    <w:rPr>
      <w:i/>
      <w:sz w:val="24"/>
    </w:rPr>
  </w:style>
  <w:style w:type="character" w:customStyle="1" w:styleId="HTML115">
    <w:name w:val="Адрес HTML Знак115"/>
    <w:semiHidden/>
    <w:rsid w:val="006F43D2"/>
    <w:rPr>
      <w:i/>
      <w:sz w:val="24"/>
    </w:rPr>
  </w:style>
  <w:style w:type="character" w:customStyle="1" w:styleId="HTML114">
    <w:name w:val="Адрес HTML Знак114"/>
    <w:semiHidden/>
    <w:rsid w:val="006F43D2"/>
    <w:rPr>
      <w:i/>
      <w:sz w:val="24"/>
    </w:rPr>
  </w:style>
  <w:style w:type="character" w:customStyle="1" w:styleId="HTML113">
    <w:name w:val="Адрес HTML Знак113"/>
    <w:semiHidden/>
    <w:rsid w:val="006F43D2"/>
    <w:rPr>
      <w:i/>
      <w:sz w:val="24"/>
    </w:rPr>
  </w:style>
  <w:style w:type="character" w:customStyle="1" w:styleId="HTML112">
    <w:name w:val="Адрес HTML Знак112"/>
    <w:semiHidden/>
    <w:rsid w:val="006F43D2"/>
    <w:rPr>
      <w:i/>
      <w:sz w:val="24"/>
    </w:rPr>
  </w:style>
  <w:style w:type="character" w:customStyle="1" w:styleId="HTML111">
    <w:name w:val="Адрес HTML Знак111"/>
    <w:rsid w:val="006F43D2"/>
    <w:rPr>
      <w:i/>
      <w:sz w:val="24"/>
    </w:rPr>
  </w:style>
  <w:style w:type="character" w:customStyle="1" w:styleId="HTML110">
    <w:name w:val="Адрес HTML Знак110"/>
    <w:semiHidden/>
    <w:rsid w:val="006F43D2"/>
    <w:rPr>
      <w:i/>
      <w:sz w:val="24"/>
    </w:rPr>
  </w:style>
  <w:style w:type="character" w:customStyle="1" w:styleId="HTML19">
    <w:name w:val="Адрес HTML Знак19"/>
    <w:rsid w:val="006F43D2"/>
    <w:rPr>
      <w:i/>
      <w:sz w:val="24"/>
    </w:rPr>
  </w:style>
  <w:style w:type="character" w:customStyle="1" w:styleId="HTML18">
    <w:name w:val="Адрес HTML Знак18"/>
    <w:semiHidden/>
    <w:rsid w:val="006F43D2"/>
    <w:rPr>
      <w:i/>
      <w:sz w:val="24"/>
    </w:rPr>
  </w:style>
  <w:style w:type="character" w:customStyle="1" w:styleId="HTML17">
    <w:name w:val="Адрес HTML Знак17"/>
    <w:semiHidden/>
    <w:rsid w:val="006F43D2"/>
    <w:rPr>
      <w:i/>
      <w:sz w:val="24"/>
    </w:rPr>
  </w:style>
  <w:style w:type="character" w:customStyle="1" w:styleId="HTML16">
    <w:name w:val="Адрес HTML Знак16"/>
    <w:semiHidden/>
    <w:rsid w:val="006F43D2"/>
    <w:rPr>
      <w:i/>
      <w:sz w:val="24"/>
    </w:rPr>
  </w:style>
  <w:style w:type="character" w:customStyle="1" w:styleId="HTML15">
    <w:name w:val="Адрес HTML Знак15"/>
    <w:rsid w:val="006F43D2"/>
    <w:rPr>
      <w:i/>
      <w:sz w:val="24"/>
    </w:rPr>
  </w:style>
  <w:style w:type="character" w:customStyle="1" w:styleId="HTML14">
    <w:name w:val="Адрес HTML Знак14"/>
    <w:semiHidden/>
    <w:rsid w:val="006F43D2"/>
    <w:rPr>
      <w:i/>
      <w:sz w:val="24"/>
    </w:rPr>
  </w:style>
  <w:style w:type="character" w:customStyle="1" w:styleId="HTML130">
    <w:name w:val="Адрес HTML Знак13"/>
    <w:semiHidden/>
    <w:rsid w:val="006F43D2"/>
    <w:rPr>
      <w:i/>
      <w:sz w:val="24"/>
    </w:rPr>
  </w:style>
  <w:style w:type="character" w:customStyle="1" w:styleId="HTML121">
    <w:name w:val="Адрес HTML Знак12"/>
    <w:rsid w:val="006F43D2"/>
    <w:rPr>
      <w:i/>
      <w:sz w:val="22"/>
    </w:rPr>
  </w:style>
  <w:style w:type="character" w:customStyle="1" w:styleId="1220">
    <w:name w:val="Знак1 Знак Знак22"/>
    <w:locked/>
    <w:rsid w:val="006F43D2"/>
    <w:rPr>
      <w:sz w:val="24"/>
    </w:rPr>
  </w:style>
  <w:style w:type="character" w:customStyle="1" w:styleId="IntenseQuoteChar7">
    <w:name w:val="Intense Quote Char7"/>
    <w:locked/>
    <w:rsid w:val="006F43D2"/>
    <w:rPr>
      <w:rFonts w:ascii="Calibri" w:hAnsi="Calibri"/>
      <w:b/>
      <w:i/>
      <w:color w:val="4F81BD"/>
      <w:sz w:val="24"/>
    </w:rPr>
  </w:style>
  <w:style w:type="character" w:customStyle="1" w:styleId="1250">
    <w:name w:val="Знак1 Знак Знак25"/>
    <w:locked/>
    <w:rsid w:val="006F43D2"/>
    <w:rPr>
      <w:sz w:val="24"/>
    </w:rPr>
  </w:style>
  <w:style w:type="character" w:customStyle="1" w:styleId="1240">
    <w:name w:val="Знак1 Знак Знак24"/>
    <w:locked/>
    <w:rsid w:val="006F43D2"/>
    <w:rPr>
      <w:sz w:val="24"/>
    </w:rPr>
  </w:style>
  <w:style w:type="character" w:customStyle="1" w:styleId="1230">
    <w:name w:val="Знак1 Знак Знак23"/>
    <w:locked/>
    <w:rsid w:val="006F43D2"/>
    <w:rPr>
      <w:sz w:val="24"/>
    </w:rPr>
  </w:style>
  <w:style w:type="character" w:customStyle="1" w:styleId="1201">
    <w:name w:val="Выделенная цитата Знак120"/>
    <w:rsid w:val="006F43D2"/>
    <w:rPr>
      <w:i/>
      <w:color w:val="5B9BD5"/>
      <w:sz w:val="24"/>
    </w:rPr>
  </w:style>
  <w:style w:type="character" w:customStyle="1" w:styleId="1191">
    <w:name w:val="Выделенная цитата Знак119"/>
    <w:rsid w:val="006F43D2"/>
    <w:rPr>
      <w:i/>
      <w:color w:val="5B9BD5"/>
      <w:sz w:val="24"/>
    </w:rPr>
  </w:style>
  <w:style w:type="character" w:customStyle="1" w:styleId="1181">
    <w:name w:val="Выделенная цитата Знак118"/>
    <w:rsid w:val="006F43D2"/>
    <w:rPr>
      <w:i/>
      <w:color w:val="5B9BD5"/>
      <w:sz w:val="24"/>
    </w:rPr>
  </w:style>
  <w:style w:type="character" w:customStyle="1" w:styleId="1171">
    <w:name w:val="Выделенная цитата Знак117"/>
    <w:rsid w:val="006F43D2"/>
    <w:rPr>
      <w:i/>
      <w:color w:val="5B9BD5"/>
      <w:sz w:val="24"/>
    </w:rPr>
  </w:style>
  <w:style w:type="character" w:customStyle="1" w:styleId="1161">
    <w:name w:val="Выделенная цитата Знак116"/>
    <w:rsid w:val="006F43D2"/>
    <w:rPr>
      <w:i/>
      <w:color w:val="5B9BD5"/>
      <w:sz w:val="24"/>
    </w:rPr>
  </w:style>
  <w:style w:type="character" w:customStyle="1" w:styleId="1151">
    <w:name w:val="Выделенная цитата Знак115"/>
    <w:rsid w:val="006F43D2"/>
    <w:rPr>
      <w:i/>
      <w:color w:val="5B9BD5"/>
      <w:sz w:val="24"/>
    </w:rPr>
  </w:style>
  <w:style w:type="character" w:customStyle="1" w:styleId="1141">
    <w:name w:val="Выделенная цитата Знак114"/>
    <w:rsid w:val="006F43D2"/>
    <w:rPr>
      <w:i/>
      <w:color w:val="5B9BD5"/>
      <w:sz w:val="24"/>
    </w:rPr>
  </w:style>
  <w:style w:type="character" w:customStyle="1" w:styleId="1131">
    <w:name w:val="Выделенная цитата Знак113"/>
    <w:rsid w:val="006F43D2"/>
    <w:rPr>
      <w:i/>
      <w:color w:val="5B9BD5"/>
      <w:sz w:val="24"/>
    </w:rPr>
  </w:style>
  <w:style w:type="character" w:customStyle="1" w:styleId="1121">
    <w:name w:val="Выделенная цитата Знак112"/>
    <w:rsid w:val="006F43D2"/>
    <w:rPr>
      <w:i/>
      <w:color w:val="5B9BD5"/>
      <w:sz w:val="24"/>
    </w:rPr>
  </w:style>
  <w:style w:type="character" w:customStyle="1" w:styleId="1113">
    <w:name w:val="Выделенная цитата Знак111"/>
    <w:rsid w:val="006F43D2"/>
    <w:rPr>
      <w:i/>
      <w:color w:val="5B9BD5"/>
      <w:sz w:val="24"/>
    </w:rPr>
  </w:style>
  <w:style w:type="character" w:customStyle="1" w:styleId="1102">
    <w:name w:val="Выделенная цитата Знак110"/>
    <w:rsid w:val="006F43D2"/>
    <w:rPr>
      <w:i/>
      <w:color w:val="5B9BD5"/>
      <w:sz w:val="24"/>
    </w:rPr>
  </w:style>
  <w:style w:type="character" w:customStyle="1" w:styleId="193">
    <w:name w:val="Выделенная цитата Знак19"/>
    <w:rsid w:val="006F43D2"/>
    <w:rPr>
      <w:i/>
      <w:color w:val="5B9BD5"/>
      <w:sz w:val="24"/>
    </w:rPr>
  </w:style>
  <w:style w:type="character" w:customStyle="1" w:styleId="183">
    <w:name w:val="Выделенная цитата Знак18"/>
    <w:rsid w:val="006F43D2"/>
    <w:rPr>
      <w:i/>
      <w:color w:val="5B9BD5"/>
      <w:sz w:val="24"/>
    </w:rPr>
  </w:style>
  <w:style w:type="character" w:customStyle="1" w:styleId="174">
    <w:name w:val="Выделенная цитата Знак17"/>
    <w:rsid w:val="006F43D2"/>
    <w:rPr>
      <w:i/>
      <w:color w:val="5B9BD5"/>
      <w:sz w:val="24"/>
    </w:rPr>
  </w:style>
  <w:style w:type="character" w:customStyle="1" w:styleId="164">
    <w:name w:val="Выделенная цитата Знак16"/>
    <w:rsid w:val="006F43D2"/>
    <w:rPr>
      <w:i/>
      <w:color w:val="5B9BD5"/>
      <w:sz w:val="24"/>
    </w:rPr>
  </w:style>
  <w:style w:type="character" w:customStyle="1" w:styleId="153">
    <w:name w:val="Выделенная цитата Знак15"/>
    <w:rsid w:val="006F43D2"/>
    <w:rPr>
      <w:i/>
      <w:color w:val="5B9BD5"/>
      <w:sz w:val="24"/>
    </w:rPr>
  </w:style>
  <w:style w:type="character" w:customStyle="1" w:styleId="147">
    <w:name w:val="Выделенная цитата Знак14"/>
    <w:rsid w:val="006F43D2"/>
    <w:rPr>
      <w:i/>
      <w:color w:val="5B9BD5"/>
      <w:sz w:val="24"/>
    </w:rPr>
  </w:style>
  <w:style w:type="character" w:customStyle="1" w:styleId="139">
    <w:name w:val="Выделенная цитата Знак13"/>
    <w:rsid w:val="006F43D2"/>
    <w:rPr>
      <w:i/>
      <w:color w:val="5B9BD5"/>
      <w:sz w:val="24"/>
    </w:rPr>
  </w:style>
  <w:style w:type="character" w:customStyle="1" w:styleId="12f">
    <w:name w:val="Выделенная цитата Знак12"/>
    <w:rsid w:val="006F43D2"/>
    <w:rPr>
      <w:i/>
      <w:color w:val="5B9BD5"/>
      <w:sz w:val="24"/>
    </w:rPr>
  </w:style>
  <w:style w:type="character" w:customStyle="1" w:styleId="3113">
    <w:name w:val="Основной текст 3 Знак11"/>
    <w:aliases w:val="Знак5 Знак25"/>
    <w:locked/>
    <w:rsid w:val="006F43D2"/>
    <w:rPr>
      <w:rFonts w:ascii="Times New Roman" w:hAnsi="Times New Roman"/>
      <w:sz w:val="16"/>
      <w:lang w:val="ru-RU" w:eastAsia="ru-RU"/>
    </w:rPr>
  </w:style>
  <w:style w:type="character" w:customStyle="1" w:styleId="HTML11a">
    <w:name w:val="Адрес HTML Знак11"/>
    <w:rsid w:val="006F43D2"/>
    <w:rPr>
      <w:rFonts w:ascii="Times New Roman" w:hAnsi="Times New Roman"/>
      <w:i/>
      <w:sz w:val="24"/>
    </w:rPr>
  </w:style>
  <w:style w:type="character" w:customStyle="1" w:styleId="1ffffffc">
    <w:name w:val="Без интервала Знак1"/>
    <w:link w:val="4d"/>
    <w:locked/>
    <w:rsid w:val="006F43D2"/>
  </w:style>
  <w:style w:type="paragraph" w:customStyle="1" w:styleId="4d">
    <w:name w:val="Без интервала4"/>
    <w:link w:val="1ffffffc"/>
    <w:rsid w:val="006F43D2"/>
    <w:pPr>
      <w:spacing w:after="0" w:line="240" w:lineRule="auto"/>
    </w:pPr>
  </w:style>
  <w:style w:type="character" w:customStyle="1" w:styleId="3114">
    <w:name w:val="Знак3 Знак Знак11"/>
    <w:aliases w:val="Знак3 Знак Знак Знак12"/>
    <w:locked/>
    <w:rsid w:val="006F43D2"/>
    <w:rPr>
      <w:rFonts w:ascii="Arial" w:hAnsi="Arial"/>
      <w:b/>
      <w:i/>
      <w:sz w:val="28"/>
      <w:lang w:val="ru-RU" w:eastAsia="en-US"/>
    </w:rPr>
  </w:style>
  <w:style w:type="character" w:customStyle="1" w:styleId="11f3">
    <w:name w:val="Выделенная цитата Знак11"/>
    <w:rsid w:val="006F43D2"/>
    <w:rPr>
      <w:b/>
      <w:i/>
      <w:color w:val="4F81BD"/>
      <w:sz w:val="24"/>
    </w:rPr>
  </w:style>
  <w:style w:type="character" w:customStyle="1" w:styleId="2115">
    <w:name w:val="Цитата 2 Знак11"/>
    <w:rsid w:val="006F43D2"/>
    <w:rPr>
      <w:i/>
      <w:color w:val="404040"/>
      <w:sz w:val="24"/>
    </w:rPr>
  </w:style>
  <w:style w:type="character" w:customStyle="1" w:styleId="1ffffffd">
    <w:name w:val="Абзац списка Знак1"/>
    <w:locked/>
    <w:rsid w:val="006F43D2"/>
    <w:rPr>
      <w:rFonts w:ascii="Times New Roman" w:hAnsi="Times New Roman"/>
      <w:sz w:val="24"/>
    </w:rPr>
  </w:style>
  <w:style w:type="character" w:customStyle="1" w:styleId="202">
    <w:name w:val="Знак Знак202"/>
    <w:rsid w:val="006F43D2"/>
    <w:rPr>
      <w:rFonts w:ascii="Arial" w:hAnsi="Arial"/>
      <w:sz w:val="22"/>
    </w:rPr>
  </w:style>
  <w:style w:type="paragraph" w:customStyle="1" w:styleId="3ff2">
    <w:name w:val="Знак Знак Знак Знак Знак Знак3"/>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6F43D2"/>
    <w:rPr>
      <w:b/>
      <w:sz w:val="27"/>
      <w:lang w:val="ru-RU" w:eastAsia="ru-RU"/>
    </w:rPr>
  </w:style>
  <w:style w:type="character" w:customStyle="1" w:styleId="102">
    <w:name w:val="Знак Знак102"/>
    <w:locked/>
    <w:rsid w:val="006F43D2"/>
    <w:rPr>
      <w:sz w:val="16"/>
      <w:lang w:val="ru-RU" w:eastAsia="ru-RU"/>
    </w:rPr>
  </w:style>
  <w:style w:type="character" w:customStyle="1" w:styleId="6120">
    <w:name w:val="Знак Знак612"/>
    <w:rsid w:val="006F43D2"/>
    <w:rPr>
      <w:rFonts w:ascii="Arial" w:hAnsi="Arial"/>
      <w:b/>
      <w:i/>
      <w:sz w:val="28"/>
      <w:lang w:val="ru-RU" w:eastAsia="en-US"/>
    </w:rPr>
  </w:style>
  <w:style w:type="character" w:customStyle="1" w:styleId="1630">
    <w:name w:val="Знак Знак163"/>
    <w:locked/>
    <w:rsid w:val="006F43D2"/>
    <w:rPr>
      <w:b/>
      <w:caps/>
      <w:sz w:val="24"/>
      <w:lang w:val="ru-RU" w:eastAsia="ru-RU"/>
    </w:rPr>
  </w:style>
  <w:style w:type="character" w:customStyle="1" w:styleId="4e">
    <w:name w:val="Знак Знак Знак4"/>
    <w:rsid w:val="006F43D2"/>
    <w:rPr>
      <w:rFonts w:ascii="Times New Roman" w:hAnsi="Times New Roman"/>
      <w:b/>
      <w:caps/>
      <w:sz w:val="28"/>
    </w:rPr>
  </w:style>
  <w:style w:type="character" w:customStyle="1" w:styleId="2520">
    <w:name w:val="Знак Знак252"/>
    <w:rsid w:val="006F43D2"/>
    <w:rPr>
      <w:rFonts w:ascii="Times New Roman" w:hAnsi="Times New Roman"/>
      <w:b/>
      <w:sz w:val="28"/>
    </w:rPr>
  </w:style>
  <w:style w:type="character" w:customStyle="1" w:styleId="2220">
    <w:name w:val="Знак Знак222"/>
    <w:rsid w:val="006F43D2"/>
    <w:rPr>
      <w:rFonts w:ascii="Times New Roman" w:hAnsi="Times New Roman"/>
      <w:sz w:val="24"/>
    </w:rPr>
  </w:style>
  <w:style w:type="character" w:customStyle="1" w:styleId="1920">
    <w:name w:val="Знак Знак192"/>
    <w:rsid w:val="006F43D2"/>
    <w:rPr>
      <w:rFonts w:ascii="Times New Roman" w:hAnsi="Times New Roman"/>
      <w:sz w:val="16"/>
      <w:lang w:eastAsia="ru-RU"/>
    </w:rPr>
  </w:style>
  <w:style w:type="character" w:customStyle="1" w:styleId="1820">
    <w:name w:val="Знак Знак182"/>
    <w:rsid w:val="006F43D2"/>
    <w:rPr>
      <w:rFonts w:ascii="Courier New" w:hAnsi="Courier New"/>
    </w:rPr>
  </w:style>
  <w:style w:type="character" w:customStyle="1" w:styleId="1520">
    <w:name w:val="Знак Знак152"/>
    <w:rsid w:val="006F43D2"/>
    <w:rPr>
      <w:b/>
      <w:sz w:val="28"/>
    </w:rPr>
  </w:style>
  <w:style w:type="character" w:customStyle="1" w:styleId="4120">
    <w:name w:val="Знак Знак412"/>
    <w:locked/>
    <w:rsid w:val="006F43D2"/>
    <w:rPr>
      <w:rFonts w:ascii="Arial" w:hAnsi="Arial"/>
      <w:b/>
      <w:i/>
      <w:sz w:val="28"/>
      <w:lang w:val="ru-RU" w:eastAsia="en-US"/>
    </w:rPr>
  </w:style>
  <w:style w:type="character" w:customStyle="1" w:styleId="2330">
    <w:name w:val="Знак Знак23 Знак3"/>
    <w:aliases w:val="Знак Знак3 Знак3"/>
    <w:locked/>
    <w:rsid w:val="006F43D2"/>
    <w:rPr>
      <w:rFonts w:ascii="Tahoma" w:hAnsi="Tahoma"/>
      <w:sz w:val="16"/>
    </w:rPr>
  </w:style>
  <w:style w:type="paragraph" w:customStyle="1" w:styleId="4f">
    <w:name w:val="Знак Знак Знак Знак Знак Знак Знак Знак Знак Знак Знак Знак Знак4"/>
    <w:basedOn w:val="a3"/>
    <w:rsid w:val="006F43D2"/>
    <w:pPr>
      <w:spacing w:after="160" w:line="240" w:lineRule="exact"/>
    </w:pPr>
    <w:rPr>
      <w:rFonts w:ascii="Verdana" w:hAnsi="Verdana"/>
      <w:lang w:val="en-US" w:eastAsia="en-US"/>
    </w:rPr>
  </w:style>
  <w:style w:type="paragraph" w:customStyle="1" w:styleId="32a">
    <w:name w:val="Знак32"/>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6F43D2"/>
    <w:rPr>
      <w:b/>
      <w:caps/>
      <w:sz w:val="24"/>
      <w:lang w:val="ru-RU" w:eastAsia="ru-RU"/>
    </w:rPr>
  </w:style>
  <w:style w:type="character" w:customStyle="1" w:styleId="2ffff5">
    <w:name w:val="Без интервала Знак2"/>
    <w:locked/>
    <w:rsid w:val="006F43D2"/>
    <w:rPr>
      <w:sz w:val="24"/>
      <w:lang w:eastAsia="en-US"/>
    </w:rPr>
  </w:style>
  <w:style w:type="character" w:customStyle="1" w:styleId="1122">
    <w:name w:val="Знак1 Знак Знак12"/>
    <w:locked/>
    <w:rsid w:val="006F43D2"/>
    <w:rPr>
      <w:rFonts w:ascii="Times New Roman" w:hAnsi="Times New Roman"/>
      <w:sz w:val="24"/>
      <w:lang w:eastAsia="ru-RU"/>
    </w:rPr>
  </w:style>
  <w:style w:type="character" w:customStyle="1" w:styleId="462">
    <w:name w:val="Знак Знак462"/>
    <w:locked/>
    <w:rsid w:val="006F43D2"/>
    <w:rPr>
      <w:b/>
      <w:sz w:val="27"/>
      <w:lang w:val="ru-RU" w:eastAsia="ru-RU"/>
    </w:rPr>
  </w:style>
  <w:style w:type="character" w:customStyle="1" w:styleId="482">
    <w:name w:val="Знак Знак482"/>
    <w:locked/>
    <w:rsid w:val="006F43D2"/>
    <w:rPr>
      <w:b/>
      <w:sz w:val="27"/>
      <w:lang w:val="ru-RU" w:eastAsia="ru-RU"/>
    </w:rPr>
  </w:style>
  <w:style w:type="character" w:customStyle="1" w:styleId="442">
    <w:name w:val="Знак Знак442"/>
    <w:locked/>
    <w:rsid w:val="006F43D2"/>
    <w:rPr>
      <w:sz w:val="24"/>
    </w:rPr>
  </w:style>
  <w:style w:type="character" w:customStyle="1" w:styleId="5120">
    <w:name w:val="Знак Знак512"/>
    <w:locked/>
    <w:rsid w:val="006F43D2"/>
    <w:rPr>
      <w:b/>
      <w:sz w:val="27"/>
      <w:lang w:val="ru-RU" w:eastAsia="ru-RU"/>
    </w:rPr>
  </w:style>
  <w:style w:type="character" w:customStyle="1" w:styleId="432">
    <w:name w:val="Знак Знак432"/>
    <w:locked/>
    <w:rsid w:val="006F43D2"/>
    <w:rPr>
      <w:color w:val="000000"/>
      <w:sz w:val="24"/>
      <w:lang w:eastAsia="ru-RU"/>
    </w:rPr>
  </w:style>
  <w:style w:type="character" w:customStyle="1" w:styleId="4220">
    <w:name w:val="Знак Знак422"/>
    <w:rsid w:val="006F43D2"/>
    <w:rPr>
      <w:rFonts w:ascii="Times New Roman" w:hAnsi="Times New Roman"/>
      <w:sz w:val="16"/>
    </w:rPr>
  </w:style>
  <w:style w:type="character" w:customStyle="1" w:styleId="4920">
    <w:name w:val="Знак Знак492"/>
    <w:rsid w:val="006F43D2"/>
    <w:rPr>
      <w:rFonts w:ascii="Times New Roman" w:hAnsi="Times New Roman"/>
      <w:b/>
      <w:caps/>
      <w:sz w:val="24"/>
      <w:lang w:eastAsia="ru-RU"/>
    </w:rPr>
  </w:style>
  <w:style w:type="character" w:customStyle="1" w:styleId="472">
    <w:name w:val="Знак Знак472"/>
    <w:rsid w:val="006F43D2"/>
    <w:rPr>
      <w:rFonts w:ascii="Times New Roman" w:hAnsi="Times New Roman"/>
      <w:b/>
      <w:sz w:val="27"/>
      <w:lang w:eastAsia="ru-RU"/>
    </w:rPr>
  </w:style>
  <w:style w:type="character" w:customStyle="1" w:styleId="452">
    <w:name w:val="Знак Знак452"/>
    <w:rsid w:val="006F43D2"/>
    <w:rPr>
      <w:rFonts w:ascii="Times New Roman" w:hAnsi="Times New Roman"/>
      <w:b/>
      <w:i/>
      <w:sz w:val="26"/>
      <w:lang w:eastAsia="ru-RU"/>
    </w:rPr>
  </w:style>
  <w:style w:type="character" w:customStyle="1" w:styleId="5020">
    <w:name w:val="Знак Знак502"/>
    <w:locked/>
    <w:rsid w:val="006F43D2"/>
    <w:rPr>
      <w:b/>
      <w:sz w:val="28"/>
      <w:lang w:val="ru-RU" w:eastAsia="ru-RU"/>
    </w:rPr>
  </w:style>
  <w:style w:type="character" w:customStyle="1" w:styleId="522">
    <w:name w:val="Знак Знак522"/>
    <w:rsid w:val="006F43D2"/>
    <w:rPr>
      <w:rFonts w:ascii="Arial" w:hAnsi="Arial"/>
      <w:b/>
      <w:i/>
      <w:sz w:val="28"/>
    </w:rPr>
  </w:style>
  <w:style w:type="character" w:customStyle="1" w:styleId="5121">
    <w:name w:val="Знак5 Знак Знак12"/>
    <w:locked/>
    <w:rsid w:val="006F43D2"/>
    <w:rPr>
      <w:sz w:val="16"/>
      <w:lang w:val="ru-RU" w:eastAsia="ru-RU"/>
    </w:rPr>
  </w:style>
  <w:style w:type="character" w:customStyle="1" w:styleId="624">
    <w:name w:val="Знак6 Знак Знак2"/>
    <w:rsid w:val="006F43D2"/>
    <w:rPr>
      <w:sz w:val="24"/>
      <w:lang w:val="ru-RU" w:eastAsia="ru-RU"/>
    </w:rPr>
  </w:style>
  <w:style w:type="character" w:customStyle="1" w:styleId="UnresolvedMention">
    <w:name w:val="Unresolved Mention"/>
    <w:semiHidden/>
    <w:rsid w:val="006F43D2"/>
    <w:rPr>
      <w:color w:val="605E5C"/>
      <w:shd w:val="clear" w:color="auto" w:fill="E1DFDD"/>
    </w:rPr>
  </w:style>
  <w:style w:type="character" w:customStyle="1" w:styleId="203">
    <w:name w:val="Знак Знак203"/>
    <w:rsid w:val="006F43D2"/>
    <w:rPr>
      <w:rFonts w:ascii="Arial" w:hAnsi="Arial"/>
      <w:sz w:val="22"/>
    </w:rPr>
  </w:style>
  <w:style w:type="paragraph" w:customStyle="1" w:styleId="4f0">
    <w:name w:val="Знак Знак Знак Знак Знак Знак4"/>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6F43D2"/>
    <w:rPr>
      <w:sz w:val="16"/>
      <w:lang w:val="ru-RU" w:eastAsia="ru-RU"/>
    </w:rPr>
  </w:style>
  <w:style w:type="character" w:customStyle="1" w:styleId="1430">
    <w:name w:val="Знак Знак143"/>
    <w:locked/>
    <w:rsid w:val="006F43D2"/>
    <w:rPr>
      <w:b/>
      <w:sz w:val="27"/>
      <w:lang w:val="ru-RU" w:eastAsia="ru-RU"/>
    </w:rPr>
  </w:style>
  <w:style w:type="character" w:customStyle="1" w:styleId="103">
    <w:name w:val="Знак Знак103"/>
    <w:locked/>
    <w:rsid w:val="006F43D2"/>
    <w:rPr>
      <w:sz w:val="16"/>
      <w:lang w:val="ru-RU" w:eastAsia="ru-RU"/>
    </w:rPr>
  </w:style>
  <w:style w:type="character" w:customStyle="1" w:styleId="6130">
    <w:name w:val="Знак Знак613"/>
    <w:rsid w:val="006F43D2"/>
    <w:rPr>
      <w:rFonts w:ascii="Arial" w:hAnsi="Arial"/>
      <w:b/>
      <w:i/>
      <w:sz w:val="28"/>
      <w:lang w:val="ru-RU" w:eastAsia="en-US"/>
    </w:rPr>
  </w:style>
  <w:style w:type="character" w:customStyle="1" w:styleId="1640">
    <w:name w:val="Знак Знак164"/>
    <w:locked/>
    <w:rsid w:val="006F43D2"/>
    <w:rPr>
      <w:b/>
      <w:caps/>
      <w:sz w:val="24"/>
      <w:lang w:val="ru-RU" w:eastAsia="ru-RU"/>
    </w:rPr>
  </w:style>
  <w:style w:type="character" w:customStyle="1" w:styleId="5b">
    <w:name w:val="Знак Знак Знак5"/>
    <w:rsid w:val="006F43D2"/>
    <w:rPr>
      <w:rFonts w:ascii="Times New Roman" w:hAnsi="Times New Roman"/>
      <w:b/>
      <w:caps/>
      <w:sz w:val="28"/>
    </w:rPr>
  </w:style>
  <w:style w:type="character" w:customStyle="1" w:styleId="253">
    <w:name w:val="Знак Знак253"/>
    <w:rsid w:val="006F43D2"/>
    <w:rPr>
      <w:rFonts w:ascii="Times New Roman" w:hAnsi="Times New Roman"/>
      <w:b/>
      <w:sz w:val="28"/>
    </w:rPr>
  </w:style>
  <w:style w:type="character" w:customStyle="1" w:styleId="2230">
    <w:name w:val="Знак Знак223"/>
    <w:rsid w:val="006F43D2"/>
    <w:rPr>
      <w:rFonts w:ascii="Times New Roman" w:hAnsi="Times New Roman"/>
      <w:sz w:val="24"/>
    </w:rPr>
  </w:style>
  <w:style w:type="character" w:customStyle="1" w:styleId="1930">
    <w:name w:val="Знак Знак193"/>
    <w:rsid w:val="006F43D2"/>
    <w:rPr>
      <w:rFonts w:ascii="Times New Roman" w:hAnsi="Times New Roman"/>
      <w:sz w:val="16"/>
      <w:lang w:eastAsia="ru-RU"/>
    </w:rPr>
  </w:style>
  <w:style w:type="character" w:customStyle="1" w:styleId="1830">
    <w:name w:val="Знак Знак183"/>
    <w:rsid w:val="006F43D2"/>
    <w:rPr>
      <w:rFonts w:ascii="Courier New" w:hAnsi="Courier New"/>
    </w:rPr>
  </w:style>
  <w:style w:type="character" w:customStyle="1" w:styleId="1730">
    <w:name w:val="Знак Знак173"/>
    <w:rsid w:val="006F43D2"/>
    <w:rPr>
      <w:rFonts w:ascii="Times New Roman" w:hAnsi="Times New Roman"/>
      <w:sz w:val="24"/>
    </w:rPr>
  </w:style>
  <w:style w:type="character" w:customStyle="1" w:styleId="1530">
    <w:name w:val="Знак Знак153"/>
    <w:rsid w:val="006F43D2"/>
    <w:rPr>
      <w:b/>
      <w:sz w:val="28"/>
    </w:rPr>
  </w:style>
  <w:style w:type="character" w:customStyle="1" w:styleId="4130">
    <w:name w:val="Знак Знак413"/>
    <w:locked/>
    <w:rsid w:val="006F43D2"/>
    <w:rPr>
      <w:rFonts w:ascii="Arial" w:hAnsi="Arial"/>
      <w:b/>
      <w:i/>
      <w:sz w:val="28"/>
      <w:lang w:val="ru-RU" w:eastAsia="en-US"/>
    </w:rPr>
  </w:style>
  <w:style w:type="character" w:customStyle="1" w:styleId="2340">
    <w:name w:val="Знак Знак23 Знак4"/>
    <w:aliases w:val="Знак Знак3 Знак4"/>
    <w:locked/>
    <w:rsid w:val="006F43D2"/>
    <w:rPr>
      <w:rFonts w:ascii="Tahoma" w:hAnsi="Tahoma"/>
      <w:sz w:val="16"/>
    </w:rPr>
  </w:style>
  <w:style w:type="paragraph" w:customStyle="1" w:styleId="5c">
    <w:name w:val="Знак Знак Знак Знак Знак Знак Знак Знак Знак Знак Знак Знак Знак5"/>
    <w:basedOn w:val="a3"/>
    <w:rsid w:val="006F43D2"/>
    <w:pPr>
      <w:spacing w:after="160" w:line="240" w:lineRule="exact"/>
    </w:pPr>
    <w:rPr>
      <w:rFonts w:ascii="Verdana" w:hAnsi="Verdana"/>
      <w:lang w:val="en-US" w:eastAsia="en-US"/>
    </w:rPr>
  </w:style>
  <w:style w:type="paragraph" w:customStyle="1" w:styleId="332">
    <w:name w:val="Знак33"/>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6F43D2"/>
    <w:rPr>
      <w:b/>
      <w:caps/>
      <w:sz w:val="24"/>
      <w:lang w:val="ru-RU" w:eastAsia="ru-RU"/>
    </w:rPr>
  </w:style>
  <w:style w:type="character" w:customStyle="1" w:styleId="3ff3">
    <w:name w:val="Без интервала Знак3"/>
    <w:locked/>
    <w:rsid w:val="006F43D2"/>
    <w:rPr>
      <w:sz w:val="24"/>
      <w:lang w:eastAsia="en-US"/>
    </w:rPr>
  </w:style>
  <w:style w:type="character" w:customStyle="1" w:styleId="1132">
    <w:name w:val="Знак1 Знак Знак13"/>
    <w:locked/>
    <w:rsid w:val="006F43D2"/>
    <w:rPr>
      <w:rFonts w:ascii="Times New Roman" w:hAnsi="Times New Roman"/>
      <w:sz w:val="24"/>
      <w:lang w:eastAsia="ru-RU"/>
    </w:rPr>
  </w:style>
  <w:style w:type="character" w:customStyle="1" w:styleId="463">
    <w:name w:val="Знак Знак463"/>
    <w:locked/>
    <w:rsid w:val="006F43D2"/>
    <w:rPr>
      <w:b/>
      <w:sz w:val="27"/>
      <w:lang w:val="ru-RU" w:eastAsia="ru-RU"/>
    </w:rPr>
  </w:style>
  <w:style w:type="character" w:customStyle="1" w:styleId="483">
    <w:name w:val="Знак Знак483"/>
    <w:locked/>
    <w:rsid w:val="006F43D2"/>
    <w:rPr>
      <w:b/>
      <w:sz w:val="27"/>
      <w:lang w:val="ru-RU" w:eastAsia="ru-RU"/>
    </w:rPr>
  </w:style>
  <w:style w:type="character" w:customStyle="1" w:styleId="443">
    <w:name w:val="Знак Знак443"/>
    <w:locked/>
    <w:rsid w:val="006F43D2"/>
    <w:rPr>
      <w:sz w:val="24"/>
    </w:rPr>
  </w:style>
  <w:style w:type="character" w:customStyle="1" w:styleId="5130">
    <w:name w:val="Знак Знак513"/>
    <w:locked/>
    <w:rsid w:val="006F43D2"/>
    <w:rPr>
      <w:b/>
      <w:sz w:val="27"/>
      <w:lang w:val="ru-RU" w:eastAsia="ru-RU"/>
    </w:rPr>
  </w:style>
  <w:style w:type="character" w:customStyle="1" w:styleId="433">
    <w:name w:val="Знак Знак433"/>
    <w:locked/>
    <w:rsid w:val="006F43D2"/>
    <w:rPr>
      <w:color w:val="000000"/>
      <w:sz w:val="24"/>
      <w:lang w:eastAsia="ru-RU"/>
    </w:rPr>
  </w:style>
  <w:style w:type="character" w:customStyle="1" w:styleId="423">
    <w:name w:val="Знак Знак423"/>
    <w:rsid w:val="006F43D2"/>
    <w:rPr>
      <w:rFonts w:ascii="Times New Roman" w:hAnsi="Times New Roman"/>
      <w:sz w:val="16"/>
    </w:rPr>
  </w:style>
  <w:style w:type="character" w:customStyle="1" w:styleId="493">
    <w:name w:val="Знак Знак493"/>
    <w:rsid w:val="006F43D2"/>
    <w:rPr>
      <w:rFonts w:ascii="Times New Roman" w:hAnsi="Times New Roman"/>
      <w:b/>
      <w:caps/>
      <w:sz w:val="24"/>
      <w:lang w:eastAsia="ru-RU"/>
    </w:rPr>
  </w:style>
  <w:style w:type="character" w:customStyle="1" w:styleId="473">
    <w:name w:val="Знак Знак473"/>
    <w:rsid w:val="006F43D2"/>
    <w:rPr>
      <w:rFonts w:ascii="Times New Roman" w:hAnsi="Times New Roman"/>
      <w:b/>
      <w:sz w:val="27"/>
      <w:lang w:eastAsia="ru-RU"/>
    </w:rPr>
  </w:style>
  <w:style w:type="character" w:customStyle="1" w:styleId="453">
    <w:name w:val="Знак Знак453"/>
    <w:rsid w:val="006F43D2"/>
    <w:rPr>
      <w:rFonts w:ascii="Times New Roman" w:hAnsi="Times New Roman"/>
      <w:b/>
      <w:i/>
      <w:sz w:val="26"/>
      <w:lang w:eastAsia="ru-RU"/>
    </w:rPr>
  </w:style>
  <w:style w:type="character" w:customStyle="1" w:styleId="503">
    <w:name w:val="Знак Знак503"/>
    <w:locked/>
    <w:rsid w:val="006F43D2"/>
    <w:rPr>
      <w:b/>
      <w:sz w:val="28"/>
      <w:lang w:val="ru-RU" w:eastAsia="ru-RU"/>
    </w:rPr>
  </w:style>
  <w:style w:type="character" w:customStyle="1" w:styleId="523">
    <w:name w:val="Знак Знак523"/>
    <w:rsid w:val="006F43D2"/>
    <w:rPr>
      <w:rFonts w:ascii="Arial" w:hAnsi="Arial"/>
      <w:b/>
      <w:i/>
      <w:sz w:val="28"/>
    </w:rPr>
  </w:style>
  <w:style w:type="character" w:customStyle="1" w:styleId="5131">
    <w:name w:val="Знак5 Знак Знак13"/>
    <w:locked/>
    <w:rsid w:val="006F43D2"/>
    <w:rPr>
      <w:sz w:val="16"/>
      <w:lang w:val="ru-RU" w:eastAsia="ru-RU"/>
    </w:rPr>
  </w:style>
  <w:style w:type="character" w:customStyle="1" w:styleId="632">
    <w:name w:val="Знак6 Знак Знак3"/>
    <w:rsid w:val="006F43D2"/>
    <w:rPr>
      <w:sz w:val="24"/>
      <w:lang w:val="ru-RU" w:eastAsia="ru-RU"/>
    </w:rPr>
  </w:style>
  <w:style w:type="paragraph" w:customStyle="1" w:styleId="5d">
    <w:name w:val="Знак Знак Знак Знак Знак Знак5"/>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6F43D2"/>
    <w:rPr>
      <w:sz w:val="16"/>
      <w:lang w:val="ru-RU" w:eastAsia="ru-RU"/>
    </w:rPr>
  </w:style>
  <w:style w:type="character" w:customStyle="1" w:styleId="1440">
    <w:name w:val="Знак Знак144"/>
    <w:locked/>
    <w:rsid w:val="006F43D2"/>
    <w:rPr>
      <w:b/>
      <w:sz w:val="27"/>
      <w:lang w:val="ru-RU" w:eastAsia="ru-RU"/>
    </w:rPr>
  </w:style>
  <w:style w:type="character" w:customStyle="1" w:styleId="104">
    <w:name w:val="Знак Знак104"/>
    <w:locked/>
    <w:rsid w:val="006F43D2"/>
    <w:rPr>
      <w:sz w:val="16"/>
      <w:lang w:val="ru-RU" w:eastAsia="ru-RU"/>
    </w:rPr>
  </w:style>
  <w:style w:type="character" w:customStyle="1" w:styleId="6140">
    <w:name w:val="Знак Знак614"/>
    <w:rsid w:val="006F43D2"/>
    <w:rPr>
      <w:rFonts w:ascii="Arial" w:hAnsi="Arial"/>
      <w:b/>
      <w:i/>
      <w:sz w:val="28"/>
      <w:lang w:val="ru-RU" w:eastAsia="en-US"/>
    </w:rPr>
  </w:style>
  <w:style w:type="character" w:customStyle="1" w:styleId="165">
    <w:name w:val="Знак Знак165"/>
    <w:locked/>
    <w:rsid w:val="006F43D2"/>
    <w:rPr>
      <w:b/>
      <w:caps/>
      <w:sz w:val="24"/>
      <w:lang w:val="ru-RU" w:eastAsia="ru-RU"/>
    </w:rPr>
  </w:style>
  <w:style w:type="character" w:customStyle="1" w:styleId="6d">
    <w:name w:val="Знак Знак Знак6"/>
    <w:rsid w:val="006F43D2"/>
    <w:rPr>
      <w:rFonts w:ascii="Times New Roman" w:hAnsi="Times New Roman"/>
      <w:b/>
      <w:caps/>
      <w:sz w:val="28"/>
    </w:rPr>
  </w:style>
  <w:style w:type="character" w:customStyle="1" w:styleId="254">
    <w:name w:val="Знак Знак254"/>
    <w:rsid w:val="006F43D2"/>
    <w:rPr>
      <w:rFonts w:ascii="Times New Roman" w:hAnsi="Times New Roman"/>
      <w:b/>
      <w:sz w:val="28"/>
    </w:rPr>
  </w:style>
  <w:style w:type="character" w:customStyle="1" w:styleId="2240">
    <w:name w:val="Знак Знак224"/>
    <w:rsid w:val="006F43D2"/>
    <w:rPr>
      <w:rFonts w:ascii="Times New Roman" w:hAnsi="Times New Roman"/>
      <w:sz w:val="24"/>
    </w:rPr>
  </w:style>
  <w:style w:type="character" w:customStyle="1" w:styleId="204">
    <w:name w:val="Знак Знак204"/>
    <w:rsid w:val="006F43D2"/>
    <w:rPr>
      <w:rFonts w:ascii="Arial" w:hAnsi="Arial"/>
      <w:sz w:val="22"/>
    </w:rPr>
  </w:style>
  <w:style w:type="character" w:customStyle="1" w:styleId="194">
    <w:name w:val="Знак Знак194"/>
    <w:rsid w:val="006F43D2"/>
    <w:rPr>
      <w:rFonts w:ascii="Times New Roman" w:hAnsi="Times New Roman"/>
      <w:sz w:val="16"/>
      <w:lang w:eastAsia="ru-RU"/>
    </w:rPr>
  </w:style>
  <w:style w:type="character" w:customStyle="1" w:styleId="184">
    <w:name w:val="Знак Знак184"/>
    <w:rsid w:val="006F43D2"/>
    <w:rPr>
      <w:rFonts w:ascii="Courier New" w:hAnsi="Courier New"/>
    </w:rPr>
  </w:style>
  <w:style w:type="character" w:customStyle="1" w:styleId="1740">
    <w:name w:val="Знак Знак174"/>
    <w:rsid w:val="006F43D2"/>
    <w:rPr>
      <w:rFonts w:ascii="Times New Roman" w:hAnsi="Times New Roman"/>
      <w:sz w:val="24"/>
    </w:rPr>
  </w:style>
  <w:style w:type="character" w:customStyle="1" w:styleId="154">
    <w:name w:val="Знак Знак154"/>
    <w:rsid w:val="006F43D2"/>
    <w:rPr>
      <w:b/>
      <w:sz w:val="28"/>
    </w:rPr>
  </w:style>
  <w:style w:type="character" w:customStyle="1" w:styleId="4140">
    <w:name w:val="Знак Знак414"/>
    <w:locked/>
    <w:rsid w:val="006F43D2"/>
    <w:rPr>
      <w:rFonts w:ascii="Arial" w:hAnsi="Arial"/>
      <w:b/>
      <w:i/>
      <w:sz w:val="28"/>
      <w:lang w:val="ru-RU" w:eastAsia="en-US"/>
    </w:rPr>
  </w:style>
  <w:style w:type="character" w:customStyle="1" w:styleId="235">
    <w:name w:val="Знак Знак23 Знак5"/>
    <w:aliases w:val="Знак Знак3 Знак5"/>
    <w:locked/>
    <w:rsid w:val="006F43D2"/>
    <w:rPr>
      <w:rFonts w:ascii="Tahoma" w:hAnsi="Tahoma"/>
      <w:sz w:val="16"/>
    </w:rPr>
  </w:style>
  <w:style w:type="paragraph" w:customStyle="1" w:styleId="6e">
    <w:name w:val="Знак Знак Знак Знак Знак Знак Знак Знак Знак Знак Знак Знак Знак6"/>
    <w:basedOn w:val="a3"/>
    <w:rsid w:val="006F43D2"/>
    <w:pPr>
      <w:spacing w:after="160" w:line="240" w:lineRule="exact"/>
    </w:pPr>
    <w:rPr>
      <w:rFonts w:ascii="Verdana" w:hAnsi="Verdana"/>
      <w:lang w:val="en-US" w:eastAsia="en-US"/>
    </w:rPr>
  </w:style>
  <w:style w:type="paragraph" w:customStyle="1" w:styleId="344">
    <w:name w:val="Знак34"/>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6F43D2"/>
    <w:rPr>
      <w:b/>
      <w:caps/>
      <w:sz w:val="24"/>
      <w:lang w:val="ru-RU" w:eastAsia="ru-RU"/>
    </w:rPr>
  </w:style>
  <w:style w:type="character" w:customStyle="1" w:styleId="4f1">
    <w:name w:val="Без интервала Знак4"/>
    <w:locked/>
    <w:rsid w:val="006F43D2"/>
    <w:rPr>
      <w:sz w:val="24"/>
      <w:lang w:eastAsia="en-US"/>
    </w:rPr>
  </w:style>
  <w:style w:type="character" w:customStyle="1" w:styleId="1142">
    <w:name w:val="Знак1 Знак Знак14"/>
    <w:locked/>
    <w:rsid w:val="006F43D2"/>
    <w:rPr>
      <w:rFonts w:ascii="Times New Roman" w:hAnsi="Times New Roman"/>
      <w:sz w:val="24"/>
      <w:lang w:eastAsia="ru-RU"/>
    </w:rPr>
  </w:style>
  <w:style w:type="character" w:customStyle="1" w:styleId="464">
    <w:name w:val="Знак Знак464"/>
    <w:locked/>
    <w:rsid w:val="006F43D2"/>
    <w:rPr>
      <w:b/>
      <w:sz w:val="27"/>
      <w:lang w:val="ru-RU" w:eastAsia="ru-RU"/>
    </w:rPr>
  </w:style>
  <w:style w:type="character" w:customStyle="1" w:styleId="484">
    <w:name w:val="Знак Знак484"/>
    <w:locked/>
    <w:rsid w:val="006F43D2"/>
    <w:rPr>
      <w:b/>
      <w:sz w:val="27"/>
      <w:lang w:val="ru-RU" w:eastAsia="ru-RU"/>
    </w:rPr>
  </w:style>
  <w:style w:type="character" w:customStyle="1" w:styleId="444">
    <w:name w:val="Знак Знак444"/>
    <w:locked/>
    <w:rsid w:val="006F43D2"/>
    <w:rPr>
      <w:sz w:val="24"/>
    </w:rPr>
  </w:style>
  <w:style w:type="character" w:customStyle="1" w:styleId="5140">
    <w:name w:val="Знак Знак514"/>
    <w:locked/>
    <w:rsid w:val="006F43D2"/>
    <w:rPr>
      <w:b/>
      <w:sz w:val="27"/>
      <w:lang w:val="ru-RU" w:eastAsia="ru-RU"/>
    </w:rPr>
  </w:style>
  <w:style w:type="character" w:customStyle="1" w:styleId="434">
    <w:name w:val="Знак Знак434"/>
    <w:locked/>
    <w:rsid w:val="006F43D2"/>
    <w:rPr>
      <w:color w:val="000000"/>
      <w:sz w:val="24"/>
      <w:lang w:eastAsia="ru-RU"/>
    </w:rPr>
  </w:style>
  <w:style w:type="character" w:customStyle="1" w:styleId="424">
    <w:name w:val="Знак Знак424"/>
    <w:rsid w:val="006F43D2"/>
    <w:rPr>
      <w:rFonts w:ascii="Times New Roman" w:hAnsi="Times New Roman"/>
      <w:sz w:val="16"/>
    </w:rPr>
  </w:style>
  <w:style w:type="character" w:customStyle="1" w:styleId="494">
    <w:name w:val="Знак Знак494"/>
    <w:rsid w:val="006F43D2"/>
    <w:rPr>
      <w:rFonts w:ascii="Times New Roman" w:hAnsi="Times New Roman"/>
      <w:b/>
      <w:caps/>
      <w:sz w:val="24"/>
      <w:lang w:eastAsia="ru-RU"/>
    </w:rPr>
  </w:style>
  <w:style w:type="character" w:customStyle="1" w:styleId="474">
    <w:name w:val="Знак Знак474"/>
    <w:rsid w:val="006F43D2"/>
    <w:rPr>
      <w:rFonts w:ascii="Times New Roman" w:hAnsi="Times New Roman"/>
      <w:b/>
      <w:sz w:val="27"/>
      <w:lang w:eastAsia="ru-RU"/>
    </w:rPr>
  </w:style>
  <w:style w:type="character" w:customStyle="1" w:styleId="454">
    <w:name w:val="Знак Знак454"/>
    <w:rsid w:val="006F43D2"/>
    <w:rPr>
      <w:rFonts w:ascii="Times New Roman" w:hAnsi="Times New Roman"/>
      <w:b/>
      <w:i/>
      <w:sz w:val="26"/>
      <w:lang w:eastAsia="ru-RU"/>
    </w:rPr>
  </w:style>
  <w:style w:type="character" w:customStyle="1" w:styleId="552">
    <w:name w:val="Знак5 Знак Знак5"/>
    <w:locked/>
    <w:rsid w:val="006F43D2"/>
    <w:rPr>
      <w:sz w:val="16"/>
    </w:rPr>
  </w:style>
  <w:style w:type="character" w:customStyle="1" w:styleId="504">
    <w:name w:val="Знак Знак504"/>
    <w:locked/>
    <w:rsid w:val="006F43D2"/>
    <w:rPr>
      <w:b/>
      <w:sz w:val="28"/>
      <w:lang w:val="ru-RU" w:eastAsia="ru-RU"/>
    </w:rPr>
  </w:style>
  <w:style w:type="character" w:customStyle="1" w:styleId="524">
    <w:name w:val="Знак Знак524"/>
    <w:rsid w:val="006F43D2"/>
    <w:rPr>
      <w:rFonts w:ascii="Arial" w:hAnsi="Arial"/>
      <w:b/>
      <w:i/>
      <w:sz w:val="28"/>
    </w:rPr>
  </w:style>
  <w:style w:type="character" w:customStyle="1" w:styleId="5141">
    <w:name w:val="Знак5 Знак Знак14"/>
    <w:locked/>
    <w:rsid w:val="006F43D2"/>
    <w:rPr>
      <w:sz w:val="16"/>
      <w:lang w:val="ru-RU" w:eastAsia="ru-RU"/>
    </w:rPr>
  </w:style>
  <w:style w:type="character" w:customStyle="1" w:styleId="642">
    <w:name w:val="Знак6 Знак Знак4"/>
    <w:rsid w:val="006F43D2"/>
    <w:rPr>
      <w:sz w:val="24"/>
      <w:lang w:val="ru-RU" w:eastAsia="ru-RU"/>
    </w:rPr>
  </w:style>
  <w:style w:type="character" w:customStyle="1" w:styleId="205">
    <w:name w:val="Знак Знак205"/>
    <w:rsid w:val="006F43D2"/>
    <w:rPr>
      <w:rFonts w:ascii="Arial" w:hAnsi="Arial"/>
      <w:sz w:val="22"/>
    </w:rPr>
  </w:style>
  <w:style w:type="character" w:customStyle="1" w:styleId="206">
    <w:name w:val="Знак Знак206"/>
    <w:rsid w:val="006F43D2"/>
    <w:rPr>
      <w:rFonts w:ascii="Arial" w:hAnsi="Arial"/>
      <w:sz w:val="22"/>
    </w:rPr>
  </w:style>
  <w:style w:type="paragraph" w:customStyle="1" w:styleId="6f">
    <w:name w:val="Знак Знак Знак Знак Знак Знак6"/>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6F43D2"/>
    <w:rPr>
      <w:sz w:val="16"/>
      <w:lang w:val="ru-RU" w:eastAsia="ru-RU"/>
    </w:rPr>
  </w:style>
  <w:style w:type="character" w:customStyle="1" w:styleId="1450">
    <w:name w:val="Знак Знак145"/>
    <w:locked/>
    <w:rsid w:val="006F43D2"/>
    <w:rPr>
      <w:b/>
      <w:sz w:val="27"/>
      <w:lang w:val="ru-RU" w:eastAsia="ru-RU"/>
    </w:rPr>
  </w:style>
  <w:style w:type="character" w:customStyle="1" w:styleId="105">
    <w:name w:val="Знак Знак105"/>
    <w:locked/>
    <w:rsid w:val="006F43D2"/>
    <w:rPr>
      <w:sz w:val="16"/>
      <w:lang w:val="ru-RU" w:eastAsia="ru-RU"/>
    </w:rPr>
  </w:style>
  <w:style w:type="character" w:customStyle="1" w:styleId="6150">
    <w:name w:val="Знак Знак615"/>
    <w:rsid w:val="006F43D2"/>
    <w:rPr>
      <w:rFonts w:ascii="Arial" w:hAnsi="Arial"/>
      <w:b/>
      <w:i/>
      <w:sz w:val="28"/>
      <w:lang w:val="ru-RU" w:eastAsia="en-US"/>
    </w:rPr>
  </w:style>
  <w:style w:type="character" w:customStyle="1" w:styleId="166">
    <w:name w:val="Знак Знак166"/>
    <w:locked/>
    <w:rsid w:val="006F43D2"/>
    <w:rPr>
      <w:b/>
      <w:caps/>
      <w:sz w:val="24"/>
      <w:lang w:val="ru-RU" w:eastAsia="ru-RU"/>
    </w:rPr>
  </w:style>
  <w:style w:type="character" w:customStyle="1" w:styleId="78">
    <w:name w:val="Знак Знак Знак7"/>
    <w:rsid w:val="006F43D2"/>
    <w:rPr>
      <w:rFonts w:ascii="Times New Roman" w:hAnsi="Times New Roman"/>
      <w:b/>
      <w:caps/>
      <w:sz w:val="28"/>
    </w:rPr>
  </w:style>
  <w:style w:type="character" w:customStyle="1" w:styleId="255">
    <w:name w:val="Знак Знак255"/>
    <w:rsid w:val="006F43D2"/>
    <w:rPr>
      <w:rFonts w:ascii="Times New Roman" w:hAnsi="Times New Roman"/>
      <w:b/>
      <w:sz w:val="28"/>
    </w:rPr>
  </w:style>
  <w:style w:type="character" w:customStyle="1" w:styleId="2250">
    <w:name w:val="Знак Знак225"/>
    <w:rsid w:val="006F43D2"/>
    <w:rPr>
      <w:rFonts w:ascii="Times New Roman" w:hAnsi="Times New Roman"/>
      <w:sz w:val="24"/>
    </w:rPr>
  </w:style>
  <w:style w:type="character" w:customStyle="1" w:styleId="195">
    <w:name w:val="Знак Знак195"/>
    <w:rsid w:val="006F43D2"/>
    <w:rPr>
      <w:rFonts w:ascii="Times New Roman" w:hAnsi="Times New Roman"/>
      <w:sz w:val="16"/>
      <w:lang w:eastAsia="ru-RU"/>
    </w:rPr>
  </w:style>
  <w:style w:type="character" w:customStyle="1" w:styleId="185">
    <w:name w:val="Знак Знак185"/>
    <w:rsid w:val="006F43D2"/>
    <w:rPr>
      <w:rFonts w:ascii="Courier New" w:hAnsi="Courier New"/>
    </w:rPr>
  </w:style>
  <w:style w:type="character" w:customStyle="1" w:styleId="175">
    <w:name w:val="Знак Знак175"/>
    <w:rsid w:val="006F43D2"/>
    <w:rPr>
      <w:rFonts w:ascii="Times New Roman" w:hAnsi="Times New Roman"/>
      <w:sz w:val="24"/>
    </w:rPr>
  </w:style>
  <w:style w:type="character" w:customStyle="1" w:styleId="155">
    <w:name w:val="Знак Знак155"/>
    <w:rsid w:val="006F43D2"/>
    <w:rPr>
      <w:b/>
      <w:sz w:val="28"/>
    </w:rPr>
  </w:style>
  <w:style w:type="character" w:customStyle="1" w:styleId="4150">
    <w:name w:val="Знак Знак415"/>
    <w:locked/>
    <w:rsid w:val="006F43D2"/>
    <w:rPr>
      <w:rFonts w:ascii="Arial" w:hAnsi="Arial"/>
      <w:b/>
      <w:i/>
      <w:sz w:val="28"/>
      <w:lang w:val="ru-RU" w:eastAsia="en-US"/>
    </w:rPr>
  </w:style>
  <w:style w:type="character" w:customStyle="1" w:styleId="236">
    <w:name w:val="Знак Знак23 Знак6"/>
    <w:aliases w:val="Знак Знак3 Знак6"/>
    <w:locked/>
    <w:rsid w:val="006F43D2"/>
    <w:rPr>
      <w:rFonts w:ascii="Tahoma" w:hAnsi="Tahoma"/>
      <w:sz w:val="16"/>
    </w:rPr>
  </w:style>
  <w:style w:type="paragraph" w:customStyle="1" w:styleId="7a">
    <w:name w:val="Знак Знак Знак Знак Знак Знак Знак Знак Знак Знак Знак Знак Знак7"/>
    <w:basedOn w:val="a3"/>
    <w:rsid w:val="006F43D2"/>
    <w:pPr>
      <w:spacing w:after="160" w:line="240" w:lineRule="exact"/>
    </w:pPr>
    <w:rPr>
      <w:rFonts w:ascii="Verdana" w:hAnsi="Verdana"/>
      <w:lang w:val="en-US" w:eastAsia="en-US"/>
    </w:rPr>
  </w:style>
  <w:style w:type="paragraph" w:customStyle="1" w:styleId="354">
    <w:name w:val="Знак35"/>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6F43D2"/>
    <w:rPr>
      <w:b/>
      <w:caps/>
      <w:sz w:val="24"/>
      <w:lang w:val="ru-RU" w:eastAsia="ru-RU"/>
    </w:rPr>
  </w:style>
  <w:style w:type="character" w:customStyle="1" w:styleId="5e">
    <w:name w:val="Без интервала Знак5"/>
    <w:locked/>
    <w:rsid w:val="006F43D2"/>
    <w:rPr>
      <w:sz w:val="24"/>
      <w:lang w:eastAsia="en-US"/>
    </w:rPr>
  </w:style>
  <w:style w:type="character" w:customStyle="1" w:styleId="1152">
    <w:name w:val="Знак1 Знак Знак15"/>
    <w:locked/>
    <w:rsid w:val="006F43D2"/>
    <w:rPr>
      <w:rFonts w:ascii="Times New Roman" w:hAnsi="Times New Roman"/>
      <w:sz w:val="24"/>
      <w:lang w:eastAsia="ru-RU"/>
    </w:rPr>
  </w:style>
  <w:style w:type="character" w:customStyle="1" w:styleId="465">
    <w:name w:val="Знак Знак465"/>
    <w:locked/>
    <w:rsid w:val="006F43D2"/>
    <w:rPr>
      <w:b/>
      <w:sz w:val="27"/>
      <w:lang w:val="ru-RU" w:eastAsia="ru-RU"/>
    </w:rPr>
  </w:style>
  <w:style w:type="character" w:customStyle="1" w:styleId="485">
    <w:name w:val="Знак Знак485"/>
    <w:locked/>
    <w:rsid w:val="006F43D2"/>
    <w:rPr>
      <w:b/>
      <w:sz w:val="27"/>
      <w:lang w:val="ru-RU" w:eastAsia="ru-RU"/>
    </w:rPr>
  </w:style>
  <w:style w:type="character" w:customStyle="1" w:styleId="445">
    <w:name w:val="Знак Знак445"/>
    <w:locked/>
    <w:rsid w:val="006F43D2"/>
    <w:rPr>
      <w:sz w:val="24"/>
    </w:rPr>
  </w:style>
  <w:style w:type="character" w:customStyle="1" w:styleId="5150">
    <w:name w:val="Знак Знак515"/>
    <w:locked/>
    <w:rsid w:val="006F43D2"/>
    <w:rPr>
      <w:b/>
      <w:sz w:val="27"/>
      <w:lang w:val="ru-RU" w:eastAsia="ru-RU"/>
    </w:rPr>
  </w:style>
  <w:style w:type="character" w:customStyle="1" w:styleId="435">
    <w:name w:val="Знак Знак435"/>
    <w:locked/>
    <w:rsid w:val="006F43D2"/>
    <w:rPr>
      <w:color w:val="000000"/>
      <w:sz w:val="24"/>
      <w:lang w:eastAsia="ru-RU"/>
    </w:rPr>
  </w:style>
  <w:style w:type="character" w:customStyle="1" w:styleId="425">
    <w:name w:val="Знак Знак425"/>
    <w:rsid w:val="006F43D2"/>
    <w:rPr>
      <w:rFonts w:ascii="Times New Roman" w:hAnsi="Times New Roman"/>
      <w:sz w:val="16"/>
    </w:rPr>
  </w:style>
  <w:style w:type="character" w:customStyle="1" w:styleId="495">
    <w:name w:val="Знак Знак495"/>
    <w:rsid w:val="006F43D2"/>
    <w:rPr>
      <w:rFonts w:ascii="Times New Roman" w:hAnsi="Times New Roman"/>
      <w:b/>
      <w:caps/>
      <w:sz w:val="24"/>
      <w:lang w:eastAsia="ru-RU"/>
    </w:rPr>
  </w:style>
  <w:style w:type="character" w:customStyle="1" w:styleId="475">
    <w:name w:val="Знак Знак475"/>
    <w:rsid w:val="006F43D2"/>
    <w:rPr>
      <w:rFonts w:ascii="Times New Roman" w:hAnsi="Times New Roman"/>
      <w:b/>
      <w:sz w:val="27"/>
      <w:lang w:eastAsia="ru-RU"/>
    </w:rPr>
  </w:style>
  <w:style w:type="character" w:customStyle="1" w:styleId="455">
    <w:name w:val="Знак Знак455"/>
    <w:rsid w:val="006F43D2"/>
    <w:rPr>
      <w:rFonts w:ascii="Times New Roman" w:hAnsi="Times New Roman"/>
      <w:b/>
      <w:i/>
      <w:sz w:val="26"/>
      <w:lang w:eastAsia="ru-RU"/>
    </w:rPr>
  </w:style>
  <w:style w:type="character" w:customStyle="1" w:styleId="562">
    <w:name w:val="Знак5 Знак Знак6"/>
    <w:locked/>
    <w:rsid w:val="006F43D2"/>
    <w:rPr>
      <w:sz w:val="16"/>
    </w:rPr>
  </w:style>
  <w:style w:type="character" w:customStyle="1" w:styleId="505">
    <w:name w:val="Знак Знак505"/>
    <w:locked/>
    <w:rsid w:val="006F43D2"/>
    <w:rPr>
      <w:b/>
      <w:sz w:val="28"/>
      <w:lang w:val="ru-RU" w:eastAsia="ru-RU"/>
    </w:rPr>
  </w:style>
  <w:style w:type="character" w:customStyle="1" w:styleId="525">
    <w:name w:val="Знак Знак525"/>
    <w:rsid w:val="006F43D2"/>
    <w:rPr>
      <w:rFonts w:ascii="Arial" w:hAnsi="Arial"/>
      <w:b/>
      <w:i/>
      <w:sz w:val="28"/>
    </w:rPr>
  </w:style>
  <w:style w:type="character" w:customStyle="1" w:styleId="5151">
    <w:name w:val="Знак5 Знак Знак15"/>
    <w:locked/>
    <w:rsid w:val="006F43D2"/>
    <w:rPr>
      <w:sz w:val="16"/>
      <w:lang w:val="ru-RU" w:eastAsia="ru-RU"/>
    </w:rPr>
  </w:style>
  <w:style w:type="character" w:customStyle="1" w:styleId="652">
    <w:name w:val="Знак6 Знак Знак5"/>
    <w:rsid w:val="006F43D2"/>
    <w:rPr>
      <w:sz w:val="24"/>
      <w:lang w:val="ru-RU" w:eastAsia="ru-RU"/>
    </w:rPr>
  </w:style>
  <w:style w:type="character" w:customStyle="1" w:styleId="207">
    <w:name w:val="Знак Знак207"/>
    <w:rsid w:val="006F43D2"/>
    <w:rPr>
      <w:rFonts w:ascii="Arial" w:hAnsi="Arial"/>
      <w:sz w:val="22"/>
    </w:rPr>
  </w:style>
  <w:style w:type="character" w:customStyle="1" w:styleId="208">
    <w:name w:val="Знак Знак208"/>
    <w:rsid w:val="006F43D2"/>
    <w:rPr>
      <w:rFonts w:ascii="Arial" w:hAnsi="Arial"/>
      <w:sz w:val="22"/>
    </w:rPr>
  </w:style>
  <w:style w:type="character" w:customStyle="1" w:styleId="209">
    <w:name w:val="Знак Знак209"/>
    <w:rsid w:val="006F43D2"/>
    <w:rPr>
      <w:rFonts w:ascii="Arial" w:hAnsi="Arial"/>
      <w:sz w:val="22"/>
    </w:rPr>
  </w:style>
  <w:style w:type="character" w:customStyle="1" w:styleId="616">
    <w:name w:val="Знак Знак616"/>
    <w:rsid w:val="006F43D2"/>
    <w:rPr>
      <w:rFonts w:ascii="Calibri" w:hAnsi="Calibri"/>
      <w:i/>
      <w:sz w:val="24"/>
    </w:rPr>
  </w:style>
  <w:style w:type="paragraph" w:customStyle="1" w:styleId="7b">
    <w:name w:val="Знак Знак Знак Знак Знак Знак7"/>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6F43D2"/>
    <w:rPr>
      <w:sz w:val="16"/>
      <w:lang w:val="ru-RU" w:eastAsia="ru-RU"/>
    </w:rPr>
  </w:style>
  <w:style w:type="character" w:customStyle="1" w:styleId="1460">
    <w:name w:val="Знак Знак146"/>
    <w:locked/>
    <w:rsid w:val="006F43D2"/>
    <w:rPr>
      <w:b/>
      <w:sz w:val="27"/>
      <w:lang w:val="ru-RU" w:eastAsia="ru-RU"/>
    </w:rPr>
  </w:style>
  <w:style w:type="character" w:customStyle="1" w:styleId="106">
    <w:name w:val="Знак Знак106"/>
    <w:locked/>
    <w:rsid w:val="006F43D2"/>
    <w:rPr>
      <w:sz w:val="16"/>
      <w:lang w:val="ru-RU" w:eastAsia="ru-RU"/>
    </w:rPr>
  </w:style>
  <w:style w:type="character" w:customStyle="1" w:styleId="167">
    <w:name w:val="Знак Знак167"/>
    <w:locked/>
    <w:rsid w:val="006F43D2"/>
    <w:rPr>
      <w:b/>
      <w:caps/>
      <w:sz w:val="24"/>
      <w:lang w:val="ru-RU" w:eastAsia="ru-RU"/>
    </w:rPr>
  </w:style>
  <w:style w:type="character" w:customStyle="1" w:styleId="84">
    <w:name w:val="Знак Знак Знак8"/>
    <w:rsid w:val="006F43D2"/>
    <w:rPr>
      <w:rFonts w:ascii="Times New Roman" w:hAnsi="Times New Roman"/>
      <w:b/>
      <w:caps/>
      <w:sz w:val="28"/>
    </w:rPr>
  </w:style>
  <w:style w:type="character" w:customStyle="1" w:styleId="256">
    <w:name w:val="Знак Знак256"/>
    <w:rsid w:val="006F43D2"/>
    <w:rPr>
      <w:rFonts w:ascii="Times New Roman" w:hAnsi="Times New Roman"/>
      <w:b/>
      <w:sz w:val="28"/>
    </w:rPr>
  </w:style>
  <w:style w:type="character" w:customStyle="1" w:styleId="2260">
    <w:name w:val="Знак Знак226"/>
    <w:rsid w:val="006F43D2"/>
    <w:rPr>
      <w:rFonts w:ascii="Times New Roman" w:hAnsi="Times New Roman"/>
      <w:sz w:val="24"/>
    </w:rPr>
  </w:style>
  <w:style w:type="character" w:customStyle="1" w:styleId="196">
    <w:name w:val="Знак Знак196"/>
    <w:rsid w:val="006F43D2"/>
    <w:rPr>
      <w:rFonts w:ascii="Times New Roman" w:hAnsi="Times New Roman"/>
      <w:sz w:val="16"/>
      <w:lang w:eastAsia="ru-RU"/>
    </w:rPr>
  </w:style>
  <w:style w:type="character" w:customStyle="1" w:styleId="186">
    <w:name w:val="Знак Знак186"/>
    <w:rsid w:val="006F43D2"/>
    <w:rPr>
      <w:rFonts w:ascii="Courier New" w:hAnsi="Courier New"/>
    </w:rPr>
  </w:style>
  <w:style w:type="character" w:customStyle="1" w:styleId="176">
    <w:name w:val="Знак Знак176"/>
    <w:rsid w:val="006F43D2"/>
    <w:rPr>
      <w:rFonts w:ascii="Times New Roman" w:hAnsi="Times New Roman"/>
      <w:sz w:val="24"/>
    </w:rPr>
  </w:style>
  <w:style w:type="character" w:customStyle="1" w:styleId="156">
    <w:name w:val="Знак Знак156"/>
    <w:rsid w:val="006F43D2"/>
    <w:rPr>
      <w:b/>
      <w:sz w:val="28"/>
    </w:rPr>
  </w:style>
  <w:style w:type="character" w:customStyle="1" w:styleId="4160">
    <w:name w:val="Знак Знак416"/>
    <w:locked/>
    <w:rsid w:val="006F43D2"/>
    <w:rPr>
      <w:rFonts w:ascii="Arial" w:hAnsi="Arial"/>
      <w:b/>
      <w:i/>
      <w:sz w:val="28"/>
      <w:lang w:val="ru-RU" w:eastAsia="en-US"/>
    </w:rPr>
  </w:style>
  <w:style w:type="character" w:customStyle="1" w:styleId="237">
    <w:name w:val="Знак Знак23 Знак7"/>
    <w:aliases w:val="Знак Знак3 Знак7"/>
    <w:locked/>
    <w:rsid w:val="006F43D2"/>
    <w:rPr>
      <w:rFonts w:ascii="Tahoma" w:hAnsi="Tahoma"/>
      <w:sz w:val="16"/>
    </w:rPr>
  </w:style>
  <w:style w:type="paragraph" w:customStyle="1" w:styleId="86">
    <w:name w:val="Знак Знак Знак Знак Знак Знак Знак Знак Знак Знак Знак Знак Знак8"/>
    <w:basedOn w:val="a3"/>
    <w:rsid w:val="006F43D2"/>
    <w:pPr>
      <w:spacing w:after="160" w:line="240" w:lineRule="exact"/>
    </w:pPr>
    <w:rPr>
      <w:rFonts w:ascii="Verdana" w:hAnsi="Verdana"/>
      <w:lang w:val="en-US" w:eastAsia="en-US"/>
    </w:rPr>
  </w:style>
  <w:style w:type="paragraph" w:customStyle="1" w:styleId="362">
    <w:name w:val="Знак36"/>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6F43D2"/>
    <w:rPr>
      <w:b/>
      <w:caps/>
      <w:sz w:val="24"/>
      <w:lang w:val="ru-RU" w:eastAsia="ru-RU"/>
    </w:rPr>
  </w:style>
  <w:style w:type="character" w:customStyle="1" w:styleId="6f0">
    <w:name w:val="Без интервала Знак6"/>
    <w:locked/>
    <w:rsid w:val="006F43D2"/>
    <w:rPr>
      <w:rFonts w:ascii="Times New Roman" w:hAnsi="Times New Roman"/>
      <w:sz w:val="22"/>
    </w:rPr>
  </w:style>
  <w:style w:type="character" w:customStyle="1" w:styleId="466">
    <w:name w:val="Знак Знак466"/>
    <w:locked/>
    <w:rsid w:val="006F43D2"/>
    <w:rPr>
      <w:b/>
      <w:sz w:val="27"/>
      <w:lang w:val="ru-RU" w:eastAsia="ru-RU"/>
    </w:rPr>
  </w:style>
  <w:style w:type="character" w:customStyle="1" w:styleId="486">
    <w:name w:val="Знак Знак486"/>
    <w:locked/>
    <w:rsid w:val="006F43D2"/>
    <w:rPr>
      <w:b/>
      <w:sz w:val="27"/>
      <w:lang w:val="ru-RU" w:eastAsia="ru-RU"/>
    </w:rPr>
  </w:style>
  <w:style w:type="character" w:customStyle="1" w:styleId="446">
    <w:name w:val="Знак Знак446"/>
    <w:locked/>
    <w:rsid w:val="006F43D2"/>
    <w:rPr>
      <w:sz w:val="24"/>
    </w:rPr>
  </w:style>
  <w:style w:type="character" w:customStyle="1" w:styleId="5160">
    <w:name w:val="Знак Знак516"/>
    <w:locked/>
    <w:rsid w:val="006F43D2"/>
    <w:rPr>
      <w:b/>
      <w:sz w:val="27"/>
      <w:lang w:val="ru-RU" w:eastAsia="ru-RU"/>
    </w:rPr>
  </w:style>
  <w:style w:type="character" w:customStyle="1" w:styleId="436">
    <w:name w:val="Знак Знак436"/>
    <w:locked/>
    <w:rsid w:val="006F43D2"/>
    <w:rPr>
      <w:color w:val="000000"/>
      <w:sz w:val="24"/>
      <w:lang w:eastAsia="ru-RU"/>
    </w:rPr>
  </w:style>
  <w:style w:type="character" w:customStyle="1" w:styleId="426">
    <w:name w:val="Знак Знак426"/>
    <w:rsid w:val="006F43D2"/>
    <w:rPr>
      <w:rFonts w:ascii="Times New Roman" w:hAnsi="Times New Roman"/>
      <w:sz w:val="16"/>
    </w:rPr>
  </w:style>
  <w:style w:type="character" w:customStyle="1" w:styleId="496">
    <w:name w:val="Знак Знак496"/>
    <w:rsid w:val="006F43D2"/>
    <w:rPr>
      <w:rFonts w:ascii="Times New Roman" w:hAnsi="Times New Roman"/>
      <w:b/>
      <w:caps/>
      <w:sz w:val="24"/>
      <w:lang w:eastAsia="ru-RU"/>
    </w:rPr>
  </w:style>
  <w:style w:type="character" w:customStyle="1" w:styleId="476">
    <w:name w:val="Знак Знак476"/>
    <w:rsid w:val="006F43D2"/>
    <w:rPr>
      <w:rFonts w:ascii="Times New Roman" w:hAnsi="Times New Roman"/>
      <w:b/>
      <w:sz w:val="27"/>
      <w:lang w:eastAsia="ru-RU"/>
    </w:rPr>
  </w:style>
  <w:style w:type="character" w:customStyle="1" w:styleId="456">
    <w:name w:val="Знак Знак456"/>
    <w:rsid w:val="006F43D2"/>
    <w:rPr>
      <w:rFonts w:ascii="Times New Roman" w:hAnsi="Times New Roman"/>
      <w:b/>
      <w:i/>
      <w:sz w:val="26"/>
      <w:lang w:eastAsia="ru-RU"/>
    </w:rPr>
  </w:style>
  <w:style w:type="character" w:customStyle="1" w:styleId="572">
    <w:name w:val="Знак5 Знак Знак7"/>
    <w:locked/>
    <w:rsid w:val="006F43D2"/>
    <w:rPr>
      <w:sz w:val="16"/>
    </w:rPr>
  </w:style>
  <w:style w:type="character" w:customStyle="1" w:styleId="506">
    <w:name w:val="Знак Знак506"/>
    <w:locked/>
    <w:rsid w:val="006F43D2"/>
    <w:rPr>
      <w:b/>
      <w:sz w:val="28"/>
      <w:lang w:val="ru-RU" w:eastAsia="ru-RU"/>
    </w:rPr>
  </w:style>
  <w:style w:type="character" w:customStyle="1" w:styleId="526">
    <w:name w:val="Знак Знак526"/>
    <w:rsid w:val="006F43D2"/>
    <w:rPr>
      <w:rFonts w:ascii="Arial" w:hAnsi="Arial"/>
      <w:b/>
      <w:i/>
      <w:sz w:val="28"/>
    </w:rPr>
  </w:style>
  <w:style w:type="character" w:customStyle="1" w:styleId="662">
    <w:name w:val="Знак6 Знак Знак6"/>
    <w:rsid w:val="006F43D2"/>
    <w:rPr>
      <w:sz w:val="24"/>
      <w:lang w:val="ru-RU" w:eastAsia="ru-RU"/>
    </w:rPr>
  </w:style>
  <w:style w:type="character" w:customStyle="1" w:styleId="403">
    <w:name w:val="Знак Знак40 Знак"/>
    <w:locked/>
    <w:rsid w:val="006F43D2"/>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6F43D2"/>
    <w:rPr>
      <w:rFonts w:ascii="Arial" w:hAnsi="Arial"/>
      <w:b/>
      <w:kern w:val="32"/>
      <w:sz w:val="32"/>
      <w:lang w:val="ru-RU" w:eastAsia="ru-RU"/>
    </w:rPr>
  </w:style>
  <w:style w:type="paragraph" w:customStyle="1" w:styleId="paragraph">
    <w:name w:val="paragraph"/>
    <w:basedOn w:val="a3"/>
    <w:rsid w:val="006F43D2"/>
  </w:style>
  <w:style w:type="paragraph" w:customStyle="1" w:styleId="Style88">
    <w:name w:val="Style88"/>
    <w:basedOn w:val="a3"/>
    <w:rsid w:val="006F43D2"/>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6F43D2"/>
    <w:rPr>
      <w:color w:val="808080"/>
      <w:shd w:val="clear" w:color="auto" w:fill="E6E6E6"/>
    </w:rPr>
  </w:style>
  <w:style w:type="paragraph" w:customStyle="1" w:styleId="96">
    <w:name w:val="Знак Знак Знак Знак Знак Знак9"/>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6F43D2"/>
    <w:rPr>
      <w:sz w:val="16"/>
      <w:lang w:val="ru-RU" w:eastAsia="ru-RU"/>
    </w:rPr>
  </w:style>
  <w:style w:type="character" w:customStyle="1" w:styleId="148">
    <w:name w:val="Знак Знак148"/>
    <w:locked/>
    <w:rsid w:val="006F43D2"/>
    <w:rPr>
      <w:b/>
      <w:sz w:val="27"/>
      <w:lang w:val="ru-RU" w:eastAsia="ru-RU"/>
    </w:rPr>
  </w:style>
  <w:style w:type="character" w:customStyle="1" w:styleId="108">
    <w:name w:val="Знак Знак108"/>
    <w:locked/>
    <w:rsid w:val="006F43D2"/>
    <w:rPr>
      <w:sz w:val="16"/>
      <w:lang w:val="ru-RU" w:eastAsia="ru-RU"/>
    </w:rPr>
  </w:style>
  <w:style w:type="character" w:customStyle="1" w:styleId="6200">
    <w:name w:val="Знак Знак620"/>
    <w:rsid w:val="006F43D2"/>
    <w:rPr>
      <w:rFonts w:ascii="Arial" w:hAnsi="Arial"/>
      <w:b/>
      <w:i/>
      <w:sz w:val="28"/>
      <w:lang w:val="ru-RU" w:eastAsia="en-US"/>
    </w:rPr>
  </w:style>
  <w:style w:type="character" w:customStyle="1" w:styleId="169">
    <w:name w:val="Знак Знак169"/>
    <w:locked/>
    <w:rsid w:val="006F43D2"/>
    <w:rPr>
      <w:b/>
      <w:caps/>
      <w:sz w:val="24"/>
      <w:lang w:val="ru-RU" w:eastAsia="ru-RU"/>
    </w:rPr>
  </w:style>
  <w:style w:type="character" w:customStyle="1" w:styleId="107">
    <w:name w:val="Знак Знак Знак10"/>
    <w:rsid w:val="006F43D2"/>
    <w:rPr>
      <w:rFonts w:ascii="Times New Roman" w:hAnsi="Times New Roman"/>
      <w:b/>
      <w:caps/>
      <w:sz w:val="28"/>
    </w:rPr>
  </w:style>
  <w:style w:type="character" w:customStyle="1" w:styleId="258">
    <w:name w:val="Знак Знак258"/>
    <w:rsid w:val="006F43D2"/>
    <w:rPr>
      <w:rFonts w:ascii="Times New Roman" w:hAnsi="Times New Roman"/>
      <w:b/>
      <w:sz w:val="28"/>
    </w:rPr>
  </w:style>
  <w:style w:type="character" w:customStyle="1" w:styleId="2280">
    <w:name w:val="Знак Знак228"/>
    <w:rsid w:val="006F43D2"/>
    <w:rPr>
      <w:rFonts w:ascii="Times New Roman" w:hAnsi="Times New Roman"/>
      <w:sz w:val="24"/>
    </w:rPr>
  </w:style>
  <w:style w:type="character" w:customStyle="1" w:styleId="2011">
    <w:name w:val="Знак Знак2011"/>
    <w:rsid w:val="006F43D2"/>
    <w:rPr>
      <w:rFonts w:ascii="Arial" w:hAnsi="Arial"/>
      <w:sz w:val="22"/>
    </w:rPr>
  </w:style>
  <w:style w:type="character" w:customStyle="1" w:styleId="198">
    <w:name w:val="Знак Знак198"/>
    <w:rsid w:val="006F43D2"/>
    <w:rPr>
      <w:rFonts w:ascii="Times New Roman" w:hAnsi="Times New Roman"/>
      <w:sz w:val="16"/>
      <w:lang w:eastAsia="ru-RU"/>
    </w:rPr>
  </w:style>
  <w:style w:type="character" w:customStyle="1" w:styleId="188">
    <w:name w:val="Знак Знак188"/>
    <w:rsid w:val="006F43D2"/>
    <w:rPr>
      <w:rFonts w:ascii="Courier New" w:hAnsi="Courier New"/>
    </w:rPr>
  </w:style>
  <w:style w:type="character" w:customStyle="1" w:styleId="178">
    <w:name w:val="Знак Знак178"/>
    <w:rsid w:val="006F43D2"/>
    <w:rPr>
      <w:rFonts w:ascii="Times New Roman" w:hAnsi="Times New Roman"/>
      <w:sz w:val="24"/>
    </w:rPr>
  </w:style>
  <w:style w:type="paragraph" w:customStyle="1" w:styleId="4f2">
    <w:name w:val="Основной текст4"/>
    <w:basedOn w:val="516"/>
    <w:rsid w:val="006F43D2"/>
    <w:pPr>
      <w:spacing w:before="0" w:beforeAutospacing="0" w:after="0" w:afterAutospacing="0" w:line="360" w:lineRule="auto"/>
    </w:pPr>
    <w:rPr>
      <w:szCs w:val="20"/>
    </w:rPr>
  </w:style>
  <w:style w:type="character" w:customStyle="1" w:styleId="158">
    <w:name w:val="Знак Знак158"/>
    <w:rsid w:val="006F43D2"/>
    <w:rPr>
      <w:b/>
      <w:sz w:val="28"/>
    </w:rPr>
  </w:style>
  <w:style w:type="paragraph" w:customStyle="1" w:styleId="3ff4">
    <w:name w:val="Цитата3"/>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6F43D2"/>
    <w:rPr>
      <w:rFonts w:ascii="Courier New" w:hAnsi="Courier New"/>
      <w:sz w:val="20"/>
      <w:szCs w:val="20"/>
    </w:rPr>
  </w:style>
  <w:style w:type="paragraph" w:customStyle="1" w:styleId="333">
    <w:name w:val="Основной текст 33"/>
    <w:basedOn w:val="516"/>
    <w:rsid w:val="006F43D2"/>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6F43D2"/>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6F43D2"/>
    <w:pPr>
      <w:spacing w:line="360" w:lineRule="auto"/>
      <w:ind w:firstLine="709"/>
      <w:jc w:val="both"/>
    </w:pPr>
    <w:rPr>
      <w:sz w:val="28"/>
      <w:szCs w:val="20"/>
    </w:rPr>
  </w:style>
  <w:style w:type="paragraph" w:customStyle="1" w:styleId="2ffff6">
    <w:name w:val="Верхний колонтитул2"/>
    <w:basedOn w:val="a3"/>
    <w:rsid w:val="006F43D2"/>
    <w:pPr>
      <w:tabs>
        <w:tab w:val="center" w:pos="4153"/>
        <w:tab w:val="right" w:pos="8306"/>
      </w:tabs>
    </w:pPr>
    <w:rPr>
      <w:rFonts w:ascii="Arial" w:hAnsi="Arial"/>
      <w:szCs w:val="20"/>
    </w:rPr>
  </w:style>
  <w:style w:type="character" w:customStyle="1" w:styleId="418">
    <w:name w:val="Знак Знак418"/>
    <w:locked/>
    <w:rsid w:val="006F43D2"/>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6F43D2"/>
    <w:pPr>
      <w:spacing w:after="160" w:line="240" w:lineRule="exact"/>
    </w:pPr>
    <w:rPr>
      <w:rFonts w:ascii="Verdana" w:hAnsi="Verdana"/>
      <w:lang w:val="en-US" w:eastAsia="en-US"/>
    </w:rPr>
  </w:style>
  <w:style w:type="paragraph" w:customStyle="1" w:styleId="382">
    <w:name w:val="Знак38"/>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6F43D2"/>
    <w:rPr>
      <w:b/>
      <w:caps/>
      <w:sz w:val="24"/>
      <w:lang w:val="ru-RU" w:eastAsia="ru-RU"/>
    </w:rPr>
  </w:style>
  <w:style w:type="character" w:customStyle="1" w:styleId="1182">
    <w:name w:val="Знак1 Знак Знак18"/>
    <w:locked/>
    <w:rsid w:val="006F43D2"/>
    <w:rPr>
      <w:rFonts w:ascii="Times New Roman" w:hAnsi="Times New Roman"/>
      <w:sz w:val="24"/>
      <w:lang w:eastAsia="ru-RU"/>
    </w:rPr>
  </w:style>
  <w:style w:type="character" w:customStyle="1" w:styleId="468">
    <w:name w:val="Знак Знак468"/>
    <w:locked/>
    <w:rsid w:val="006F43D2"/>
    <w:rPr>
      <w:b/>
      <w:sz w:val="27"/>
      <w:lang w:val="ru-RU" w:eastAsia="ru-RU"/>
    </w:rPr>
  </w:style>
  <w:style w:type="character" w:customStyle="1" w:styleId="488">
    <w:name w:val="Знак Знак488"/>
    <w:locked/>
    <w:rsid w:val="006F43D2"/>
    <w:rPr>
      <w:b/>
      <w:sz w:val="27"/>
      <w:lang w:val="ru-RU" w:eastAsia="ru-RU"/>
    </w:rPr>
  </w:style>
  <w:style w:type="character" w:customStyle="1" w:styleId="448">
    <w:name w:val="Знак Знак448"/>
    <w:locked/>
    <w:rsid w:val="006F43D2"/>
    <w:rPr>
      <w:sz w:val="24"/>
    </w:rPr>
  </w:style>
  <w:style w:type="character" w:customStyle="1" w:styleId="518">
    <w:name w:val="Знак Знак518"/>
    <w:locked/>
    <w:rsid w:val="006F43D2"/>
    <w:rPr>
      <w:b/>
      <w:sz w:val="27"/>
      <w:lang w:val="ru-RU" w:eastAsia="ru-RU"/>
    </w:rPr>
  </w:style>
  <w:style w:type="character" w:customStyle="1" w:styleId="438">
    <w:name w:val="Знак Знак438"/>
    <w:locked/>
    <w:rsid w:val="006F43D2"/>
    <w:rPr>
      <w:color w:val="000000"/>
      <w:sz w:val="24"/>
      <w:lang w:eastAsia="ru-RU"/>
    </w:rPr>
  </w:style>
  <w:style w:type="character" w:customStyle="1" w:styleId="428">
    <w:name w:val="Знак Знак428"/>
    <w:rsid w:val="006F43D2"/>
    <w:rPr>
      <w:rFonts w:ascii="Times New Roman" w:hAnsi="Times New Roman"/>
      <w:sz w:val="16"/>
    </w:rPr>
  </w:style>
  <w:style w:type="character" w:customStyle="1" w:styleId="498">
    <w:name w:val="Знак Знак498"/>
    <w:rsid w:val="006F43D2"/>
    <w:rPr>
      <w:rFonts w:ascii="Times New Roman" w:hAnsi="Times New Roman"/>
      <w:b/>
      <w:caps/>
      <w:sz w:val="24"/>
      <w:lang w:eastAsia="ru-RU"/>
    </w:rPr>
  </w:style>
  <w:style w:type="paragraph" w:customStyle="1" w:styleId="427">
    <w:name w:val="Заголовок 42"/>
    <w:basedOn w:val="516"/>
    <w:next w:val="516"/>
    <w:rsid w:val="006F43D2"/>
    <w:pPr>
      <w:keepNext/>
      <w:spacing w:before="0" w:beforeAutospacing="0" w:after="0" w:afterAutospacing="0"/>
    </w:pPr>
    <w:rPr>
      <w:szCs w:val="20"/>
    </w:rPr>
  </w:style>
  <w:style w:type="character" w:customStyle="1" w:styleId="478">
    <w:name w:val="Знак Знак478"/>
    <w:rsid w:val="006F43D2"/>
    <w:rPr>
      <w:rFonts w:ascii="Times New Roman" w:hAnsi="Times New Roman"/>
      <w:b/>
      <w:sz w:val="27"/>
      <w:lang w:eastAsia="ru-RU"/>
    </w:rPr>
  </w:style>
  <w:style w:type="character" w:customStyle="1" w:styleId="458">
    <w:name w:val="Знак Знак458"/>
    <w:rsid w:val="006F43D2"/>
    <w:rPr>
      <w:rFonts w:ascii="Times New Roman" w:hAnsi="Times New Roman"/>
      <w:b/>
      <w:i/>
      <w:sz w:val="26"/>
      <w:lang w:eastAsia="ru-RU"/>
    </w:rPr>
  </w:style>
  <w:style w:type="character" w:customStyle="1" w:styleId="592">
    <w:name w:val="Знак5 Знак Знак9"/>
    <w:locked/>
    <w:rsid w:val="006F43D2"/>
    <w:rPr>
      <w:sz w:val="16"/>
    </w:rPr>
  </w:style>
  <w:style w:type="character" w:customStyle="1" w:styleId="508">
    <w:name w:val="Знак Знак508"/>
    <w:locked/>
    <w:rsid w:val="006F43D2"/>
    <w:rPr>
      <w:b/>
      <w:sz w:val="28"/>
      <w:lang w:val="ru-RU" w:eastAsia="ru-RU"/>
    </w:rPr>
  </w:style>
  <w:style w:type="character" w:customStyle="1" w:styleId="528">
    <w:name w:val="Знак Знак528"/>
    <w:rsid w:val="006F43D2"/>
    <w:rPr>
      <w:rFonts w:ascii="Arial" w:hAnsi="Arial"/>
      <w:b/>
      <w:i/>
      <w:sz w:val="28"/>
    </w:rPr>
  </w:style>
  <w:style w:type="character" w:customStyle="1" w:styleId="5180">
    <w:name w:val="Знак5 Знак Знак18"/>
    <w:locked/>
    <w:rsid w:val="006F43D2"/>
    <w:rPr>
      <w:sz w:val="16"/>
      <w:lang w:val="ru-RU" w:eastAsia="ru-RU"/>
    </w:rPr>
  </w:style>
  <w:style w:type="character" w:customStyle="1" w:styleId="682">
    <w:name w:val="Знак6 Знак Знак8"/>
    <w:rsid w:val="006F43D2"/>
    <w:rPr>
      <w:sz w:val="24"/>
      <w:lang w:val="ru-RU" w:eastAsia="ru-RU"/>
    </w:rPr>
  </w:style>
  <w:style w:type="character" w:customStyle="1" w:styleId="5520">
    <w:name w:val="Знак Знак552"/>
    <w:locked/>
    <w:rsid w:val="006F43D2"/>
    <w:rPr>
      <w:sz w:val="24"/>
      <w:lang w:val="ru-RU" w:eastAsia="ru-RU"/>
    </w:rPr>
  </w:style>
  <w:style w:type="character" w:customStyle="1" w:styleId="6520">
    <w:name w:val="Знак Знак652"/>
    <w:locked/>
    <w:rsid w:val="006F43D2"/>
    <w:rPr>
      <w:b/>
      <w:sz w:val="27"/>
      <w:lang w:val="ru-RU" w:eastAsia="ru-RU"/>
    </w:rPr>
  </w:style>
  <w:style w:type="character" w:customStyle="1" w:styleId="6420">
    <w:name w:val="Знак Знак642"/>
    <w:locked/>
    <w:rsid w:val="006F43D2"/>
    <w:rPr>
      <w:b/>
      <w:sz w:val="28"/>
      <w:lang w:val="ru-RU" w:eastAsia="ru-RU"/>
    </w:rPr>
  </w:style>
  <w:style w:type="character" w:customStyle="1" w:styleId="6320">
    <w:name w:val="Знак Знак632"/>
    <w:locked/>
    <w:rsid w:val="006F43D2"/>
    <w:rPr>
      <w:b/>
      <w:i/>
      <w:sz w:val="26"/>
      <w:lang w:val="ru-RU" w:eastAsia="ru-RU"/>
    </w:rPr>
  </w:style>
  <w:style w:type="character" w:customStyle="1" w:styleId="6220">
    <w:name w:val="Знак Знак622"/>
    <w:locked/>
    <w:rsid w:val="006F43D2"/>
    <w:rPr>
      <w:sz w:val="24"/>
      <w:lang w:val="ru-RU" w:eastAsia="ru-RU"/>
    </w:rPr>
  </w:style>
  <w:style w:type="character" w:customStyle="1" w:styleId="619">
    <w:name w:val="Знак Знак619"/>
    <w:locked/>
    <w:rsid w:val="006F43D2"/>
    <w:rPr>
      <w:sz w:val="24"/>
      <w:lang w:val="ru-RU" w:eastAsia="ru-RU"/>
    </w:rPr>
  </w:style>
  <w:style w:type="character" w:customStyle="1" w:styleId="602">
    <w:name w:val="Знак Знак602"/>
    <w:locked/>
    <w:rsid w:val="006F43D2"/>
    <w:rPr>
      <w:i/>
      <w:sz w:val="24"/>
      <w:lang w:val="ru-RU" w:eastAsia="ru-RU"/>
    </w:rPr>
  </w:style>
  <w:style w:type="character" w:customStyle="1" w:styleId="5920">
    <w:name w:val="Знак Знак592"/>
    <w:locked/>
    <w:rsid w:val="006F43D2"/>
    <w:rPr>
      <w:rFonts w:ascii="Arial" w:hAnsi="Arial"/>
      <w:sz w:val="22"/>
      <w:lang w:val="ru-RU" w:eastAsia="ru-RU"/>
    </w:rPr>
  </w:style>
  <w:style w:type="character" w:customStyle="1" w:styleId="582">
    <w:name w:val="Знак Знак582"/>
    <w:locked/>
    <w:rsid w:val="006F43D2"/>
    <w:rPr>
      <w:rFonts w:ascii="Courier New" w:hAnsi="Courier New"/>
      <w:lang w:val="ru-RU" w:eastAsia="ru-RU"/>
    </w:rPr>
  </w:style>
  <w:style w:type="character" w:customStyle="1" w:styleId="5720">
    <w:name w:val="Знак Знак572"/>
    <w:locked/>
    <w:rsid w:val="006F43D2"/>
    <w:rPr>
      <w:lang w:val="ru-RU" w:eastAsia="ru-RU"/>
    </w:rPr>
  </w:style>
  <w:style w:type="character" w:customStyle="1" w:styleId="5620">
    <w:name w:val="Знак Знак562"/>
    <w:locked/>
    <w:rsid w:val="006F43D2"/>
    <w:rPr>
      <w:sz w:val="24"/>
      <w:lang w:val="ru-RU" w:eastAsia="ru-RU"/>
    </w:rPr>
  </w:style>
  <w:style w:type="character" w:customStyle="1" w:styleId="542">
    <w:name w:val="Знак Знак542"/>
    <w:locked/>
    <w:rsid w:val="006F43D2"/>
    <w:rPr>
      <w:sz w:val="24"/>
      <w:lang w:val="en-US" w:eastAsia="ru-RU"/>
    </w:rPr>
  </w:style>
  <w:style w:type="paragraph" w:customStyle="1" w:styleId="238">
    <w:name w:val="Заголовок 23"/>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6F43D2"/>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6F43D2"/>
    <w:pPr>
      <w:tabs>
        <w:tab w:val="left" w:pos="1440"/>
      </w:tabs>
      <w:suppressAutoHyphens/>
      <w:spacing w:before="240" w:after="60"/>
      <w:ind w:left="1440" w:hanging="1440"/>
      <w:outlineLvl w:val="7"/>
    </w:pPr>
    <w:rPr>
      <w:i/>
      <w:iCs/>
      <w:lang w:eastAsia="zh-CN"/>
    </w:rPr>
  </w:style>
  <w:style w:type="character" w:customStyle="1" w:styleId="672">
    <w:name w:val="Знак Знак672"/>
    <w:rsid w:val="006F43D2"/>
    <w:rPr>
      <w:rFonts w:ascii="Arial" w:hAnsi="Arial"/>
      <w:b/>
      <w:sz w:val="26"/>
    </w:rPr>
  </w:style>
  <w:style w:type="character" w:customStyle="1" w:styleId="6620">
    <w:name w:val="Знак Знак662"/>
    <w:rsid w:val="006F43D2"/>
    <w:rPr>
      <w:b/>
      <w:sz w:val="28"/>
    </w:rPr>
  </w:style>
  <w:style w:type="character" w:customStyle="1" w:styleId="702">
    <w:name w:val="Знак Знак702"/>
    <w:rsid w:val="006F43D2"/>
    <w:rPr>
      <w:rFonts w:ascii="Arial" w:hAnsi="Arial"/>
      <w:b/>
      <w:sz w:val="26"/>
    </w:rPr>
  </w:style>
  <w:style w:type="character" w:customStyle="1" w:styleId="692">
    <w:name w:val="Знак Знак692"/>
    <w:rsid w:val="006F43D2"/>
    <w:rPr>
      <w:b/>
      <w:sz w:val="28"/>
    </w:rPr>
  </w:style>
  <w:style w:type="character" w:customStyle="1" w:styleId="6820">
    <w:name w:val="Знак Знак682"/>
    <w:rsid w:val="006F43D2"/>
    <w:rPr>
      <w:b/>
      <w:i/>
      <w:sz w:val="26"/>
    </w:rPr>
  </w:style>
  <w:style w:type="paragraph" w:customStyle="1" w:styleId="HTML21">
    <w:name w:val="Стандартный HTML2"/>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6F43D2"/>
    <w:rPr>
      <w:rFonts w:ascii="Arial" w:hAnsi="Arial"/>
      <w:sz w:val="22"/>
    </w:rPr>
  </w:style>
  <w:style w:type="character" w:customStyle="1" w:styleId="618">
    <w:name w:val="Знак Знак618"/>
    <w:rsid w:val="006F43D2"/>
    <w:rPr>
      <w:rFonts w:ascii="Arial" w:hAnsi="Arial"/>
      <w:b/>
      <w:i/>
      <w:sz w:val="28"/>
      <w:lang w:val="ru-RU" w:eastAsia="en-US"/>
    </w:rPr>
  </w:style>
  <w:style w:type="paragraph" w:customStyle="1" w:styleId="87">
    <w:name w:val="Знак Знак Знак Знак Знак Знак8"/>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6F43D2"/>
    <w:rPr>
      <w:sz w:val="16"/>
      <w:lang w:val="ru-RU" w:eastAsia="ru-RU"/>
    </w:rPr>
  </w:style>
  <w:style w:type="paragraph" w:customStyle="1" w:styleId="7c">
    <w:name w:val="Обычный7"/>
    <w:rsid w:val="006F43D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6F43D2"/>
    <w:rPr>
      <w:b/>
      <w:sz w:val="27"/>
      <w:lang w:val="ru-RU" w:eastAsia="ru-RU"/>
    </w:rPr>
  </w:style>
  <w:style w:type="character" w:customStyle="1" w:styleId="1070">
    <w:name w:val="Знак Знак107"/>
    <w:locked/>
    <w:rsid w:val="006F43D2"/>
    <w:rPr>
      <w:sz w:val="16"/>
      <w:lang w:val="ru-RU" w:eastAsia="ru-RU"/>
    </w:rPr>
  </w:style>
  <w:style w:type="paragraph" w:customStyle="1" w:styleId="4f3">
    <w:name w:val="Абзац списка4"/>
    <w:basedOn w:val="a3"/>
    <w:rsid w:val="006F43D2"/>
    <w:pPr>
      <w:spacing w:after="200" w:line="276" w:lineRule="auto"/>
      <w:ind w:left="720"/>
    </w:pPr>
    <w:rPr>
      <w:rFonts w:ascii="Calibri" w:hAnsi="Calibri"/>
      <w:sz w:val="22"/>
      <w:szCs w:val="22"/>
      <w:lang w:eastAsia="en-US"/>
    </w:rPr>
  </w:style>
  <w:style w:type="character" w:customStyle="1" w:styleId="168">
    <w:name w:val="Знак Знак168"/>
    <w:locked/>
    <w:rsid w:val="006F43D2"/>
    <w:rPr>
      <w:b/>
      <w:caps/>
      <w:sz w:val="24"/>
      <w:lang w:val="ru-RU" w:eastAsia="ru-RU"/>
    </w:rPr>
  </w:style>
  <w:style w:type="paragraph" w:customStyle="1" w:styleId="242">
    <w:name w:val="Основной текст 24"/>
    <w:basedOn w:val="a3"/>
    <w:rsid w:val="006F43D2"/>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6F43D2"/>
    <w:rPr>
      <w:rFonts w:ascii="Times New Roman" w:hAnsi="Times New Roman"/>
      <w:b/>
      <w:caps/>
      <w:sz w:val="28"/>
    </w:rPr>
  </w:style>
  <w:style w:type="character" w:customStyle="1" w:styleId="257">
    <w:name w:val="Знак Знак257"/>
    <w:rsid w:val="006F43D2"/>
    <w:rPr>
      <w:rFonts w:ascii="Times New Roman" w:hAnsi="Times New Roman"/>
      <w:b/>
      <w:sz w:val="28"/>
    </w:rPr>
  </w:style>
  <w:style w:type="character" w:customStyle="1" w:styleId="2270">
    <w:name w:val="Знак Знак227"/>
    <w:rsid w:val="006F43D2"/>
    <w:rPr>
      <w:rFonts w:ascii="Times New Roman" w:hAnsi="Times New Roman"/>
      <w:sz w:val="24"/>
    </w:rPr>
  </w:style>
  <w:style w:type="character" w:customStyle="1" w:styleId="197">
    <w:name w:val="Знак Знак197"/>
    <w:rsid w:val="006F43D2"/>
    <w:rPr>
      <w:rFonts w:ascii="Times New Roman" w:hAnsi="Times New Roman"/>
      <w:sz w:val="16"/>
      <w:lang w:eastAsia="ru-RU"/>
    </w:rPr>
  </w:style>
  <w:style w:type="character" w:customStyle="1" w:styleId="187">
    <w:name w:val="Знак Знак187"/>
    <w:rsid w:val="006F43D2"/>
    <w:rPr>
      <w:rFonts w:ascii="Courier New" w:hAnsi="Courier New"/>
    </w:rPr>
  </w:style>
  <w:style w:type="character" w:customStyle="1" w:styleId="177">
    <w:name w:val="Знак Знак177"/>
    <w:rsid w:val="006F43D2"/>
    <w:rPr>
      <w:rFonts w:ascii="Times New Roman" w:hAnsi="Times New Roman"/>
      <w:sz w:val="24"/>
    </w:rPr>
  </w:style>
  <w:style w:type="paragraph" w:customStyle="1" w:styleId="346">
    <w:name w:val="Заголовок 34"/>
    <w:basedOn w:val="7c"/>
    <w:next w:val="7c"/>
    <w:rsid w:val="006F43D2"/>
    <w:pPr>
      <w:keepNext/>
      <w:widowControl/>
      <w:ind w:left="0" w:firstLine="0"/>
      <w:outlineLvl w:val="2"/>
    </w:pPr>
    <w:rPr>
      <w:sz w:val="24"/>
    </w:rPr>
  </w:style>
  <w:style w:type="paragraph" w:customStyle="1" w:styleId="5f">
    <w:name w:val="Основной текст5"/>
    <w:basedOn w:val="7c"/>
    <w:rsid w:val="006F43D2"/>
    <w:pPr>
      <w:widowControl/>
      <w:spacing w:line="360" w:lineRule="auto"/>
      <w:ind w:left="0" w:firstLine="0"/>
    </w:pPr>
    <w:rPr>
      <w:sz w:val="24"/>
    </w:rPr>
  </w:style>
  <w:style w:type="character" w:customStyle="1" w:styleId="157">
    <w:name w:val="Знак Знак157"/>
    <w:rsid w:val="006F43D2"/>
    <w:rPr>
      <w:b/>
      <w:sz w:val="28"/>
    </w:rPr>
  </w:style>
  <w:style w:type="paragraph" w:customStyle="1" w:styleId="243">
    <w:name w:val="Заголовок 24"/>
    <w:basedOn w:val="a3"/>
    <w:next w:val="a3"/>
    <w:rsid w:val="006F43D2"/>
    <w:pPr>
      <w:keepNext/>
      <w:widowControl w:val="0"/>
      <w:jc w:val="center"/>
    </w:pPr>
    <w:rPr>
      <w:b/>
      <w:sz w:val="26"/>
      <w:szCs w:val="20"/>
    </w:rPr>
  </w:style>
  <w:style w:type="paragraph" w:customStyle="1" w:styleId="88">
    <w:name w:val="Обычный8"/>
    <w:basedOn w:val="a3"/>
    <w:rsid w:val="006F43D2"/>
    <w:pPr>
      <w:spacing w:before="100" w:beforeAutospacing="1" w:after="100" w:afterAutospacing="1"/>
    </w:pPr>
  </w:style>
  <w:style w:type="paragraph" w:customStyle="1" w:styleId="4f4">
    <w:name w:val="Цитата4"/>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6F43D2"/>
    <w:rPr>
      <w:rFonts w:ascii="Courier New" w:hAnsi="Courier New"/>
      <w:sz w:val="20"/>
      <w:szCs w:val="20"/>
    </w:rPr>
  </w:style>
  <w:style w:type="paragraph" w:customStyle="1" w:styleId="348">
    <w:name w:val="Основной текст 34"/>
    <w:basedOn w:val="7c"/>
    <w:rsid w:val="006F43D2"/>
    <w:pPr>
      <w:widowControl/>
      <w:tabs>
        <w:tab w:val="left" w:pos="360"/>
      </w:tabs>
      <w:ind w:left="0" w:firstLine="0"/>
      <w:jc w:val="both"/>
    </w:pPr>
    <w:rPr>
      <w:i/>
      <w:sz w:val="26"/>
    </w:rPr>
  </w:style>
  <w:style w:type="paragraph" w:customStyle="1" w:styleId="239">
    <w:name w:val="Основной текст с отступом 23"/>
    <w:basedOn w:val="a3"/>
    <w:rsid w:val="006F43D2"/>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6F43D2"/>
    <w:pPr>
      <w:spacing w:line="360" w:lineRule="auto"/>
      <w:ind w:firstLine="709"/>
      <w:jc w:val="both"/>
    </w:pPr>
    <w:rPr>
      <w:sz w:val="28"/>
      <w:szCs w:val="20"/>
    </w:rPr>
  </w:style>
  <w:style w:type="paragraph" w:customStyle="1" w:styleId="3ff6">
    <w:name w:val="Верхний колонтитул3"/>
    <w:basedOn w:val="a3"/>
    <w:rsid w:val="006F43D2"/>
    <w:pPr>
      <w:tabs>
        <w:tab w:val="center" w:pos="4153"/>
        <w:tab w:val="right" w:pos="8306"/>
      </w:tabs>
    </w:pPr>
    <w:rPr>
      <w:rFonts w:ascii="Arial" w:hAnsi="Arial"/>
      <w:szCs w:val="20"/>
    </w:rPr>
  </w:style>
  <w:style w:type="character" w:customStyle="1" w:styleId="3ff7">
    <w:name w:val="Слабое выделение3"/>
    <w:rsid w:val="006F43D2"/>
    <w:rPr>
      <w:i/>
      <w:color w:val="808080"/>
    </w:rPr>
  </w:style>
  <w:style w:type="character" w:customStyle="1" w:styleId="4170">
    <w:name w:val="Знак Знак417"/>
    <w:locked/>
    <w:rsid w:val="006F43D2"/>
    <w:rPr>
      <w:rFonts w:ascii="Arial" w:hAnsi="Arial"/>
      <w:b/>
      <w:i/>
      <w:sz w:val="28"/>
      <w:lang w:val="ru-RU" w:eastAsia="en-US"/>
    </w:rPr>
  </w:style>
  <w:style w:type="character" w:customStyle="1" w:styleId="3ff8">
    <w:name w:val="Основной шрифт абзаца3"/>
    <w:rsid w:val="006F43D2"/>
  </w:style>
  <w:style w:type="paragraph" w:customStyle="1" w:styleId="98">
    <w:name w:val="Знак Знак Знак Знак Знак Знак Знак Знак Знак Знак Знак Знак Знак9"/>
    <w:basedOn w:val="a3"/>
    <w:rsid w:val="006F43D2"/>
    <w:pPr>
      <w:spacing w:after="160" w:line="240" w:lineRule="exact"/>
    </w:pPr>
    <w:rPr>
      <w:rFonts w:ascii="Verdana" w:hAnsi="Verdana"/>
      <w:lang w:val="en-US" w:eastAsia="en-US"/>
    </w:rPr>
  </w:style>
  <w:style w:type="paragraph" w:customStyle="1" w:styleId="372">
    <w:name w:val="Знак37"/>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6F43D2"/>
    <w:rPr>
      <w:b/>
      <w:caps/>
      <w:sz w:val="24"/>
      <w:lang w:val="ru-RU" w:eastAsia="ru-RU"/>
    </w:rPr>
  </w:style>
  <w:style w:type="character" w:customStyle="1" w:styleId="1172">
    <w:name w:val="Знак1 Знак Знак17"/>
    <w:locked/>
    <w:rsid w:val="006F43D2"/>
    <w:rPr>
      <w:rFonts w:ascii="Times New Roman" w:hAnsi="Times New Roman"/>
      <w:sz w:val="24"/>
      <w:lang w:eastAsia="ru-RU"/>
    </w:rPr>
  </w:style>
  <w:style w:type="character" w:customStyle="1" w:styleId="467">
    <w:name w:val="Знак Знак467"/>
    <w:locked/>
    <w:rsid w:val="006F43D2"/>
    <w:rPr>
      <w:b/>
      <w:sz w:val="27"/>
      <w:lang w:val="ru-RU" w:eastAsia="ru-RU"/>
    </w:rPr>
  </w:style>
  <w:style w:type="character" w:customStyle="1" w:styleId="487">
    <w:name w:val="Знак Знак487"/>
    <w:locked/>
    <w:rsid w:val="006F43D2"/>
    <w:rPr>
      <w:b/>
      <w:sz w:val="27"/>
      <w:lang w:val="ru-RU" w:eastAsia="ru-RU"/>
    </w:rPr>
  </w:style>
  <w:style w:type="character" w:customStyle="1" w:styleId="447">
    <w:name w:val="Знак Знак447"/>
    <w:locked/>
    <w:rsid w:val="006F43D2"/>
    <w:rPr>
      <w:sz w:val="24"/>
    </w:rPr>
  </w:style>
  <w:style w:type="character" w:customStyle="1" w:styleId="517">
    <w:name w:val="Знак Знак517"/>
    <w:locked/>
    <w:rsid w:val="006F43D2"/>
    <w:rPr>
      <w:b/>
      <w:sz w:val="27"/>
      <w:lang w:val="ru-RU" w:eastAsia="ru-RU"/>
    </w:rPr>
  </w:style>
  <w:style w:type="character" w:customStyle="1" w:styleId="4370">
    <w:name w:val="Знак Знак437"/>
    <w:locked/>
    <w:rsid w:val="006F43D2"/>
    <w:rPr>
      <w:color w:val="000000"/>
      <w:sz w:val="24"/>
      <w:lang w:eastAsia="ru-RU"/>
    </w:rPr>
  </w:style>
  <w:style w:type="character" w:customStyle="1" w:styleId="4270">
    <w:name w:val="Знак Знак427"/>
    <w:rsid w:val="006F43D2"/>
    <w:rPr>
      <w:rFonts w:ascii="Times New Roman" w:hAnsi="Times New Roman"/>
      <w:sz w:val="16"/>
    </w:rPr>
  </w:style>
  <w:style w:type="character" w:customStyle="1" w:styleId="497">
    <w:name w:val="Знак Знак497"/>
    <w:rsid w:val="006F43D2"/>
    <w:rPr>
      <w:rFonts w:ascii="Times New Roman" w:hAnsi="Times New Roman"/>
      <w:b/>
      <w:caps/>
      <w:sz w:val="24"/>
      <w:lang w:eastAsia="ru-RU"/>
    </w:rPr>
  </w:style>
  <w:style w:type="paragraph" w:customStyle="1" w:styleId="449">
    <w:name w:val="Заголовок 44"/>
    <w:basedOn w:val="7c"/>
    <w:next w:val="7c"/>
    <w:rsid w:val="006F43D2"/>
    <w:pPr>
      <w:keepNext/>
      <w:widowControl/>
      <w:ind w:left="0" w:firstLine="0"/>
    </w:pPr>
    <w:rPr>
      <w:sz w:val="24"/>
    </w:rPr>
  </w:style>
  <w:style w:type="character" w:customStyle="1" w:styleId="477">
    <w:name w:val="Знак Знак477"/>
    <w:rsid w:val="006F43D2"/>
    <w:rPr>
      <w:rFonts w:ascii="Times New Roman" w:hAnsi="Times New Roman"/>
      <w:b/>
      <w:sz w:val="27"/>
      <w:lang w:eastAsia="ru-RU"/>
    </w:rPr>
  </w:style>
  <w:style w:type="character" w:customStyle="1" w:styleId="457">
    <w:name w:val="Знак Знак457"/>
    <w:rsid w:val="006F43D2"/>
    <w:rPr>
      <w:rFonts w:ascii="Times New Roman" w:hAnsi="Times New Roman"/>
      <w:b/>
      <w:i/>
      <w:sz w:val="26"/>
      <w:lang w:eastAsia="ru-RU"/>
    </w:rPr>
  </w:style>
  <w:style w:type="paragraph" w:customStyle="1" w:styleId="633">
    <w:name w:val="Заголовок 63"/>
    <w:rsid w:val="006F43D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6F43D2"/>
    <w:rPr>
      <w:sz w:val="16"/>
    </w:rPr>
  </w:style>
  <w:style w:type="character" w:customStyle="1" w:styleId="507">
    <w:name w:val="Знак Знак507"/>
    <w:locked/>
    <w:rsid w:val="006F43D2"/>
    <w:rPr>
      <w:b/>
      <w:sz w:val="28"/>
      <w:lang w:val="ru-RU" w:eastAsia="ru-RU"/>
    </w:rPr>
  </w:style>
  <w:style w:type="character" w:customStyle="1" w:styleId="527">
    <w:name w:val="Знак Знак527"/>
    <w:rsid w:val="006F43D2"/>
    <w:rPr>
      <w:rFonts w:ascii="Arial" w:hAnsi="Arial"/>
      <w:b/>
      <w:i/>
      <w:sz w:val="28"/>
    </w:rPr>
  </w:style>
  <w:style w:type="paragraph" w:customStyle="1" w:styleId="2211">
    <w:name w:val="Цитата 221"/>
    <w:basedOn w:val="a3"/>
    <w:next w:val="a3"/>
    <w:rsid w:val="006F43D2"/>
    <w:rPr>
      <w:rFonts w:ascii="Calibri" w:hAnsi="Calibri"/>
      <w:i/>
      <w:iCs/>
      <w:color w:val="000000"/>
    </w:rPr>
  </w:style>
  <w:style w:type="paragraph" w:customStyle="1" w:styleId="21fa">
    <w:name w:val="Выделенная цитата21"/>
    <w:basedOn w:val="a3"/>
    <w:next w:val="a3"/>
    <w:rsid w:val="006F43D2"/>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6F43D2"/>
    <w:rPr>
      <w:sz w:val="16"/>
      <w:lang w:val="ru-RU" w:eastAsia="ru-RU"/>
    </w:rPr>
  </w:style>
  <w:style w:type="character" w:customStyle="1" w:styleId="673">
    <w:name w:val="Знак6 Знак Знак7"/>
    <w:rsid w:val="006F43D2"/>
    <w:rPr>
      <w:sz w:val="24"/>
      <w:lang w:val="ru-RU" w:eastAsia="ru-RU"/>
    </w:rPr>
  </w:style>
  <w:style w:type="character" w:customStyle="1" w:styleId="21fb">
    <w:name w:val="Замещающий текст21"/>
    <w:rsid w:val="006F43D2"/>
    <w:rPr>
      <w:color w:val="808080"/>
    </w:rPr>
  </w:style>
  <w:style w:type="paragraph" w:customStyle="1" w:styleId="12f0">
    <w:name w:val="Заголовок 12"/>
    <w:basedOn w:val="a3"/>
    <w:next w:val="a3"/>
    <w:rsid w:val="006F43D2"/>
    <w:pPr>
      <w:suppressAutoHyphens/>
      <w:ind w:firstLine="454"/>
    </w:pPr>
    <w:rPr>
      <w:b/>
      <w:caps/>
      <w:lang w:eastAsia="zh-CN"/>
    </w:rPr>
  </w:style>
  <w:style w:type="character" w:customStyle="1" w:styleId="617">
    <w:name w:val="Знак Знак617"/>
    <w:locked/>
    <w:rsid w:val="006F43D2"/>
    <w:rPr>
      <w:sz w:val="24"/>
      <w:lang w:val="ru-RU" w:eastAsia="ru-RU"/>
    </w:rPr>
  </w:style>
  <w:style w:type="paragraph" w:customStyle="1" w:styleId="259">
    <w:name w:val="Заголовок 25"/>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6F43D2"/>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6F43D2"/>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6F43D2"/>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6F43D2"/>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6F43D2"/>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6F43D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6F43D2"/>
    <w:rPr>
      <w:b/>
    </w:rPr>
  </w:style>
  <w:style w:type="paragraph" w:customStyle="1" w:styleId="HTML31">
    <w:name w:val="Стандартный HTML3"/>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6F43D2"/>
    <w:rPr>
      <w:sz w:val="24"/>
      <w:lang w:val="ru-RU" w:eastAsia="ru-RU"/>
    </w:rPr>
  </w:style>
  <w:style w:type="paragraph" w:customStyle="1" w:styleId="921">
    <w:name w:val="Знак92"/>
    <w:basedOn w:val="a3"/>
    <w:rsid w:val="006F43D2"/>
    <w:pPr>
      <w:spacing w:after="160" w:line="240" w:lineRule="exact"/>
    </w:pPr>
    <w:rPr>
      <w:rFonts w:ascii="Verdana" w:hAnsi="Verdana"/>
      <w:lang w:val="en-US" w:eastAsia="en-US"/>
    </w:rPr>
  </w:style>
  <w:style w:type="character" w:customStyle="1" w:styleId="4141">
    <w:name w:val="Знак4 Знак Знак14"/>
    <w:locked/>
    <w:rsid w:val="006F43D2"/>
    <w:rPr>
      <w:rFonts w:ascii="Arial" w:hAnsi="Arial"/>
      <w:b/>
      <w:kern w:val="32"/>
      <w:sz w:val="32"/>
      <w:lang w:val="ru-RU" w:eastAsia="ru-RU"/>
    </w:rPr>
  </w:style>
  <w:style w:type="character" w:customStyle="1" w:styleId="2124">
    <w:name w:val="Знак2 Знак Знак12"/>
    <w:locked/>
    <w:rsid w:val="006F43D2"/>
    <w:rPr>
      <w:b/>
      <w:sz w:val="27"/>
      <w:lang w:val="ru-RU" w:eastAsia="ru-RU"/>
    </w:rPr>
  </w:style>
  <w:style w:type="character" w:customStyle="1" w:styleId="23a">
    <w:name w:val="Знак2 Знак Знак3"/>
    <w:locked/>
    <w:rsid w:val="006F43D2"/>
    <w:rPr>
      <w:rFonts w:ascii="Arial" w:hAnsi="Arial"/>
      <w:b/>
      <w:sz w:val="26"/>
      <w:lang w:val="ru-RU" w:eastAsia="ru-RU"/>
    </w:rPr>
  </w:style>
  <w:style w:type="paragraph" w:customStyle="1" w:styleId="5f0">
    <w:name w:val="Абзац списка5"/>
    <w:basedOn w:val="a3"/>
    <w:rsid w:val="006F43D2"/>
    <w:pPr>
      <w:ind w:left="708"/>
    </w:pPr>
    <w:rPr>
      <w:rFonts w:ascii="Calibri" w:hAnsi="Calibri"/>
      <w:szCs w:val="20"/>
    </w:rPr>
  </w:style>
  <w:style w:type="character" w:customStyle="1" w:styleId="4f6">
    <w:name w:val="Слабое выделение4"/>
    <w:rsid w:val="006F43D2"/>
    <w:rPr>
      <w:i/>
      <w:color w:val="808080"/>
    </w:rPr>
  </w:style>
  <w:style w:type="paragraph" w:customStyle="1" w:styleId="23b">
    <w:name w:val="Цитата 23"/>
    <w:basedOn w:val="a3"/>
    <w:next w:val="a3"/>
    <w:rsid w:val="006F43D2"/>
    <w:rPr>
      <w:rFonts w:ascii="Calibri" w:hAnsi="Calibri"/>
      <w:i/>
      <w:iCs/>
      <w:color w:val="000000"/>
    </w:rPr>
  </w:style>
  <w:style w:type="paragraph" w:customStyle="1" w:styleId="3ffa">
    <w:name w:val="Выделенная цитата3"/>
    <w:basedOn w:val="a3"/>
    <w:next w:val="a3"/>
    <w:rsid w:val="006F43D2"/>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6F43D2"/>
    <w:rPr>
      <w:b/>
    </w:rPr>
  </w:style>
  <w:style w:type="character" w:customStyle="1" w:styleId="3ffb">
    <w:name w:val="Замещающий текст3"/>
    <w:rsid w:val="006F43D2"/>
    <w:rPr>
      <w:color w:val="808080"/>
    </w:rPr>
  </w:style>
  <w:style w:type="character" w:customStyle="1" w:styleId="1260">
    <w:name w:val="Знак1 Знак Знак26"/>
    <w:locked/>
    <w:rsid w:val="006F43D2"/>
    <w:rPr>
      <w:sz w:val="24"/>
    </w:rPr>
  </w:style>
  <w:style w:type="character" w:customStyle="1" w:styleId="1271">
    <w:name w:val="Знак1 Знак Знак27"/>
    <w:locked/>
    <w:rsid w:val="006F43D2"/>
    <w:rPr>
      <w:sz w:val="24"/>
    </w:rPr>
  </w:style>
  <w:style w:type="character" w:customStyle="1" w:styleId="7d">
    <w:name w:val="Без интервала Знак7"/>
    <w:locked/>
    <w:rsid w:val="006F43D2"/>
    <w:rPr>
      <w:sz w:val="24"/>
      <w:lang w:eastAsia="en-US"/>
    </w:rPr>
  </w:style>
  <w:style w:type="character" w:customStyle="1" w:styleId="393">
    <w:name w:val="Знак Знак393"/>
    <w:rsid w:val="006F43D2"/>
    <w:rPr>
      <w:rFonts w:ascii="Arial" w:hAnsi="Arial"/>
      <w:b/>
      <w:sz w:val="26"/>
    </w:rPr>
  </w:style>
  <w:style w:type="character" w:customStyle="1" w:styleId="383">
    <w:name w:val="Знак Знак383"/>
    <w:rsid w:val="006F43D2"/>
    <w:rPr>
      <w:b/>
      <w:sz w:val="28"/>
    </w:rPr>
  </w:style>
  <w:style w:type="character" w:customStyle="1" w:styleId="373">
    <w:name w:val="Знак Знак373"/>
    <w:rsid w:val="006F43D2"/>
    <w:rPr>
      <w:b/>
      <w:i/>
      <w:sz w:val="26"/>
    </w:rPr>
  </w:style>
  <w:style w:type="character" w:customStyle="1" w:styleId="363">
    <w:name w:val="Знак Знак363"/>
    <w:rsid w:val="006F43D2"/>
    <w:rPr>
      <w:b/>
      <w:sz w:val="22"/>
      <w:lang w:val="ru-RU" w:eastAsia="ru-RU"/>
    </w:rPr>
  </w:style>
  <w:style w:type="character" w:customStyle="1" w:styleId="3530">
    <w:name w:val="Знак Знак353"/>
    <w:rsid w:val="006F43D2"/>
    <w:rPr>
      <w:sz w:val="24"/>
      <w:lang w:val="ru-RU" w:eastAsia="ru-RU"/>
    </w:rPr>
  </w:style>
  <w:style w:type="character" w:customStyle="1" w:styleId="3430">
    <w:name w:val="Знак Знак343"/>
    <w:rsid w:val="006F43D2"/>
    <w:rPr>
      <w:rFonts w:ascii="Calibri" w:hAnsi="Calibri"/>
      <w:i/>
      <w:sz w:val="24"/>
      <w:lang w:eastAsia="en-US"/>
    </w:rPr>
  </w:style>
  <w:style w:type="character" w:customStyle="1" w:styleId="3230">
    <w:name w:val="Знак Знак323"/>
    <w:rsid w:val="006F43D2"/>
    <w:rPr>
      <w:sz w:val="16"/>
    </w:rPr>
  </w:style>
  <w:style w:type="character" w:customStyle="1" w:styleId="3141">
    <w:name w:val="Знак Знак314"/>
    <w:rsid w:val="006F43D2"/>
    <w:rPr>
      <w:sz w:val="24"/>
    </w:rPr>
  </w:style>
  <w:style w:type="paragraph" w:customStyle="1" w:styleId="10a">
    <w:name w:val="Знак Знак Знак Знак Знак Знак10"/>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6F43D2"/>
    <w:rPr>
      <w:sz w:val="24"/>
    </w:rPr>
  </w:style>
  <w:style w:type="character" w:customStyle="1" w:styleId="293">
    <w:name w:val="Знак Знак293"/>
    <w:rsid w:val="006F43D2"/>
    <w:rPr>
      <w:sz w:val="24"/>
    </w:rPr>
  </w:style>
  <w:style w:type="character" w:customStyle="1" w:styleId="7130">
    <w:name w:val="Знак Знак713"/>
    <w:rsid w:val="006F43D2"/>
    <w:rPr>
      <w:sz w:val="16"/>
      <w:lang w:val="ru-RU" w:eastAsia="ru-RU"/>
    </w:rPr>
  </w:style>
  <w:style w:type="paragraph" w:customStyle="1" w:styleId="99">
    <w:name w:val="Обычный9"/>
    <w:rsid w:val="006F43D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6F43D2"/>
    <w:rPr>
      <w:b/>
      <w:sz w:val="27"/>
      <w:lang w:val="ru-RU" w:eastAsia="ru-RU"/>
    </w:rPr>
  </w:style>
  <w:style w:type="character" w:customStyle="1" w:styleId="283">
    <w:name w:val="Знак Знак283"/>
    <w:rsid w:val="006F43D2"/>
    <w:rPr>
      <w:rFonts w:ascii="Tahoma" w:hAnsi="Tahoma"/>
    </w:rPr>
  </w:style>
  <w:style w:type="character" w:customStyle="1" w:styleId="273">
    <w:name w:val="Знак Знак273"/>
    <w:rsid w:val="006F43D2"/>
    <w:rPr>
      <w:sz w:val="24"/>
    </w:rPr>
  </w:style>
  <w:style w:type="character" w:customStyle="1" w:styleId="1090">
    <w:name w:val="Знак Знак109"/>
    <w:locked/>
    <w:rsid w:val="006F43D2"/>
    <w:rPr>
      <w:sz w:val="16"/>
      <w:lang w:val="ru-RU" w:eastAsia="ru-RU"/>
    </w:rPr>
  </w:style>
  <w:style w:type="character" w:customStyle="1" w:styleId="626">
    <w:name w:val="Знак Знак626"/>
    <w:rsid w:val="006F43D2"/>
    <w:rPr>
      <w:rFonts w:ascii="Arial" w:hAnsi="Arial"/>
      <w:b/>
      <w:i/>
      <w:sz w:val="28"/>
      <w:lang w:val="ru-RU" w:eastAsia="en-US"/>
    </w:rPr>
  </w:style>
  <w:style w:type="character" w:customStyle="1" w:styleId="2130">
    <w:name w:val="Знак Знак213"/>
    <w:locked/>
    <w:rsid w:val="006F43D2"/>
    <w:rPr>
      <w:sz w:val="24"/>
      <w:lang w:val="en-US"/>
    </w:rPr>
  </w:style>
  <w:style w:type="character" w:customStyle="1" w:styleId="1231">
    <w:name w:val="Знак Знак123"/>
    <w:rsid w:val="006F43D2"/>
    <w:rPr>
      <w:sz w:val="16"/>
    </w:rPr>
  </w:style>
  <w:style w:type="character" w:customStyle="1" w:styleId="1350">
    <w:name w:val="Знак Знак135"/>
    <w:rsid w:val="006F43D2"/>
    <w:rPr>
      <w:lang w:val="ru-RU" w:eastAsia="ru-RU"/>
    </w:rPr>
  </w:style>
  <w:style w:type="character" w:customStyle="1" w:styleId="1610">
    <w:name w:val="Знак Знак1610"/>
    <w:locked/>
    <w:rsid w:val="006F43D2"/>
    <w:rPr>
      <w:b/>
      <w:caps/>
      <w:sz w:val="24"/>
      <w:lang w:val="ru-RU" w:eastAsia="ru-RU"/>
    </w:rPr>
  </w:style>
  <w:style w:type="character" w:customStyle="1" w:styleId="1153">
    <w:name w:val="Знак Знак115"/>
    <w:rsid w:val="006F43D2"/>
    <w:rPr>
      <w:sz w:val="24"/>
    </w:rPr>
  </w:style>
  <w:style w:type="paragraph" w:customStyle="1" w:styleId="25a">
    <w:name w:val="Основной текст 25"/>
    <w:basedOn w:val="a3"/>
    <w:rsid w:val="006F43D2"/>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6F43D2"/>
    <w:rPr>
      <w:rFonts w:ascii="Times New Roman" w:hAnsi="Times New Roman"/>
      <w:b/>
      <w:caps/>
      <w:sz w:val="28"/>
    </w:rPr>
  </w:style>
  <w:style w:type="character" w:customStyle="1" w:styleId="2590">
    <w:name w:val="Знак Знак259"/>
    <w:rsid w:val="006F43D2"/>
    <w:rPr>
      <w:rFonts w:ascii="Times New Roman" w:hAnsi="Times New Roman"/>
      <w:b/>
      <w:sz w:val="28"/>
    </w:rPr>
  </w:style>
  <w:style w:type="character" w:customStyle="1" w:styleId="2290">
    <w:name w:val="Знак Знак229"/>
    <w:rsid w:val="006F43D2"/>
    <w:rPr>
      <w:rFonts w:ascii="Times New Roman" w:hAnsi="Times New Roman"/>
      <w:sz w:val="24"/>
    </w:rPr>
  </w:style>
  <w:style w:type="character" w:customStyle="1" w:styleId="2016">
    <w:name w:val="Знак Знак2016"/>
    <w:rsid w:val="006F43D2"/>
    <w:rPr>
      <w:rFonts w:ascii="Arial" w:hAnsi="Arial"/>
      <w:sz w:val="22"/>
    </w:rPr>
  </w:style>
  <w:style w:type="character" w:customStyle="1" w:styleId="199">
    <w:name w:val="Знак Знак199"/>
    <w:rsid w:val="006F43D2"/>
    <w:rPr>
      <w:rFonts w:ascii="Times New Roman" w:hAnsi="Times New Roman"/>
      <w:sz w:val="16"/>
      <w:lang w:eastAsia="ru-RU"/>
    </w:rPr>
  </w:style>
  <w:style w:type="character" w:customStyle="1" w:styleId="1811">
    <w:name w:val="Знак Знак1811"/>
    <w:rsid w:val="006F43D2"/>
    <w:rPr>
      <w:rFonts w:ascii="Courier New" w:hAnsi="Courier New"/>
    </w:rPr>
  </w:style>
  <w:style w:type="character" w:customStyle="1" w:styleId="179">
    <w:name w:val="Знак Знак179"/>
    <w:rsid w:val="006F43D2"/>
    <w:rPr>
      <w:rFonts w:ascii="Times New Roman" w:hAnsi="Times New Roman"/>
      <w:sz w:val="24"/>
    </w:rPr>
  </w:style>
  <w:style w:type="character" w:customStyle="1" w:styleId="950">
    <w:name w:val="Знак Знак95"/>
    <w:rsid w:val="006F43D2"/>
    <w:rPr>
      <w:rFonts w:ascii="PragmaticaCTT" w:hAnsi="PragmaticaCTT"/>
      <w:b/>
      <w:sz w:val="24"/>
      <w:lang w:val="ru-RU" w:eastAsia="ru-RU"/>
    </w:rPr>
  </w:style>
  <w:style w:type="character" w:customStyle="1" w:styleId="840">
    <w:name w:val="Знак Знак84"/>
    <w:rsid w:val="006F43D2"/>
    <w:rPr>
      <w:sz w:val="24"/>
    </w:rPr>
  </w:style>
  <w:style w:type="character" w:customStyle="1" w:styleId="5200">
    <w:name w:val="Знак Знак520"/>
    <w:aliases w:val="Знак Знак5101"/>
    <w:rsid w:val="006F43D2"/>
    <w:rPr>
      <w:rFonts w:ascii="Tahoma" w:hAnsi="Tahoma"/>
      <w:sz w:val="16"/>
      <w:lang w:val="ru-RU" w:eastAsia="ru-RU"/>
    </w:rPr>
  </w:style>
  <w:style w:type="paragraph" w:customStyle="1" w:styleId="364">
    <w:name w:val="Заголовок 36"/>
    <w:basedOn w:val="99"/>
    <w:next w:val="99"/>
    <w:rsid w:val="006F43D2"/>
    <w:pPr>
      <w:keepNext/>
      <w:widowControl/>
      <w:ind w:left="0" w:firstLine="0"/>
      <w:outlineLvl w:val="2"/>
    </w:pPr>
    <w:rPr>
      <w:sz w:val="24"/>
    </w:rPr>
  </w:style>
  <w:style w:type="paragraph" w:customStyle="1" w:styleId="6f1">
    <w:name w:val="Основной текст6"/>
    <w:basedOn w:val="99"/>
    <w:rsid w:val="006F43D2"/>
    <w:pPr>
      <w:widowControl/>
      <w:spacing w:line="360" w:lineRule="auto"/>
      <w:ind w:left="0" w:firstLine="0"/>
    </w:pPr>
    <w:rPr>
      <w:sz w:val="24"/>
    </w:rPr>
  </w:style>
  <w:style w:type="character" w:customStyle="1" w:styleId="159">
    <w:name w:val="Знак Знак159"/>
    <w:rsid w:val="006F43D2"/>
    <w:rPr>
      <w:b/>
      <w:sz w:val="28"/>
    </w:rPr>
  </w:style>
  <w:style w:type="character" w:customStyle="1" w:styleId="800">
    <w:name w:val="Знак Знак80"/>
    <w:rsid w:val="006F43D2"/>
    <w:rPr>
      <w:rFonts w:ascii="Times New Roman" w:hAnsi="Times New Roman"/>
      <w:lang w:eastAsia="en-US"/>
    </w:rPr>
  </w:style>
  <w:style w:type="paragraph" w:customStyle="1" w:styleId="264">
    <w:name w:val="Заголовок 26"/>
    <w:basedOn w:val="a3"/>
    <w:next w:val="a3"/>
    <w:rsid w:val="006F43D2"/>
    <w:pPr>
      <w:keepNext/>
      <w:widowControl w:val="0"/>
      <w:jc w:val="center"/>
    </w:pPr>
    <w:rPr>
      <w:b/>
      <w:sz w:val="26"/>
      <w:szCs w:val="20"/>
    </w:rPr>
  </w:style>
  <w:style w:type="paragraph" w:customStyle="1" w:styleId="5f1">
    <w:name w:val="Цитата5"/>
    <w:basedOn w:val="a3"/>
    <w:rsid w:val="006F43D2"/>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6F43D2"/>
    <w:rPr>
      <w:i/>
      <w:color w:val="000000"/>
      <w:sz w:val="24"/>
    </w:rPr>
  </w:style>
  <w:style w:type="character" w:customStyle="1" w:styleId="2ffff7">
    <w:name w:val="Выделенная цитата Знак2"/>
    <w:rsid w:val="006F43D2"/>
    <w:rPr>
      <w:b/>
      <w:i/>
      <w:color w:val="4F81BD"/>
      <w:sz w:val="24"/>
    </w:rPr>
  </w:style>
  <w:style w:type="paragraph" w:customStyle="1" w:styleId="5f2">
    <w:name w:val="Текст5"/>
    <w:basedOn w:val="a3"/>
    <w:rsid w:val="006F43D2"/>
    <w:rPr>
      <w:rFonts w:ascii="Courier New" w:hAnsi="Courier New"/>
      <w:sz w:val="20"/>
      <w:szCs w:val="20"/>
    </w:rPr>
  </w:style>
  <w:style w:type="paragraph" w:customStyle="1" w:styleId="356">
    <w:name w:val="Основной текст 35"/>
    <w:basedOn w:val="99"/>
    <w:rsid w:val="006F43D2"/>
    <w:pPr>
      <w:widowControl/>
      <w:tabs>
        <w:tab w:val="left" w:pos="360"/>
      </w:tabs>
      <w:ind w:left="0" w:firstLine="0"/>
      <w:jc w:val="both"/>
    </w:pPr>
    <w:rPr>
      <w:i/>
      <w:sz w:val="26"/>
    </w:rPr>
  </w:style>
  <w:style w:type="paragraph" w:customStyle="1" w:styleId="244">
    <w:name w:val="Основной текст с отступом 24"/>
    <w:basedOn w:val="a3"/>
    <w:rsid w:val="006F43D2"/>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6F43D2"/>
    <w:pPr>
      <w:spacing w:line="360" w:lineRule="auto"/>
      <w:ind w:firstLine="709"/>
      <w:jc w:val="both"/>
    </w:pPr>
    <w:rPr>
      <w:sz w:val="28"/>
      <w:szCs w:val="20"/>
    </w:rPr>
  </w:style>
  <w:style w:type="paragraph" w:customStyle="1" w:styleId="4f8">
    <w:name w:val="Верхний колонтитул4"/>
    <w:basedOn w:val="a3"/>
    <w:rsid w:val="006F43D2"/>
    <w:pPr>
      <w:tabs>
        <w:tab w:val="center" w:pos="4153"/>
        <w:tab w:val="right" w:pos="8306"/>
      </w:tabs>
    </w:pPr>
    <w:rPr>
      <w:rFonts w:ascii="Arial" w:hAnsi="Arial"/>
      <w:szCs w:val="20"/>
    </w:rPr>
  </w:style>
  <w:style w:type="character" w:customStyle="1" w:styleId="419">
    <w:name w:val="Знак Знак419"/>
    <w:locked/>
    <w:rsid w:val="006F43D2"/>
    <w:rPr>
      <w:rFonts w:ascii="Arial" w:hAnsi="Arial"/>
      <w:b/>
      <w:i/>
      <w:sz w:val="28"/>
      <w:lang w:val="ru-RU" w:eastAsia="en-US"/>
    </w:rPr>
  </w:style>
  <w:style w:type="character" w:customStyle="1" w:styleId="429">
    <w:name w:val="Знак4 Знак2"/>
    <w:locked/>
    <w:rsid w:val="006F43D2"/>
    <w:rPr>
      <w:sz w:val="24"/>
      <w:lang w:val="ru-RU" w:eastAsia="ru-RU"/>
    </w:rPr>
  </w:style>
  <w:style w:type="character" w:customStyle="1" w:styleId="4f9">
    <w:name w:val="Основной шрифт абзаца4"/>
    <w:rsid w:val="006F43D2"/>
  </w:style>
  <w:style w:type="character" w:customStyle="1" w:styleId="2380">
    <w:name w:val="Знак Знак23 Знак8"/>
    <w:aliases w:val="Знак Знак3 Знак8"/>
    <w:locked/>
    <w:rsid w:val="006F43D2"/>
    <w:rPr>
      <w:rFonts w:ascii="Tahoma" w:hAnsi="Tahoma"/>
      <w:sz w:val="16"/>
    </w:rPr>
  </w:style>
  <w:style w:type="paragraph" w:customStyle="1" w:styleId="13a">
    <w:name w:val="Знак Знак Знак Знак Знак Знак Знак Знак Знак Знак Знак Знак Знак13"/>
    <w:basedOn w:val="a3"/>
    <w:rsid w:val="006F43D2"/>
    <w:pPr>
      <w:spacing w:after="160" w:line="240" w:lineRule="exact"/>
    </w:pPr>
    <w:rPr>
      <w:rFonts w:ascii="Verdana" w:hAnsi="Verdana"/>
      <w:lang w:val="en-US" w:eastAsia="en-US"/>
    </w:rPr>
  </w:style>
  <w:style w:type="paragraph" w:customStyle="1" w:styleId="392">
    <w:name w:val="Знак39"/>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6F43D2"/>
    <w:rPr>
      <w:b/>
      <w:caps/>
      <w:sz w:val="24"/>
      <w:lang w:val="ru-RU" w:eastAsia="ru-RU"/>
    </w:rPr>
  </w:style>
  <w:style w:type="character" w:customStyle="1" w:styleId="11100">
    <w:name w:val="Знак1 Знак Знак110"/>
    <w:locked/>
    <w:rsid w:val="006F43D2"/>
    <w:rPr>
      <w:rFonts w:ascii="Times New Roman" w:hAnsi="Times New Roman"/>
      <w:sz w:val="24"/>
      <w:lang w:eastAsia="ru-RU"/>
    </w:rPr>
  </w:style>
  <w:style w:type="character" w:customStyle="1" w:styleId="469">
    <w:name w:val="Знак Знак469"/>
    <w:locked/>
    <w:rsid w:val="006F43D2"/>
    <w:rPr>
      <w:b/>
      <w:sz w:val="27"/>
      <w:lang w:val="ru-RU" w:eastAsia="ru-RU"/>
    </w:rPr>
  </w:style>
  <w:style w:type="character" w:customStyle="1" w:styleId="489">
    <w:name w:val="Знак Знак489"/>
    <w:locked/>
    <w:rsid w:val="006F43D2"/>
    <w:rPr>
      <w:b/>
      <w:sz w:val="27"/>
      <w:lang w:val="ru-RU" w:eastAsia="ru-RU"/>
    </w:rPr>
  </w:style>
  <w:style w:type="character" w:customStyle="1" w:styleId="4490">
    <w:name w:val="Знак Знак449"/>
    <w:locked/>
    <w:rsid w:val="006F43D2"/>
    <w:rPr>
      <w:sz w:val="24"/>
    </w:rPr>
  </w:style>
  <w:style w:type="character" w:customStyle="1" w:styleId="51100">
    <w:name w:val="Знак Знак5110"/>
    <w:locked/>
    <w:rsid w:val="006F43D2"/>
    <w:rPr>
      <w:b/>
      <w:sz w:val="27"/>
      <w:lang w:val="ru-RU" w:eastAsia="ru-RU"/>
    </w:rPr>
  </w:style>
  <w:style w:type="character" w:customStyle="1" w:styleId="439">
    <w:name w:val="Знак Знак439"/>
    <w:locked/>
    <w:rsid w:val="006F43D2"/>
    <w:rPr>
      <w:color w:val="000000"/>
      <w:sz w:val="24"/>
      <w:lang w:eastAsia="ru-RU"/>
    </w:rPr>
  </w:style>
  <w:style w:type="character" w:customStyle="1" w:styleId="4290">
    <w:name w:val="Знак Знак429"/>
    <w:rsid w:val="006F43D2"/>
    <w:rPr>
      <w:rFonts w:ascii="Times New Roman" w:hAnsi="Times New Roman"/>
      <w:sz w:val="16"/>
    </w:rPr>
  </w:style>
  <w:style w:type="character" w:customStyle="1" w:styleId="499">
    <w:name w:val="Знак Знак499"/>
    <w:rsid w:val="006F43D2"/>
    <w:rPr>
      <w:rFonts w:ascii="Times New Roman" w:hAnsi="Times New Roman"/>
      <w:b/>
      <w:caps/>
      <w:sz w:val="24"/>
      <w:lang w:eastAsia="ru-RU"/>
    </w:rPr>
  </w:style>
  <w:style w:type="paragraph" w:customStyle="1" w:styleId="46a">
    <w:name w:val="Заголовок 46"/>
    <w:basedOn w:val="99"/>
    <w:next w:val="99"/>
    <w:rsid w:val="006F43D2"/>
    <w:pPr>
      <w:keepNext/>
      <w:widowControl/>
      <w:ind w:left="0" w:firstLine="0"/>
    </w:pPr>
    <w:rPr>
      <w:sz w:val="24"/>
    </w:rPr>
  </w:style>
  <w:style w:type="character" w:customStyle="1" w:styleId="479">
    <w:name w:val="Знак Знак479"/>
    <w:rsid w:val="006F43D2"/>
    <w:rPr>
      <w:rFonts w:ascii="Times New Roman" w:hAnsi="Times New Roman"/>
      <w:b/>
      <w:sz w:val="27"/>
      <w:lang w:eastAsia="ru-RU"/>
    </w:rPr>
  </w:style>
  <w:style w:type="character" w:customStyle="1" w:styleId="4590">
    <w:name w:val="Знак Знак459"/>
    <w:rsid w:val="006F43D2"/>
    <w:rPr>
      <w:rFonts w:ascii="Times New Roman" w:hAnsi="Times New Roman"/>
      <w:b/>
      <w:i/>
      <w:sz w:val="26"/>
      <w:lang w:eastAsia="ru-RU"/>
    </w:rPr>
  </w:style>
  <w:style w:type="paragraph" w:customStyle="1" w:styleId="653">
    <w:name w:val="Заголовок 65"/>
    <w:rsid w:val="006F43D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6F43D2"/>
    <w:rPr>
      <w:sz w:val="16"/>
    </w:rPr>
  </w:style>
  <w:style w:type="character" w:customStyle="1" w:styleId="509">
    <w:name w:val="Знак Знак509"/>
    <w:locked/>
    <w:rsid w:val="006F43D2"/>
    <w:rPr>
      <w:b/>
      <w:sz w:val="28"/>
      <w:lang w:val="ru-RU" w:eastAsia="ru-RU"/>
    </w:rPr>
  </w:style>
  <w:style w:type="character" w:customStyle="1" w:styleId="5290">
    <w:name w:val="Знак Знак529"/>
    <w:rsid w:val="006F43D2"/>
    <w:rPr>
      <w:rFonts w:ascii="Arial" w:hAnsi="Arial"/>
      <w:b/>
      <w:i/>
      <w:sz w:val="28"/>
    </w:rPr>
  </w:style>
  <w:style w:type="character" w:customStyle="1" w:styleId="519">
    <w:name w:val="Знак5 Знак Знак19"/>
    <w:locked/>
    <w:rsid w:val="006F43D2"/>
    <w:rPr>
      <w:sz w:val="16"/>
      <w:lang w:val="ru-RU" w:eastAsia="ru-RU"/>
    </w:rPr>
  </w:style>
  <w:style w:type="character" w:customStyle="1" w:styleId="6101">
    <w:name w:val="Знак6 Знак Знак10"/>
    <w:rsid w:val="006F43D2"/>
    <w:rPr>
      <w:sz w:val="24"/>
      <w:lang w:val="ru-RU" w:eastAsia="ru-RU"/>
    </w:rPr>
  </w:style>
  <w:style w:type="character" w:customStyle="1" w:styleId="553">
    <w:name w:val="Знак Знак553"/>
    <w:locked/>
    <w:rsid w:val="006F43D2"/>
    <w:rPr>
      <w:sz w:val="24"/>
      <w:lang w:val="ru-RU" w:eastAsia="ru-RU"/>
    </w:rPr>
  </w:style>
  <w:style w:type="paragraph" w:customStyle="1" w:styleId="Heading13">
    <w:name w:val="Heading 13"/>
    <w:basedOn w:val="a3"/>
    <w:next w:val="a3"/>
    <w:rsid w:val="006F43D2"/>
    <w:pPr>
      <w:suppressAutoHyphens/>
      <w:ind w:firstLine="454"/>
    </w:pPr>
    <w:rPr>
      <w:b/>
      <w:caps/>
      <w:lang w:eastAsia="zh-CN"/>
    </w:rPr>
  </w:style>
  <w:style w:type="character" w:customStyle="1" w:styleId="6530">
    <w:name w:val="Знак Знак653"/>
    <w:locked/>
    <w:rsid w:val="006F43D2"/>
    <w:rPr>
      <w:b/>
      <w:sz w:val="27"/>
      <w:lang w:val="ru-RU" w:eastAsia="ru-RU"/>
    </w:rPr>
  </w:style>
  <w:style w:type="character" w:customStyle="1" w:styleId="6430">
    <w:name w:val="Знак Знак643"/>
    <w:locked/>
    <w:rsid w:val="006F43D2"/>
    <w:rPr>
      <w:b/>
      <w:sz w:val="28"/>
      <w:lang w:val="ru-RU" w:eastAsia="ru-RU"/>
    </w:rPr>
  </w:style>
  <w:style w:type="character" w:customStyle="1" w:styleId="6330">
    <w:name w:val="Знак Знак633"/>
    <w:locked/>
    <w:rsid w:val="006F43D2"/>
    <w:rPr>
      <w:b/>
      <w:i/>
      <w:sz w:val="26"/>
      <w:lang w:val="ru-RU" w:eastAsia="ru-RU"/>
    </w:rPr>
  </w:style>
  <w:style w:type="character" w:customStyle="1" w:styleId="625">
    <w:name w:val="Знак Знак625"/>
    <w:locked/>
    <w:rsid w:val="006F43D2"/>
    <w:rPr>
      <w:sz w:val="24"/>
      <w:lang w:val="ru-RU" w:eastAsia="ru-RU"/>
    </w:rPr>
  </w:style>
  <w:style w:type="character" w:customStyle="1" w:styleId="61100">
    <w:name w:val="Знак Знак6110"/>
    <w:locked/>
    <w:rsid w:val="006F43D2"/>
    <w:rPr>
      <w:sz w:val="24"/>
      <w:lang w:val="ru-RU" w:eastAsia="ru-RU"/>
    </w:rPr>
  </w:style>
  <w:style w:type="character" w:customStyle="1" w:styleId="603">
    <w:name w:val="Знак Знак603"/>
    <w:locked/>
    <w:rsid w:val="006F43D2"/>
    <w:rPr>
      <w:i/>
      <w:sz w:val="24"/>
      <w:lang w:val="ru-RU" w:eastAsia="ru-RU"/>
    </w:rPr>
  </w:style>
  <w:style w:type="character" w:customStyle="1" w:styleId="593">
    <w:name w:val="Знак Знак593"/>
    <w:locked/>
    <w:rsid w:val="006F43D2"/>
    <w:rPr>
      <w:rFonts w:ascii="Arial" w:hAnsi="Arial"/>
      <w:sz w:val="22"/>
      <w:lang w:val="ru-RU" w:eastAsia="ru-RU"/>
    </w:rPr>
  </w:style>
  <w:style w:type="character" w:customStyle="1" w:styleId="5830">
    <w:name w:val="Знак Знак583"/>
    <w:locked/>
    <w:rsid w:val="006F43D2"/>
    <w:rPr>
      <w:rFonts w:ascii="Courier New" w:hAnsi="Courier New"/>
      <w:lang w:val="ru-RU" w:eastAsia="ru-RU"/>
    </w:rPr>
  </w:style>
  <w:style w:type="character" w:customStyle="1" w:styleId="573">
    <w:name w:val="Знак Знак573"/>
    <w:locked/>
    <w:rsid w:val="006F43D2"/>
    <w:rPr>
      <w:lang w:val="ru-RU" w:eastAsia="ru-RU"/>
    </w:rPr>
  </w:style>
  <w:style w:type="character" w:customStyle="1" w:styleId="563">
    <w:name w:val="Знак Знак563"/>
    <w:locked/>
    <w:rsid w:val="006F43D2"/>
    <w:rPr>
      <w:sz w:val="24"/>
      <w:lang w:val="ru-RU" w:eastAsia="ru-RU"/>
    </w:rPr>
  </w:style>
  <w:style w:type="character" w:customStyle="1" w:styleId="543">
    <w:name w:val="Знак Знак543"/>
    <w:locked/>
    <w:rsid w:val="006F43D2"/>
    <w:rPr>
      <w:sz w:val="24"/>
      <w:lang w:val="en-US" w:eastAsia="ru-RU"/>
    </w:rPr>
  </w:style>
  <w:style w:type="paragraph" w:customStyle="1" w:styleId="Heading52">
    <w:name w:val="Heading 52"/>
    <w:basedOn w:val="a3"/>
    <w:next w:val="a3"/>
    <w:rsid w:val="006F43D2"/>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6F43D2"/>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6F43D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6F43D2"/>
    <w:rPr>
      <w:rFonts w:ascii="Arial" w:hAnsi="Arial"/>
      <w:b/>
      <w:sz w:val="26"/>
    </w:rPr>
  </w:style>
  <w:style w:type="character" w:customStyle="1" w:styleId="663">
    <w:name w:val="Знак Знак663"/>
    <w:rsid w:val="006F43D2"/>
    <w:rPr>
      <w:b/>
      <w:sz w:val="28"/>
    </w:rPr>
  </w:style>
  <w:style w:type="character" w:customStyle="1" w:styleId="703">
    <w:name w:val="Знак Знак703"/>
    <w:rsid w:val="006F43D2"/>
    <w:rPr>
      <w:rFonts w:ascii="Arial" w:hAnsi="Arial"/>
      <w:b/>
      <w:sz w:val="26"/>
    </w:rPr>
  </w:style>
  <w:style w:type="character" w:customStyle="1" w:styleId="693">
    <w:name w:val="Знак Знак693"/>
    <w:rsid w:val="006F43D2"/>
    <w:rPr>
      <w:b/>
      <w:sz w:val="28"/>
    </w:rPr>
  </w:style>
  <w:style w:type="character" w:customStyle="1" w:styleId="683">
    <w:name w:val="Знак Знак683"/>
    <w:rsid w:val="006F43D2"/>
    <w:rPr>
      <w:b/>
      <w:i/>
      <w:sz w:val="26"/>
    </w:rPr>
  </w:style>
  <w:style w:type="paragraph" w:customStyle="1" w:styleId="HTML40">
    <w:name w:val="Стандартный HTML4"/>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6F43D2"/>
    <w:pPr>
      <w:keepNext/>
      <w:widowControl/>
    </w:pPr>
    <w:rPr>
      <w:sz w:val="24"/>
    </w:rPr>
  </w:style>
  <w:style w:type="paragraph" w:customStyle="1" w:styleId="Heading221">
    <w:name w:val="Heading 221"/>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6F43D2"/>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6F43D2"/>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6F43D2"/>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6F43D2"/>
    <w:rPr>
      <w:smallCaps/>
      <w:color w:val="C0504D"/>
      <w:u w:val="single"/>
    </w:rPr>
  </w:style>
  <w:style w:type="character" w:customStyle="1" w:styleId="11f7">
    <w:name w:val="Сильная ссылка11"/>
    <w:rsid w:val="006F43D2"/>
    <w:rPr>
      <w:b/>
      <w:smallCaps/>
      <w:color w:val="C0504D"/>
      <w:spacing w:val="5"/>
      <w:u w:val="single"/>
    </w:rPr>
  </w:style>
  <w:style w:type="character" w:customStyle="1" w:styleId="11f8">
    <w:name w:val="Название книги11"/>
    <w:rsid w:val="006F43D2"/>
    <w:rPr>
      <w:b/>
      <w:smallCaps/>
      <w:spacing w:val="5"/>
    </w:rPr>
  </w:style>
  <w:style w:type="paragraph" w:customStyle="1" w:styleId="930">
    <w:name w:val="Знак93"/>
    <w:basedOn w:val="a3"/>
    <w:rsid w:val="006F43D2"/>
    <w:pPr>
      <w:spacing w:after="160" w:line="240" w:lineRule="exact"/>
    </w:pPr>
    <w:rPr>
      <w:rFonts w:ascii="Verdana" w:hAnsi="Verdana"/>
      <w:lang w:val="en-US" w:eastAsia="en-US"/>
    </w:rPr>
  </w:style>
  <w:style w:type="character" w:customStyle="1" w:styleId="4151">
    <w:name w:val="Знак4 Знак Знак15"/>
    <w:locked/>
    <w:rsid w:val="006F43D2"/>
    <w:rPr>
      <w:rFonts w:ascii="Arial" w:hAnsi="Arial"/>
      <w:b/>
      <w:kern w:val="32"/>
      <w:sz w:val="32"/>
      <w:lang w:val="ru-RU" w:eastAsia="ru-RU"/>
    </w:rPr>
  </w:style>
  <w:style w:type="character" w:customStyle="1" w:styleId="2131">
    <w:name w:val="Знак2 Знак Знак13"/>
    <w:locked/>
    <w:rsid w:val="006F43D2"/>
    <w:rPr>
      <w:b/>
      <w:sz w:val="27"/>
      <w:lang w:val="ru-RU" w:eastAsia="ru-RU"/>
    </w:rPr>
  </w:style>
  <w:style w:type="character" w:customStyle="1" w:styleId="43a">
    <w:name w:val="Знак4 Знак Знак3"/>
    <w:locked/>
    <w:rsid w:val="006F43D2"/>
    <w:rPr>
      <w:rFonts w:ascii="Arial" w:hAnsi="Arial"/>
      <w:b/>
      <w:kern w:val="32"/>
      <w:sz w:val="32"/>
      <w:lang w:val="ru-RU" w:eastAsia="ru-RU"/>
    </w:rPr>
  </w:style>
  <w:style w:type="character" w:customStyle="1" w:styleId="245">
    <w:name w:val="Знак2 Знак Знак4"/>
    <w:semiHidden/>
    <w:locked/>
    <w:rsid w:val="006F43D2"/>
    <w:rPr>
      <w:rFonts w:ascii="Arial" w:hAnsi="Arial"/>
      <w:b/>
      <w:sz w:val="26"/>
      <w:lang w:val="ru-RU" w:eastAsia="ru-RU"/>
    </w:rPr>
  </w:style>
  <w:style w:type="character" w:customStyle="1" w:styleId="FontStyle270">
    <w:name w:val="Font Style27"/>
    <w:rsid w:val="006F43D2"/>
    <w:rPr>
      <w:rFonts w:ascii="Times New Roman" w:hAnsi="Times New Roman"/>
      <w:sz w:val="26"/>
    </w:rPr>
  </w:style>
  <w:style w:type="character" w:customStyle="1" w:styleId="2100">
    <w:name w:val="Знак Знак210"/>
    <w:locked/>
    <w:rsid w:val="006F43D2"/>
    <w:rPr>
      <w:rFonts w:ascii="Arial" w:hAnsi="Arial"/>
      <w:vanish/>
      <w:sz w:val="16"/>
      <w:lang w:eastAsia="ru-RU"/>
    </w:rPr>
  </w:style>
  <w:style w:type="paragraph" w:customStyle="1" w:styleId="11f9">
    <w:name w:val="Стиль11"/>
    <w:basedOn w:val="a3"/>
    <w:next w:val="114"/>
    <w:rsid w:val="006F43D2"/>
    <w:pPr>
      <w:jc w:val="center"/>
    </w:pPr>
    <w:rPr>
      <w:lang w:val="en-US"/>
    </w:rPr>
  </w:style>
  <w:style w:type="paragraph" w:customStyle="1" w:styleId="6f2">
    <w:name w:val="Абзац списка6"/>
    <w:basedOn w:val="a3"/>
    <w:rsid w:val="006F43D2"/>
    <w:pPr>
      <w:ind w:left="708"/>
    </w:pPr>
    <w:rPr>
      <w:rFonts w:ascii="Calibri" w:hAnsi="Calibri"/>
      <w:sz w:val="22"/>
      <w:szCs w:val="22"/>
      <w:lang w:eastAsia="en-US"/>
    </w:rPr>
  </w:style>
  <w:style w:type="character" w:customStyle="1" w:styleId="5f3">
    <w:name w:val="Слабое выделение5"/>
    <w:rsid w:val="006F43D2"/>
    <w:rPr>
      <w:i/>
      <w:color w:val="808080"/>
    </w:rPr>
  </w:style>
  <w:style w:type="paragraph" w:customStyle="1" w:styleId="5f4">
    <w:name w:val="Без интервала5"/>
    <w:rsid w:val="006F43D2"/>
    <w:pPr>
      <w:spacing w:after="0" w:line="240" w:lineRule="auto"/>
    </w:pPr>
    <w:rPr>
      <w:rFonts w:ascii="Calibri" w:eastAsia="Times New Roman" w:hAnsi="Calibri" w:cs="Times New Roman"/>
      <w:lang w:val="en-US"/>
    </w:rPr>
  </w:style>
  <w:style w:type="paragraph" w:customStyle="1" w:styleId="246">
    <w:name w:val="Цитата 24"/>
    <w:basedOn w:val="a3"/>
    <w:next w:val="a3"/>
    <w:rsid w:val="006F43D2"/>
    <w:rPr>
      <w:rFonts w:ascii="Calibri" w:hAnsi="Calibri"/>
      <w:i/>
      <w:color w:val="000000"/>
      <w:szCs w:val="22"/>
      <w:lang w:eastAsia="en-US"/>
    </w:rPr>
  </w:style>
  <w:style w:type="paragraph" w:customStyle="1" w:styleId="4fa">
    <w:name w:val="Выделенная цитата4"/>
    <w:basedOn w:val="a3"/>
    <w:next w:val="a3"/>
    <w:rsid w:val="006F43D2"/>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6F43D2"/>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6F43D2"/>
    <w:rPr>
      <w:b/>
      <w:i/>
      <w:color w:val="4F81BD"/>
    </w:rPr>
  </w:style>
  <w:style w:type="character" w:customStyle="1" w:styleId="21fd">
    <w:name w:val="Слабая ссылка21"/>
    <w:rsid w:val="006F43D2"/>
    <w:rPr>
      <w:smallCaps/>
      <w:color w:val="C0504D"/>
      <w:u w:val="single"/>
    </w:rPr>
  </w:style>
  <w:style w:type="character" w:customStyle="1" w:styleId="21fe">
    <w:name w:val="Сильная ссылка21"/>
    <w:rsid w:val="006F43D2"/>
    <w:rPr>
      <w:b/>
      <w:smallCaps/>
      <w:color w:val="C0504D"/>
      <w:spacing w:val="5"/>
      <w:u w:val="single"/>
    </w:rPr>
  </w:style>
  <w:style w:type="character" w:customStyle="1" w:styleId="21ff">
    <w:name w:val="Название книги21"/>
    <w:rsid w:val="006F43D2"/>
    <w:rPr>
      <w:b/>
      <w:smallCaps/>
      <w:spacing w:val="5"/>
    </w:rPr>
  </w:style>
  <w:style w:type="character" w:customStyle="1" w:styleId="4fb">
    <w:name w:val="Замещающий текст4"/>
    <w:rsid w:val="006F43D2"/>
    <w:rPr>
      <w:color w:val="808080"/>
    </w:rPr>
  </w:style>
  <w:style w:type="character" w:customStyle="1" w:styleId="FontStyle89">
    <w:name w:val="Font Style89"/>
    <w:rsid w:val="006F43D2"/>
    <w:rPr>
      <w:rFonts w:ascii="Times New Roman" w:hAnsi="Times New Roman"/>
      <w:i/>
      <w:sz w:val="14"/>
    </w:rPr>
  </w:style>
  <w:style w:type="paragraph" w:customStyle="1" w:styleId="10b">
    <w:name w:val="Стиль10"/>
    <w:basedOn w:val="a3"/>
    <w:next w:val="aff2"/>
    <w:rsid w:val="006F43D2"/>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6F43D2"/>
    <w:rPr>
      <w:spacing w:val="-20"/>
      <w:sz w:val="28"/>
      <w:u w:val="single"/>
      <w:lang w:val="ru-RU" w:eastAsia="ru-RU"/>
    </w:rPr>
  </w:style>
  <w:style w:type="paragraph" w:customStyle="1" w:styleId="10c">
    <w:name w:val="Обычный10"/>
    <w:rsid w:val="006F43D2"/>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6F43D2"/>
    <w:pPr>
      <w:widowControl w:val="0"/>
    </w:pPr>
    <w:rPr>
      <w:rFonts w:ascii="Courier New" w:hAnsi="Courier New"/>
      <w:sz w:val="20"/>
      <w:szCs w:val="20"/>
    </w:rPr>
  </w:style>
  <w:style w:type="paragraph" w:customStyle="1" w:styleId="7e">
    <w:name w:val="Абзац списка7"/>
    <w:basedOn w:val="a3"/>
    <w:rsid w:val="006F43D2"/>
    <w:pPr>
      <w:ind w:left="720"/>
      <w:contextualSpacing/>
    </w:pPr>
  </w:style>
  <w:style w:type="character" w:customStyle="1" w:styleId="7120">
    <w:name w:val="Знак Знак712"/>
    <w:rsid w:val="006F43D2"/>
    <w:rPr>
      <w:sz w:val="16"/>
      <w:lang w:val="ru-RU" w:eastAsia="ru-RU"/>
    </w:rPr>
  </w:style>
  <w:style w:type="paragraph" w:customStyle="1" w:styleId="12f1">
    <w:name w:val="Знак Знак Знак Знак Знак Знак Знак Знак Знак Знак Знак Знак Знак12"/>
    <w:basedOn w:val="a3"/>
    <w:rsid w:val="006F43D2"/>
    <w:pPr>
      <w:spacing w:after="160" w:line="240" w:lineRule="exact"/>
    </w:pPr>
    <w:rPr>
      <w:rFonts w:ascii="Verdana" w:hAnsi="Verdana"/>
      <w:lang w:val="en-US" w:eastAsia="en-US"/>
    </w:rPr>
  </w:style>
  <w:style w:type="paragraph" w:customStyle="1" w:styleId="7f">
    <w:name w:val="Основной текст7"/>
    <w:basedOn w:val="a3"/>
    <w:rsid w:val="006F43D2"/>
    <w:pPr>
      <w:widowControl w:val="0"/>
      <w:snapToGrid w:val="0"/>
      <w:jc w:val="both"/>
    </w:pPr>
    <w:rPr>
      <w:szCs w:val="20"/>
    </w:rPr>
  </w:style>
  <w:style w:type="paragraph" w:customStyle="1" w:styleId="25b">
    <w:name w:val="Основной текст с отступом 25"/>
    <w:basedOn w:val="a3"/>
    <w:rsid w:val="006F43D2"/>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6F43D2"/>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6F43D2"/>
    <w:rPr>
      <w:sz w:val="24"/>
    </w:rPr>
  </w:style>
  <w:style w:type="character" w:customStyle="1" w:styleId="6240">
    <w:name w:val="Знак Знак624"/>
    <w:locked/>
    <w:rsid w:val="006F43D2"/>
    <w:rPr>
      <w:b/>
      <w:caps/>
      <w:sz w:val="24"/>
      <w:lang w:val="ru-RU" w:eastAsia="ru-RU"/>
    </w:rPr>
  </w:style>
  <w:style w:type="character" w:customStyle="1" w:styleId="5190">
    <w:name w:val="Знак Знак519"/>
    <w:locked/>
    <w:rsid w:val="006F43D2"/>
    <w:rPr>
      <w:b/>
      <w:sz w:val="27"/>
      <w:lang w:val="ru-RU" w:eastAsia="ru-RU"/>
    </w:rPr>
  </w:style>
  <w:style w:type="paragraph" w:customStyle="1" w:styleId="265">
    <w:name w:val="Основной текст 26"/>
    <w:basedOn w:val="a3"/>
    <w:rsid w:val="006F43D2"/>
    <w:pPr>
      <w:shd w:val="clear" w:color="auto" w:fill="FFFFFF"/>
      <w:spacing w:before="233" w:line="360" w:lineRule="auto"/>
      <w:ind w:left="1701" w:hanging="567"/>
    </w:pPr>
    <w:rPr>
      <w:b/>
      <w:color w:val="000000"/>
      <w:spacing w:val="-5"/>
      <w:sz w:val="28"/>
      <w:szCs w:val="20"/>
    </w:rPr>
  </w:style>
  <w:style w:type="character" w:customStyle="1" w:styleId="bold1">
    <w:name w:val="bold1"/>
    <w:rsid w:val="006F43D2"/>
    <w:rPr>
      <w:rFonts w:ascii="Arial" w:hAnsi="Arial"/>
      <w:b/>
    </w:rPr>
  </w:style>
  <w:style w:type="character" w:customStyle="1" w:styleId="b-serp-itemtextpassage1">
    <w:name w:val="b-serp-item__text_passage1"/>
    <w:rsid w:val="006F43D2"/>
    <w:rPr>
      <w:b/>
    </w:rPr>
  </w:style>
  <w:style w:type="character" w:customStyle="1" w:styleId="afffffffffff6">
    <w:name w:val="текст Знак Знак"/>
    <w:rsid w:val="006F43D2"/>
    <w:rPr>
      <w:sz w:val="24"/>
      <w:lang w:val="ru-RU" w:eastAsia="ru-RU"/>
    </w:rPr>
  </w:style>
  <w:style w:type="paragraph" w:customStyle="1" w:styleId="1ffffffe">
    <w:name w:val="Стиль Заголовок 1 (тем обзор)"/>
    <w:basedOn w:val="11"/>
    <w:link w:val="1fffffff"/>
    <w:rsid w:val="006F43D2"/>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6F43D2"/>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6F43D2"/>
    <w:pPr>
      <w:spacing w:line="360" w:lineRule="auto"/>
      <w:ind w:firstLine="709"/>
      <w:jc w:val="both"/>
    </w:pPr>
    <w:rPr>
      <w:sz w:val="28"/>
      <w:szCs w:val="20"/>
    </w:rPr>
  </w:style>
  <w:style w:type="paragraph" w:customStyle="1" w:styleId="47a">
    <w:name w:val="Заголовок 47"/>
    <w:basedOn w:val="10c"/>
    <w:next w:val="10c"/>
    <w:rsid w:val="006F43D2"/>
    <w:pPr>
      <w:keepNext/>
      <w:spacing w:line="240" w:lineRule="auto"/>
      <w:ind w:right="0" w:firstLine="0"/>
    </w:pPr>
  </w:style>
  <w:style w:type="paragraph" w:customStyle="1" w:styleId="res-desc1">
    <w:name w:val="res-desc1"/>
    <w:basedOn w:val="a3"/>
    <w:rsid w:val="006F43D2"/>
    <w:pPr>
      <w:spacing w:before="72"/>
    </w:pPr>
    <w:rPr>
      <w:rFonts w:ascii="a_Timer" w:hAnsi="a_Timer" w:cs="a_Timer"/>
      <w:color w:val="000000"/>
    </w:rPr>
  </w:style>
  <w:style w:type="paragraph" w:customStyle="1" w:styleId="-3">
    <w:name w:val="А - об"/>
    <w:basedOn w:val="a3"/>
    <w:rsid w:val="006F43D2"/>
    <w:pPr>
      <w:spacing w:line="360" w:lineRule="auto"/>
      <w:ind w:firstLine="397"/>
    </w:pPr>
    <w:rPr>
      <w:b/>
      <w:sz w:val="20"/>
      <w:szCs w:val="20"/>
    </w:rPr>
  </w:style>
  <w:style w:type="paragraph" w:customStyle="1" w:styleId="366">
    <w:name w:val="Основной текст 36"/>
    <w:basedOn w:val="10c"/>
    <w:rsid w:val="006F43D2"/>
    <w:pPr>
      <w:spacing w:line="240" w:lineRule="auto"/>
      <w:ind w:right="0" w:firstLine="0"/>
      <w:jc w:val="both"/>
    </w:pPr>
    <w:rPr>
      <w:i/>
      <w:sz w:val="26"/>
    </w:rPr>
  </w:style>
  <w:style w:type="character" w:customStyle="1" w:styleId="description1">
    <w:name w:val="description1"/>
    <w:rsid w:val="006F43D2"/>
    <w:rPr>
      <w:color w:val="000000"/>
      <w:sz w:val="17"/>
    </w:rPr>
  </w:style>
  <w:style w:type="paragraph" w:customStyle="1" w:styleId="1fffffff0">
    <w:name w:val="1_темы"/>
    <w:basedOn w:val="a3"/>
    <w:rsid w:val="006F43D2"/>
    <w:pPr>
      <w:ind w:left="567"/>
      <w:jc w:val="both"/>
    </w:pPr>
    <w:rPr>
      <w:b/>
      <w:lang w:eastAsia="fr-FR"/>
    </w:rPr>
  </w:style>
  <w:style w:type="paragraph" w:customStyle="1" w:styleId="374">
    <w:name w:val="Заголовок 37"/>
    <w:basedOn w:val="a3"/>
    <w:next w:val="a3"/>
    <w:rsid w:val="006F43D2"/>
    <w:pPr>
      <w:keepNext/>
      <w:snapToGrid w:val="0"/>
      <w:spacing w:before="240" w:after="60"/>
    </w:pPr>
    <w:rPr>
      <w:rFonts w:ascii="Arial" w:hAnsi="Arial"/>
      <w:szCs w:val="20"/>
    </w:rPr>
  </w:style>
  <w:style w:type="character" w:customStyle="1" w:styleId="940">
    <w:name w:val="Знак Знак94"/>
    <w:rsid w:val="006F43D2"/>
    <w:rPr>
      <w:rFonts w:ascii="Times New Roman" w:hAnsi="Times New Roman"/>
      <w:sz w:val="24"/>
    </w:rPr>
  </w:style>
  <w:style w:type="character" w:customStyle="1" w:styleId="1340">
    <w:name w:val="Знак Знак134"/>
    <w:locked/>
    <w:rsid w:val="006F43D2"/>
    <w:rPr>
      <w:rFonts w:ascii="Arial" w:hAnsi="Arial"/>
      <w:b/>
      <w:kern w:val="32"/>
      <w:sz w:val="32"/>
      <w:lang w:val="ru-RU" w:eastAsia="ru-RU"/>
    </w:rPr>
  </w:style>
  <w:style w:type="character" w:customStyle="1" w:styleId="bibliocaption1">
    <w:name w:val="bibliocaption1"/>
    <w:rsid w:val="006F43D2"/>
    <w:rPr>
      <w:rFonts w:ascii="Verdana" w:hAnsi="Verdana"/>
      <w:b/>
      <w:color w:val="080000"/>
      <w:sz w:val="22"/>
      <w:u w:val="none"/>
    </w:rPr>
  </w:style>
  <w:style w:type="paragraph" w:customStyle="1" w:styleId="afffffffffff7">
    <w:name w:val="ͮ𬠫"/>
    <w:rsid w:val="006F43D2"/>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6F43D2"/>
  </w:style>
  <w:style w:type="character" w:customStyle="1" w:styleId="ft1067">
    <w:name w:val="ft1067"/>
    <w:rsid w:val="006F43D2"/>
  </w:style>
  <w:style w:type="character" w:customStyle="1" w:styleId="ft1144">
    <w:name w:val="ft1144"/>
    <w:rsid w:val="006F43D2"/>
  </w:style>
  <w:style w:type="character" w:customStyle="1" w:styleId="ft1207">
    <w:name w:val="ft1207"/>
    <w:rsid w:val="006F43D2"/>
  </w:style>
  <w:style w:type="character" w:customStyle="1" w:styleId="ft1213">
    <w:name w:val="ft1213"/>
    <w:rsid w:val="006F43D2"/>
  </w:style>
  <w:style w:type="character" w:customStyle="1" w:styleId="ft1214">
    <w:name w:val="ft1214"/>
    <w:rsid w:val="006F43D2"/>
  </w:style>
  <w:style w:type="character" w:customStyle="1" w:styleId="ft1289">
    <w:name w:val="ft1289"/>
    <w:rsid w:val="006F43D2"/>
  </w:style>
  <w:style w:type="character" w:customStyle="1" w:styleId="ft1311">
    <w:name w:val="ft1311"/>
    <w:rsid w:val="006F43D2"/>
  </w:style>
  <w:style w:type="character" w:customStyle="1" w:styleId="ft3008">
    <w:name w:val="ft3008"/>
    <w:rsid w:val="006F43D2"/>
  </w:style>
  <w:style w:type="character" w:customStyle="1" w:styleId="ft3181">
    <w:name w:val="ft3181"/>
    <w:rsid w:val="006F43D2"/>
  </w:style>
  <w:style w:type="character" w:customStyle="1" w:styleId="ft722">
    <w:name w:val="ft722"/>
    <w:rsid w:val="006F43D2"/>
  </w:style>
  <w:style w:type="character" w:customStyle="1" w:styleId="ft728">
    <w:name w:val="ft728"/>
    <w:rsid w:val="006F43D2"/>
  </w:style>
  <w:style w:type="character" w:customStyle="1" w:styleId="ft730">
    <w:name w:val="ft730"/>
    <w:rsid w:val="006F43D2"/>
  </w:style>
  <w:style w:type="character" w:customStyle="1" w:styleId="ft72">
    <w:name w:val="ft72"/>
    <w:rsid w:val="006F43D2"/>
  </w:style>
  <w:style w:type="character" w:customStyle="1" w:styleId="ft731">
    <w:name w:val="ft731"/>
    <w:rsid w:val="006F43D2"/>
  </w:style>
  <w:style w:type="character" w:customStyle="1" w:styleId="ft732">
    <w:name w:val="ft732"/>
    <w:rsid w:val="006F43D2"/>
  </w:style>
  <w:style w:type="character" w:customStyle="1" w:styleId="ft735">
    <w:name w:val="ft735"/>
    <w:rsid w:val="006F43D2"/>
  </w:style>
  <w:style w:type="character" w:customStyle="1" w:styleId="ft738">
    <w:name w:val="ft738"/>
    <w:rsid w:val="006F43D2"/>
  </w:style>
  <w:style w:type="character" w:customStyle="1" w:styleId="ft747">
    <w:name w:val="ft747"/>
    <w:rsid w:val="006F43D2"/>
  </w:style>
  <w:style w:type="character" w:customStyle="1" w:styleId="ft758">
    <w:name w:val="ft758"/>
    <w:rsid w:val="006F43D2"/>
  </w:style>
  <w:style w:type="paragraph" w:customStyle="1" w:styleId="Picture">
    <w:name w:val="Picture"/>
    <w:basedOn w:val="a3"/>
    <w:next w:val="a3"/>
    <w:rsid w:val="006F43D2"/>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6F43D2"/>
    <w:rPr>
      <w:color w:val="auto"/>
      <w:lang w:val="en-US" w:eastAsia="en-US"/>
    </w:rPr>
  </w:style>
  <w:style w:type="paragraph" w:customStyle="1" w:styleId="1fffffff1">
    <w:name w:val="Çàãîëîâîê 1"/>
    <w:basedOn w:val="Default"/>
    <w:next w:val="Default"/>
    <w:rsid w:val="006F43D2"/>
    <w:rPr>
      <w:color w:val="auto"/>
      <w:lang w:val="en-US" w:eastAsia="en-US"/>
    </w:rPr>
  </w:style>
  <w:style w:type="character" w:customStyle="1" w:styleId="ft2100">
    <w:name w:val="ft2100"/>
    <w:rsid w:val="006F43D2"/>
  </w:style>
  <w:style w:type="character" w:customStyle="1" w:styleId="ft2109">
    <w:name w:val="ft2109"/>
    <w:rsid w:val="006F43D2"/>
  </w:style>
  <w:style w:type="character" w:customStyle="1" w:styleId="ft2121">
    <w:name w:val="ft2121"/>
    <w:rsid w:val="006F43D2"/>
  </w:style>
  <w:style w:type="character" w:customStyle="1" w:styleId="ft2130">
    <w:name w:val="ft2130"/>
    <w:rsid w:val="006F43D2"/>
  </w:style>
  <w:style w:type="character" w:customStyle="1" w:styleId="ft24421">
    <w:name w:val="ft24421"/>
    <w:rsid w:val="006F43D2"/>
    <w:rPr>
      <w:rFonts w:ascii="Times" w:hAnsi="Times"/>
      <w:b/>
      <w:color w:val="000000"/>
      <w:spacing w:val="15"/>
      <w:sz w:val="27"/>
    </w:rPr>
  </w:style>
  <w:style w:type="paragraph" w:customStyle="1" w:styleId="afffffffffff8">
    <w:name w:val="Стиль для методичек"/>
    <w:basedOn w:val="a3"/>
    <w:rsid w:val="006F43D2"/>
    <w:pPr>
      <w:ind w:left="284" w:firstLine="340"/>
      <w:jc w:val="both"/>
    </w:pPr>
    <w:rPr>
      <w:rFonts w:ascii="Calibri" w:hAnsi="Calibri" w:cs="Calibri"/>
      <w:sz w:val="28"/>
      <w:szCs w:val="28"/>
    </w:rPr>
  </w:style>
  <w:style w:type="paragraph" w:customStyle="1" w:styleId="Preformatted">
    <w:name w:val="Preformatted"/>
    <w:basedOn w:val="a3"/>
    <w:rsid w:val="006F43D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6F43D2"/>
    <w:rPr>
      <w:rFonts w:ascii="Times New Roman" w:hAnsi="Times New Roman"/>
      <w:i/>
      <w:sz w:val="26"/>
    </w:rPr>
  </w:style>
  <w:style w:type="character" w:customStyle="1" w:styleId="rvts9">
    <w:name w:val="rvts9"/>
    <w:rsid w:val="006F43D2"/>
  </w:style>
  <w:style w:type="character" w:customStyle="1" w:styleId="rvts15">
    <w:name w:val="rvts15"/>
    <w:rsid w:val="006F43D2"/>
  </w:style>
  <w:style w:type="paragraph" w:customStyle="1" w:styleId="2TimesNewW1">
    <w:name w:val="Стиль Заголовок 2 + Times New (W1)"/>
    <w:basedOn w:val="21"/>
    <w:rsid w:val="006F43D2"/>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6F43D2"/>
    <w:pPr>
      <w:spacing w:before="100" w:beforeAutospacing="1" w:after="100" w:afterAutospacing="1"/>
    </w:pPr>
  </w:style>
  <w:style w:type="paragraph" w:customStyle="1" w:styleId="1125">
    <w:name w:val="Стиль Заголовок 1 + по ширине Первая строка:  125 см"/>
    <w:basedOn w:val="11"/>
    <w:rsid w:val="006F43D2"/>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6F43D2"/>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6F43D2"/>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6F43D2"/>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6F43D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6F43D2"/>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6F43D2"/>
  </w:style>
  <w:style w:type="character" w:customStyle="1" w:styleId="ft404">
    <w:name w:val="ft404"/>
    <w:rsid w:val="006F43D2"/>
  </w:style>
  <w:style w:type="character" w:customStyle="1" w:styleId="ft2">
    <w:name w:val="ft2"/>
    <w:rsid w:val="006F43D2"/>
  </w:style>
  <w:style w:type="character" w:customStyle="1" w:styleId="ft405">
    <w:name w:val="ft405"/>
    <w:rsid w:val="006F43D2"/>
  </w:style>
  <w:style w:type="character" w:customStyle="1" w:styleId="ft407">
    <w:name w:val="ft407"/>
    <w:rsid w:val="006F43D2"/>
  </w:style>
  <w:style w:type="character" w:customStyle="1" w:styleId="ft411">
    <w:name w:val="ft411"/>
    <w:rsid w:val="006F43D2"/>
  </w:style>
  <w:style w:type="character" w:customStyle="1" w:styleId="ft416">
    <w:name w:val="ft416"/>
    <w:rsid w:val="006F43D2"/>
  </w:style>
  <w:style w:type="character" w:customStyle="1" w:styleId="ft438">
    <w:name w:val="ft438"/>
    <w:rsid w:val="006F43D2"/>
  </w:style>
  <w:style w:type="character" w:customStyle="1" w:styleId="ft461">
    <w:name w:val="ft461"/>
    <w:rsid w:val="006F43D2"/>
  </w:style>
  <w:style w:type="character" w:customStyle="1" w:styleId="ft485">
    <w:name w:val="ft485"/>
    <w:rsid w:val="006F43D2"/>
  </w:style>
  <w:style w:type="character" w:customStyle="1" w:styleId="ft507">
    <w:name w:val="ft507"/>
    <w:rsid w:val="006F43D2"/>
  </w:style>
  <w:style w:type="character" w:customStyle="1" w:styleId="ft464">
    <w:name w:val="ft464"/>
    <w:rsid w:val="006F43D2"/>
  </w:style>
  <w:style w:type="character" w:customStyle="1" w:styleId="ft515">
    <w:name w:val="ft515"/>
    <w:rsid w:val="006F43D2"/>
  </w:style>
  <w:style w:type="character" w:customStyle="1" w:styleId="ft518">
    <w:name w:val="ft518"/>
    <w:rsid w:val="006F43D2"/>
  </w:style>
  <w:style w:type="character" w:customStyle="1" w:styleId="ft521">
    <w:name w:val="ft521"/>
    <w:rsid w:val="006F43D2"/>
  </w:style>
  <w:style w:type="character" w:customStyle="1" w:styleId="ft525">
    <w:name w:val="ft525"/>
    <w:rsid w:val="006F43D2"/>
  </w:style>
  <w:style w:type="character" w:customStyle="1" w:styleId="ft549">
    <w:name w:val="ft549"/>
    <w:rsid w:val="006F43D2"/>
  </w:style>
  <w:style w:type="character" w:customStyle="1" w:styleId="ft554">
    <w:name w:val="ft554"/>
    <w:rsid w:val="006F43D2"/>
  </w:style>
  <w:style w:type="character" w:customStyle="1" w:styleId="ft557">
    <w:name w:val="ft557"/>
    <w:rsid w:val="006F43D2"/>
  </w:style>
  <w:style w:type="character" w:customStyle="1" w:styleId="ft561">
    <w:name w:val="ft561"/>
    <w:rsid w:val="006F43D2"/>
  </w:style>
  <w:style w:type="character" w:customStyle="1" w:styleId="ft565">
    <w:name w:val="ft565"/>
    <w:rsid w:val="006F43D2"/>
  </w:style>
  <w:style w:type="character" w:customStyle="1" w:styleId="ft570">
    <w:name w:val="ft570"/>
    <w:rsid w:val="006F43D2"/>
  </w:style>
  <w:style w:type="character" w:customStyle="1" w:styleId="ft594">
    <w:name w:val="ft594"/>
    <w:rsid w:val="006F43D2"/>
  </w:style>
  <w:style w:type="character" w:customStyle="1" w:styleId="ft600">
    <w:name w:val="ft600"/>
    <w:rsid w:val="006F43D2"/>
  </w:style>
  <w:style w:type="character" w:customStyle="1" w:styleId="ft625">
    <w:name w:val="ft625"/>
    <w:rsid w:val="006F43D2"/>
  </w:style>
  <w:style w:type="character" w:customStyle="1" w:styleId="ft646">
    <w:name w:val="ft646"/>
    <w:rsid w:val="006F43D2"/>
  </w:style>
  <w:style w:type="character" w:customStyle="1" w:styleId="ft648">
    <w:name w:val="ft648"/>
    <w:rsid w:val="006F43D2"/>
  </w:style>
  <w:style w:type="character" w:customStyle="1" w:styleId="ft650">
    <w:name w:val="ft650"/>
    <w:rsid w:val="006F43D2"/>
  </w:style>
  <w:style w:type="character" w:customStyle="1" w:styleId="ft651">
    <w:name w:val="ft651"/>
    <w:rsid w:val="006F43D2"/>
  </w:style>
  <w:style w:type="character" w:customStyle="1" w:styleId="ft654">
    <w:name w:val="ft654"/>
    <w:rsid w:val="006F43D2"/>
  </w:style>
  <w:style w:type="character" w:customStyle="1" w:styleId="ft655">
    <w:name w:val="ft655"/>
    <w:rsid w:val="006F43D2"/>
  </w:style>
  <w:style w:type="character" w:customStyle="1" w:styleId="ft674">
    <w:name w:val="ft674"/>
    <w:rsid w:val="006F43D2"/>
  </w:style>
  <w:style w:type="character" w:customStyle="1" w:styleId="ft698">
    <w:name w:val="ft698"/>
    <w:rsid w:val="006F43D2"/>
  </w:style>
  <w:style w:type="character" w:customStyle="1" w:styleId="ft709">
    <w:name w:val="ft709"/>
    <w:rsid w:val="006F43D2"/>
  </w:style>
  <w:style w:type="character" w:customStyle="1" w:styleId="ft723">
    <w:name w:val="ft723"/>
    <w:rsid w:val="006F43D2"/>
  </w:style>
  <w:style w:type="character" w:customStyle="1" w:styleId="ft746">
    <w:name w:val="ft746"/>
    <w:rsid w:val="006F43D2"/>
  </w:style>
  <w:style w:type="character" w:customStyle="1" w:styleId="ft770">
    <w:name w:val="ft770"/>
    <w:rsid w:val="006F43D2"/>
  </w:style>
  <w:style w:type="character" w:customStyle="1" w:styleId="ft772">
    <w:name w:val="ft772"/>
    <w:rsid w:val="006F43D2"/>
  </w:style>
  <w:style w:type="character" w:customStyle="1" w:styleId="ft774">
    <w:name w:val="ft774"/>
    <w:rsid w:val="006F43D2"/>
  </w:style>
  <w:style w:type="character" w:customStyle="1" w:styleId="ft777">
    <w:name w:val="ft777"/>
    <w:rsid w:val="006F43D2"/>
  </w:style>
  <w:style w:type="character" w:customStyle="1" w:styleId="ft778">
    <w:name w:val="ft778"/>
    <w:rsid w:val="006F43D2"/>
  </w:style>
  <w:style w:type="character" w:customStyle="1" w:styleId="ft780">
    <w:name w:val="ft780"/>
    <w:rsid w:val="006F43D2"/>
  </w:style>
  <w:style w:type="character" w:customStyle="1" w:styleId="ft794">
    <w:name w:val="ft794"/>
    <w:rsid w:val="006F43D2"/>
  </w:style>
  <w:style w:type="character" w:customStyle="1" w:styleId="ft813">
    <w:name w:val="ft813"/>
    <w:rsid w:val="006F43D2"/>
  </w:style>
  <w:style w:type="character" w:customStyle="1" w:styleId="ft845">
    <w:name w:val="ft845"/>
    <w:rsid w:val="006F43D2"/>
  </w:style>
  <w:style w:type="character" w:customStyle="1" w:styleId="ft846">
    <w:name w:val="ft846"/>
    <w:rsid w:val="006F43D2"/>
  </w:style>
  <w:style w:type="character" w:customStyle="1" w:styleId="ft869">
    <w:name w:val="ft869"/>
    <w:rsid w:val="006F43D2"/>
  </w:style>
  <w:style w:type="character" w:customStyle="1" w:styleId="ft345">
    <w:name w:val="ft345"/>
    <w:rsid w:val="006F43D2"/>
  </w:style>
  <w:style w:type="character" w:customStyle="1" w:styleId="ft348">
    <w:name w:val="ft348"/>
    <w:rsid w:val="006F43D2"/>
  </w:style>
  <w:style w:type="character" w:customStyle="1" w:styleId="ft350">
    <w:name w:val="ft350"/>
    <w:rsid w:val="006F43D2"/>
  </w:style>
  <w:style w:type="character" w:customStyle="1" w:styleId="ft351">
    <w:name w:val="ft351"/>
    <w:rsid w:val="006F43D2"/>
  </w:style>
  <w:style w:type="character" w:customStyle="1" w:styleId="ft353">
    <w:name w:val="ft353"/>
    <w:rsid w:val="006F43D2"/>
  </w:style>
  <w:style w:type="character" w:customStyle="1" w:styleId="ft355">
    <w:name w:val="ft355"/>
    <w:rsid w:val="006F43D2"/>
  </w:style>
  <w:style w:type="character" w:customStyle="1" w:styleId="ft372">
    <w:name w:val="ft372"/>
    <w:rsid w:val="006F43D2"/>
  </w:style>
  <w:style w:type="character" w:customStyle="1" w:styleId="ft219">
    <w:name w:val="ft219"/>
    <w:rsid w:val="006F43D2"/>
  </w:style>
  <w:style w:type="character" w:customStyle="1" w:styleId="ft255">
    <w:name w:val="ft255"/>
    <w:rsid w:val="006F43D2"/>
  </w:style>
  <w:style w:type="character" w:customStyle="1" w:styleId="ft264">
    <w:name w:val="ft264"/>
    <w:rsid w:val="006F43D2"/>
  </w:style>
  <w:style w:type="character" w:customStyle="1" w:styleId="ft269">
    <w:name w:val="ft269"/>
    <w:rsid w:val="006F43D2"/>
  </w:style>
  <w:style w:type="character" w:customStyle="1" w:styleId="ft292">
    <w:name w:val="ft292"/>
    <w:rsid w:val="006F43D2"/>
  </w:style>
  <w:style w:type="character" w:customStyle="1" w:styleId="ft300">
    <w:name w:val="ft300"/>
    <w:rsid w:val="006F43D2"/>
  </w:style>
  <w:style w:type="character" w:customStyle="1" w:styleId="ft308">
    <w:name w:val="ft308"/>
    <w:rsid w:val="006F43D2"/>
  </w:style>
  <w:style w:type="character" w:customStyle="1" w:styleId="ft334">
    <w:name w:val="ft334"/>
    <w:rsid w:val="006F43D2"/>
  </w:style>
  <w:style w:type="character" w:customStyle="1" w:styleId="ft346">
    <w:name w:val="ft346"/>
    <w:rsid w:val="006F43D2"/>
  </w:style>
  <w:style w:type="character" w:customStyle="1" w:styleId="ft3">
    <w:name w:val="ft3"/>
    <w:rsid w:val="006F43D2"/>
  </w:style>
  <w:style w:type="character" w:customStyle="1" w:styleId="ft381">
    <w:name w:val="ft381"/>
    <w:rsid w:val="006F43D2"/>
  </w:style>
  <w:style w:type="character" w:customStyle="1" w:styleId="ft391">
    <w:name w:val="ft391"/>
    <w:rsid w:val="006F43D2"/>
  </w:style>
  <w:style w:type="character" w:customStyle="1" w:styleId="ft397">
    <w:name w:val="ft397"/>
    <w:rsid w:val="006F43D2"/>
  </w:style>
  <w:style w:type="character" w:customStyle="1" w:styleId="ft176">
    <w:name w:val="ft176"/>
    <w:rsid w:val="006F43D2"/>
  </w:style>
  <w:style w:type="character" w:customStyle="1" w:styleId="ft410">
    <w:name w:val="ft410"/>
    <w:rsid w:val="006F43D2"/>
  </w:style>
  <w:style w:type="character" w:customStyle="1" w:styleId="ft421">
    <w:name w:val="ft421"/>
    <w:rsid w:val="006F43D2"/>
  </w:style>
  <w:style w:type="character" w:customStyle="1" w:styleId="ft467">
    <w:name w:val="ft467"/>
    <w:rsid w:val="006F43D2"/>
  </w:style>
  <w:style w:type="character" w:customStyle="1" w:styleId="ft479">
    <w:name w:val="ft479"/>
    <w:rsid w:val="006F43D2"/>
  </w:style>
  <w:style w:type="character" w:customStyle="1" w:styleId="ft578">
    <w:name w:val="ft578"/>
    <w:rsid w:val="006F43D2"/>
  </w:style>
  <w:style w:type="character" w:customStyle="1" w:styleId="ft624">
    <w:name w:val="ft624"/>
    <w:rsid w:val="006F43D2"/>
  </w:style>
  <w:style w:type="character" w:customStyle="1" w:styleId="ft631">
    <w:name w:val="ft631"/>
    <w:rsid w:val="006F43D2"/>
  </w:style>
  <w:style w:type="character" w:customStyle="1" w:styleId="ft679">
    <w:name w:val="ft679"/>
    <w:rsid w:val="006F43D2"/>
  </w:style>
  <w:style w:type="character" w:customStyle="1" w:styleId="ft725">
    <w:name w:val="ft725"/>
    <w:rsid w:val="006F43D2"/>
  </w:style>
  <w:style w:type="character" w:customStyle="1" w:styleId="ft769">
    <w:name w:val="ft769"/>
    <w:rsid w:val="006F43D2"/>
  </w:style>
  <w:style w:type="character" w:customStyle="1" w:styleId="ft819">
    <w:name w:val="ft819"/>
    <w:rsid w:val="006F43D2"/>
  </w:style>
  <w:style w:type="character" w:customStyle="1" w:styleId="ft877">
    <w:name w:val="ft877"/>
    <w:rsid w:val="006F43D2"/>
  </w:style>
  <w:style w:type="character" w:customStyle="1" w:styleId="ft275">
    <w:name w:val="ft275"/>
    <w:rsid w:val="006F43D2"/>
  </w:style>
  <w:style w:type="character" w:customStyle="1" w:styleId="ft935">
    <w:name w:val="ft935"/>
    <w:rsid w:val="006F43D2"/>
  </w:style>
  <w:style w:type="character" w:customStyle="1" w:styleId="ft969">
    <w:name w:val="ft969"/>
    <w:rsid w:val="006F43D2"/>
  </w:style>
  <w:style w:type="character" w:customStyle="1" w:styleId="ft1010">
    <w:name w:val="ft1010"/>
    <w:rsid w:val="006F43D2"/>
  </w:style>
  <w:style w:type="character" w:customStyle="1" w:styleId="ft1058">
    <w:name w:val="ft1058"/>
    <w:rsid w:val="006F43D2"/>
  </w:style>
  <w:style w:type="character" w:customStyle="1" w:styleId="ft1101">
    <w:name w:val="ft1101"/>
    <w:rsid w:val="006F43D2"/>
  </w:style>
  <w:style w:type="character" w:customStyle="1" w:styleId="ft1162">
    <w:name w:val="ft1162"/>
    <w:rsid w:val="006F43D2"/>
  </w:style>
  <w:style w:type="character" w:customStyle="1" w:styleId="ft1197">
    <w:name w:val="ft1197"/>
    <w:rsid w:val="006F43D2"/>
  </w:style>
  <w:style w:type="character" w:customStyle="1" w:styleId="ft1248">
    <w:name w:val="ft1248"/>
    <w:rsid w:val="006F43D2"/>
  </w:style>
  <w:style w:type="character" w:customStyle="1" w:styleId="ft1293">
    <w:name w:val="ft1293"/>
    <w:rsid w:val="006F43D2"/>
  </w:style>
  <w:style w:type="character" w:customStyle="1" w:styleId="ft1308">
    <w:name w:val="ft1308"/>
    <w:rsid w:val="006F43D2"/>
  </w:style>
  <w:style w:type="character" w:customStyle="1" w:styleId="ft1366">
    <w:name w:val="ft1366"/>
    <w:rsid w:val="006F43D2"/>
  </w:style>
  <w:style w:type="character" w:customStyle="1" w:styleId="ft1377">
    <w:name w:val="ft1377"/>
    <w:rsid w:val="006F43D2"/>
  </w:style>
  <w:style w:type="character" w:customStyle="1" w:styleId="ft1380">
    <w:name w:val="ft1380"/>
    <w:rsid w:val="006F43D2"/>
  </w:style>
  <w:style w:type="character" w:customStyle="1" w:styleId="ft1389">
    <w:name w:val="ft1389"/>
    <w:rsid w:val="006F43D2"/>
  </w:style>
  <w:style w:type="character" w:customStyle="1" w:styleId="ft1393">
    <w:name w:val="ft1393"/>
    <w:rsid w:val="006F43D2"/>
  </w:style>
  <w:style w:type="character" w:customStyle="1" w:styleId="ft1400">
    <w:name w:val="ft1400"/>
    <w:rsid w:val="006F43D2"/>
  </w:style>
  <w:style w:type="character" w:customStyle="1" w:styleId="ft1407">
    <w:name w:val="ft1407"/>
    <w:rsid w:val="006F43D2"/>
  </w:style>
  <w:style w:type="character" w:customStyle="1" w:styleId="ft1410">
    <w:name w:val="ft1410"/>
    <w:rsid w:val="006F43D2"/>
  </w:style>
  <w:style w:type="character" w:customStyle="1" w:styleId="ft1427">
    <w:name w:val="ft1427"/>
    <w:rsid w:val="006F43D2"/>
  </w:style>
  <w:style w:type="character" w:customStyle="1" w:styleId="ft1478">
    <w:name w:val="ft1478"/>
    <w:rsid w:val="006F43D2"/>
  </w:style>
  <w:style w:type="character" w:customStyle="1" w:styleId="ft1533">
    <w:name w:val="ft1533"/>
    <w:rsid w:val="006F43D2"/>
  </w:style>
  <w:style w:type="character" w:customStyle="1" w:styleId="ft1586">
    <w:name w:val="ft1586"/>
    <w:rsid w:val="006F43D2"/>
  </w:style>
  <w:style w:type="character" w:customStyle="1" w:styleId="ft1627">
    <w:name w:val="ft1627"/>
    <w:rsid w:val="006F43D2"/>
  </w:style>
  <w:style w:type="character" w:customStyle="1" w:styleId="ft1634">
    <w:name w:val="ft1634"/>
    <w:rsid w:val="006F43D2"/>
  </w:style>
  <w:style w:type="character" w:customStyle="1" w:styleId="ft1638">
    <w:name w:val="ft1638"/>
    <w:rsid w:val="006F43D2"/>
  </w:style>
  <w:style w:type="character" w:customStyle="1" w:styleId="ft1643">
    <w:name w:val="ft1643"/>
    <w:rsid w:val="006F43D2"/>
  </w:style>
  <w:style w:type="character" w:customStyle="1" w:styleId="ft1659">
    <w:name w:val="ft1659"/>
    <w:rsid w:val="006F43D2"/>
  </w:style>
  <w:style w:type="character" w:customStyle="1" w:styleId="ft1665">
    <w:name w:val="ft1665"/>
    <w:rsid w:val="006F43D2"/>
  </w:style>
  <w:style w:type="character" w:customStyle="1" w:styleId="ft1711">
    <w:name w:val="ft1711"/>
    <w:rsid w:val="006F43D2"/>
  </w:style>
  <w:style w:type="character" w:customStyle="1" w:styleId="ft1757">
    <w:name w:val="ft1757"/>
    <w:rsid w:val="006F43D2"/>
  </w:style>
  <w:style w:type="character" w:customStyle="1" w:styleId="ft1804">
    <w:name w:val="ft1804"/>
    <w:rsid w:val="006F43D2"/>
  </w:style>
  <w:style w:type="character" w:customStyle="1" w:styleId="ft1855">
    <w:name w:val="ft1855"/>
    <w:rsid w:val="006F43D2"/>
  </w:style>
  <w:style w:type="character" w:customStyle="1" w:styleId="ft1883">
    <w:name w:val="ft1883"/>
    <w:rsid w:val="006F43D2"/>
  </w:style>
  <w:style w:type="character" w:customStyle="1" w:styleId="ft1937">
    <w:name w:val="ft1937"/>
    <w:rsid w:val="006F43D2"/>
  </w:style>
  <w:style w:type="character" w:customStyle="1" w:styleId="ft1983">
    <w:name w:val="ft1983"/>
    <w:rsid w:val="006F43D2"/>
  </w:style>
  <w:style w:type="character" w:customStyle="1" w:styleId="ft2028">
    <w:name w:val="ft2028"/>
    <w:rsid w:val="006F43D2"/>
  </w:style>
  <w:style w:type="character" w:customStyle="1" w:styleId="ft2049">
    <w:name w:val="ft2049"/>
    <w:rsid w:val="006F43D2"/>
  </w:style>
  <w:style w:type="character" w:customStyle="1" w:styleId="ft2096">
    <w:name w:val="ft2096"/>
    <w:rsid w:val="006F43D2"/>
  </w:style>
  <w:style w:type="character" w:customStyle="1" w:styleId="ft2144">
    <w:name w:val="ft2144"/>
    <w:rsid w:val="006F43D2"/>
  </w:style>
  <w:style w:type="character" w:customStyle="1" w:styleId="ft2234">
    <w:name w:val="ft2234"/>
    <w:rsid w:val="006F43D2"/>
  </w:style>
  <w:style w:type="character" w:customStyle="1" w:styleId="ft2289">
    <w:name w:val="ft2289"/>
    <w:rsid w:val="006F43D2"/>
  </w:style>
  <w:style w:type="character" w:customStyle="1" w:styleId="ft1884">
    <w:name w:val="ft1884"/>
    <w:rsid w:val="006F43D2"/>
  </w:style>
  <w:style w:type="character" w:customStyle="1" w:styleId="ft2343">
    <w:name w:val="ft2343"/>
    <w:rsid w:val="006F43D2"/>
  </w:style>
  <w:style w:type="character" w:customStyle="1" w:styleId="ft2392">
    <w:name w:val="ft2392"/>
    <w:rsid w:val="006F43D2"/>
  </w:style>
  <w:style w:type="character" w:customStyle="1" w:styleId="ft2439">
    <w:name w:val="ft2439"/>
    <w:rsid w:val="006F43D2"/>
  </w:style>
  <w:style w:type="character" w:customStyle="1" w:styleId="ft2489">
    <w:name w:val="ft2489"/>
    <w:rsid w:val="006F43D2"/>
  </w:style>
  <w:style w:type="character" w:customStyle="1" w:styleId="ft2500">
    <w:name w:val="ft2500"/>
    <w:rsid w:val="006F43D2"/>
  </w:style>
  <w:style w:type="character" w:customStyle="1" w:styleId="ft2555">
    <w:name w:val="ft2555"/>
    <w:rsid w:val="006F43D2"/>
  </w:style>
  <w:style w:type="character" w:customStyle="1" w:styleId="ft2562">
    <w:name w:val="ft2562"/>
    <w:rsid w:val="006F43D2"/>
  </w:style>
  <w:style w:type="character" w:customStyle="1" w:styleId="ft2569">
    <w:name w:val="ft2569"/>
    <w:rsid w:val="006F43D2"/>
  </w:style>
  <w:style w:type="character" w:customStyle="1" w:styleId="ft2572">
    <w:name w:val="ft2572"/>
    <w:rsid w:val="006F43D2"/>
  </w:style>
  <w:style w:type="character" w:customStyle="1" w:styleId="ft2581">
    <w:name w:val="ft2581"/>
    <w:rsid w:val="006F43D2"/>
  </w:style>
  <w:style w:type="character" w:customStyle="1" w:styleId="ft2590">
    <w:name w:val="ft2590"/>
    <w:rsid w:val="006F43D2"/>
  </w:style>
  <w:style w:type="character" w:customStyle="1" w:styleId="ft2624">
    <w:name w:val="ft2624"/>
    <w:rsid w:val="006F43D2"/>
  </w:style>
  <w:style w:type="character" w:customStyle="1" w:styleId="ft2669">
    <w:name w:val="ft2669"/>
    <w:rsid w:val="006F43D2"/>
  </w:style>
  <w:style w:type="character" w:customStyle="1" w:styleId="ft2679">
    <w:name w:val="ft2679"/>
    <w:rsid w:val="006F43D2"/>
  </w:style>
  <w:style w:type="character" w:customStyle="1" w:styleId="ft2716">
    <w:name w:val="ft2716"/>
    <w:rsid w:val="006F43D2"/>
  </w:style>
  <w:style w:type="character" w:customStyle="1" w:styleId="ft2726">
    <w:name w:val="ft2726"/>
    <w:rsid w:val="006F43D2"/>
  </w:style>
  <w:style w:type="character" w:customStyle="1" w:styleId="ft2773">
    <w:name w:val="ft2773"/>
    <w:rsid w:val="006F43D2"/>
  </w:style>
  <w:style w:type="character" w:customStyle="1" w:styleId="ft2782">
    <w:name w:val="ft2782"/>
    <w:rsid w:val="006F43D2"/>
  </w:style>
  <w:style w:type="character" w:customStyle="1" w:styleId="ft2828">
    <w:name w:val="ft2828"/>
    <w:rsid w:val="006F43D2"/>
  </w:style>
  <w:style w:type="character" w:customStyle="1" w:styleId="ft2877">
    <w:name w:val="ft2877"/>
    <w:rsid w:val="006F43D2"/>
  </w:style>
  <w:style w:type="character" w:customStyle="1" w:styleId="ft2921">
    <w:name w:val="ft2921"/>
    <w:rsid w:val="006F43D2"/>
  </w:style>
  <w:style w:type="character" w:customStyle="1" w:styleId="ft2927">
    <w:name w:val="ft2927"/>
    <w:rsid w:val="006F43D2"/>
  </w:style>
  <w:style w:type="character" w:customStyle="1" w:styleId="ft2935">
    <w:name w:val="ft2935"/>
    <w:rsid w:val="006F43D2"/>
  </w:style>
  <w:style w:type="character" w:customStyle="1" w:styleId="ft2943">
    <w:name w:val="ft2943"/>
    <w:rsid w:val="006F43D2"/>
  </w:style>
  <w:style w:type="character" w:customStyle="1" w:styleId="ft2952">
    <w:name w:val="ft2952"/>
    <w:rsid w:val="006F43D2"/>
  </w:style>
  <w:style w:type="character" w:customStyle="1" w:styleId="ft2954">
    <w:name w:val="ft2954"/>
    <w:rsid w:val="006F43D2"/>
  </w:style>
  <w:style w:type="character" w:customStyle="1" w:styleId="ft2955">
    <w:name w:val="ft2955"/>
    <w:rsid w:val="006F43D2"/>
  </w:style>
  <w:style w:type="character" w:customStyle="1" w:styleId="ft2962">
    <w:name w:val="ft2962"/>
    <w:rsid w:val="006F43D2"/>
  </w:style>
  <w:style w:type="character" w:customStyle="1" w:styleId="ft2968">
    <w:name w:val="ft2968"/>
    <w:rsid w:val="006F43D2"/>
  </w:style>
  <w:style w:type="character" w:customStyle="1" w:styleId="ft2973">
    <w:name w:val="ft2973"/>
    <w:rsid w:val="006F43D2"/>
  </w:style>
  <w:style w:type="character" w:customStyle="1" w:styleId="ft2974">
    <w:name w:val="ft2974"/>
    <w:rsid w:val="006F43D2"/>
  </w:style>
  <w:style w:type="character" w:customStyle="1" w:styleId="ft2976">
    <w:name w:val="ft2976"/>
    <w:rsid w:val="006F43D2"/>
  </w:style>
  <w:style w:type="character" w:customStyle="1" w:styleId="ft2985">
    <w:name w:val="ft2985"/>
    <w:rsid w:val="006F43D2"/>
  </w:style>
  <w:style w:type="character" w:customStyle="1" w:styleId="ft3002">
    <w:name w:val="ft3002"/>
    <w:rsid w:val="006F43D2"/>
  </w:style>
  <w:style w:type="character" w:customStyle="1" w:styleId="ft3037">
    <w:name w:val="ft3037"/>
    <w:rsid w:val="006F43D2"/>
  </w:style>
  <w:style w:type="character" w:customStyle="1" w:styleId="ft3084">
    <w:name w:val="ft3084"/>
    <w:rsid w:val="006F43D2"/>
  </w:style>
  <w:style w:type="character" w:customStyle="1" w:styleId="ft3127">
    <w:name w:val="ft3127"/>
    <w:rsid w:val="006F43D2"/>
  </w:style>
  <w:style w:type="character" w:customStyle="1" w:styleId="ft3156">
    <w:name w:val="ft3156"/>
    <w:rsid w:val="006F43D2"/>
  </w:style>
  <w:style w:type="character" w:customStyle="1" w:styleId="ft3206">
    <w:name w:val="ft3206"/>
    <w:rsid w:val="006F43D2"/>
  </w:style>
  <w:style w:type="character" w:customStyle="1" w:styleId="ft3264">
    <w:name w:val="ft3264"/>
    <w:rsid w:val="006F43D2"/>
  </w:style>
  <w:style w:type="character" w:customStyle="1" w:styleId="ft3315">
    <w:name w:val="ft3315"/>
    <w:rsid w:val="006F43D2"/>
  </w:style>
  <w:style w:type="character" w:customStyle="1" w:styleId="ft3373">
    <w:name w:val="ft3373"/>
    <w:rsid w:val="006F43D2"/>
  </w:style>
  <w:style w:type="character" w:customStyle="1" w:styleId="ft3432">
    <w:name w:val="ft3432"/>
    <w:rsid w:val="006F43D2"/>
  </w:style>
  <w:style w:type="character" w:customStyle="1" w:styleId="ft3489">
    <w:name w:val="ft3489"/>
    <w:rsid w:val="006F43D2"/>
  </w:style>
  <w:style w:type="character" w:customStyle="1" w:styleId="ft3546">
    <w:name w:val="ft3546"/>
    <w:rsid w:val="006F43D2"/>
  </w:style>
  <w:style w:type="character" w:customStyle="1" w:styleId="ft3608">
    <w:name w:val="ft3608"/>
    <w:rsid w:val="006F43D2"/>
  </w:style>
  <w:style w:type="character" w:customStyle="1" w:styleId="ft3651">
    <w:name w:val="ft3651"/>
    <w:rsid w:val="006F43D2"/>
  </w:style>
  <w:style w:type="paragraph" w:customStyle="1" w:styleId="c4c8c7c24">
    <w:name w:val="c4 c8 c7 c24"/>
    <w:basedOn w:val="a3"/>
    <w:rsid w:val="006F43D2"/>
    <w:pPr>
      <w:spacing w:before="90" w:after="90"/>
    </w:pPr>
  </w:style>
  <w:style w:type="character" w:customStyle="1" w:styleId="c5">
    <w:name w:val="c5"/>
    <w:rsid w:val="006F43D2"/>
  </w:style>
  <w:style w:type="character" w:customStyle="1" w:styleId="1143">
    <w:name w:val="Знак Знак114"/>
    <w:locked/>
    <w:rsid w:val="006F43D2"/>
    <w:rPr>
      <w:rFonts w:ascii="Arial" w:hAnsi="Arial"/>
      <w:b/>
      <w:color w:val="000000"/>
      <w:sz w:val="26"/>
      <w:lang w:val="ru-RU" w:eastAsia="ru-RU"/>
    </w:rPr>
  </w:style>
  <w:style w:type="paragraph" w:customStyle="1" w:styleId="1123">
    <w:name w:val="Стиль Заголовок 1 + 12 пт"/>
    <w:basedOn w:val="11"/>
    <w:rsid w:val="006F43D2"/>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6F43D2"/>
  </w:style>
  <w:style w:type="character" w:customStyle="1" w:styleId="ft9274">
    <w:name w:val="ft9274"/>
    <w:rsid w:val="006F43D2"/>
  </w:style>
  <w:style w:type="character" w:customStyle="1" w:styleId="ft9282">
    <w:name w:val="ft9282"/>
    <w:rsid w:val="006F43D2"/>
  </w:style>
  <w:style w:type="character" w:customStyle="1" w:styleId="ft9284">
    <w:name w:val="ft9284"/>
    <w:rsid w:val="006F43D2"/>
  </w:style>
  <w:style w:type="character" w:customStyle="1" w:styleId="ft9287">
    <w:name w:val="ft9287"/>
    <w:rsid w:val="006F43D2"/>
  </w:style>
  <w:style w:type="character" w:customStyle="1" w:styleId="ft9293">
    <w:name w:val="ft9293"/>
    <w:rsid w:val="006F43D2"/>
  </w:style>
  <w:style w:type="character" w:customStyle="1" w:styleId="ft9299">
    <w:name w:val="ft9299"/>
    <w:rsid w:val="006F43D2"/>
  </w:style>
  <w:style w:type="character" w:customStyle="1" w:styleId="ft9306">
    <w:name w:val="ft9306"/>
    <w:rsid w:val="006F43D2"/>
  </w:style>
  <w:style w:type="character" w:customStyle="1" w:styleId="ft8849">
    <w:name w:val="ft8849"/>
    <w:rsid w:val="006F43D2"/>
  </w:style>
  <w:style w:type="character" w:customStyle="1" w:styleId="ft9312">
    <w:name w:val="ft9312"/>
    <w:rsid w:val="006F43D2"/>
  </w:style>
  <w:style w:type="character" w:customStyle="1" w:styleId="ft9316">
    <w:name w:val="ft9316"/>
    <w:rsid w:val="006F43D2"/>
  </w:style>
  <w:style w:type="character" w:customStyle="1" w:styleId="ft9324">
    <w:name w:val="ft9324"/>
    <w:rsid w:val="006F43D2"/>
  </w:style>
  <w:style w:type="character" w:customStyle="1" w:styleId="ft9330">
    <w:name w:val="ft9330"/>
    <w:rsid w:val="006F43D2"/>
  </w:style>
  <w:style w:type="character" w:customStyle="1" w:styleId="1810">
    <w:name w:val="Знак Знак1810"/>
    <w:rsid w:val="006F43D2"/>
    <w:rPr>
      <w:rFonts w:eastAsia="SimSun"/>
      <w:b/>
      <w:caps/>
      <w:sz w:val="24"/>
      <w:lang w:val="ru-RU" w:eastAsia="ru-RU"/>
    </w:rPr>
  </w:style>
  <w:style w:type="character" w:customStyle="1" w:styleId="WW8Num36z0">
    <w:name w:val="WW8Num36z0"/>
    <w:rsid w:val="006F43D2"/>
    <w:rPr>
      <w:rFonts w:ascii="Wingdings" w:hAnsi="Wingdings"/>
    </w:rPr>
  </w:style>
  <w:style w:type="character" w:customStyle="1" w:styleId="WW8Num39z0">
    <w:name w:val="WW8Num39z0"/>
    <w:rsid w:val="006F43D2"/>
    <w:rPr>
      <w:rFonts w:ascii="Wingdings" w:hAnsi="Wingdings"/>
    </w:rPr>
  </w:style>
  <w:style w:type="character" w:customStyle="1" w:styleId="WW8Num42z0">
    <w:name w:val="WW8Num42z0"/>
    <w:rsid w:val="006F43D2"/>
    <w:rPr>
      <w:rFonts w:ascii="Wingdings" w:hAnsi="Wingdings"/>
    </w:rPr>
  </w:style>
  <w:style w:type="character" w:customStyle="1" w:styleId="WW8Num44z0">
    <w:name w:val="WW8Num44z0"/>
    <w:rsid w:val="006F43D2"/>
    <w:rPr>
      <w:rFonts w:ascii="Wingdings" w:hAnsi="Wingdings"/>
    </w:rPr>
  </w:style>
  <w:style w:type="character" w:customStyle="1" w:styleId="WW8Num44z1">
    <w:name w:val="WW8Num44z1"/>
    <w:rsid w:val="006F43D2"/>
    <w:rPr>
      <w:rFonts w:ascii="Courier New" w:hAnsi="Courier New"/>
    </w:rPr>
  </w:style>
  <w:style w:type="character" w:customStyle="1" w:styleId="WW8Num44z3">
    <w:name w:val="WW8Num44z3"/>
    <w:rsid w:val="006F43D2"/>
    <w:rPr>
      <w:rFonts w:ascii="Symbol" w:hAnsi="Symbol"/>
    </w:rPr>
  </w:style>
  <w:style w:type="character" w:customStyle="1" w:styleId="WW8Num47z0">
    <w:name w:val="WW8Num47z0"/>
    <w:rsid w:val="006F43D2"/>
    <w:rPr>
      <w:rFonts w:ascii="Wingdings" w:hAnsi="Wingdings"/>
    </w:rPr>
  </w:style>
  <w:style w:type="character" w:customStyle="1" w:styleId="WW8Num47z1">
    <w:name w:val="WW8Num47z1"/>
    <w:rsid w:val="006F43D2"/>
    <w:rPr>
      <w:rFonts w:ascii="Courier New" w:hAnsi="Courier New"/>
    </w:rPr>
  </w:style>
  <w:style w:type="character" w:customStyle="1" w:styleId="WW8Num47z3">
    <w:name w:val="WW8Num47z3"/>
    <w:rsid w:val="006F43D2"/>
    <w:rPr>
      <w:rFonts w:ascii="Symbol" w:hAnsi="Symbol"/>
    </w:rPr>
  </w:style>
  <w:style w:type="character" w:customStyle="1" w:styleId="WW8Num50z0">
    <w:name w:val="WW8Num50z0"/>
    <w:rsid w:val="006F43D2"/>
    <w:rPr>
      <w:rFonts w:ascii="Wingdings" w:hAnsi="Wingdings"/>
    </w:rPr>
  </w:style>
  <w:style w:type="character" w:customStyle="1" w:styleId="WW8Num51z0">
    <w:name w:val="WW8Num51z0"/>
    <w:rsid w:val="006F43D2"/>
    <w:rPr>
      <w:rFonts w:ascii="Wingdings" w:hAnsi="Wingdings"/>
    </w:rPr>
  </w:style>
  <w:style w:type="character" w:customStyle="1" w:styleId="WW8Num52z0">
    <w:name w:val="WW8Num52z0"/>
    <w:rsid w:val="006F43D2"/>
    <w:rPr>
      <w:rFonts w:ascii="Symbol" w:hAnsi="Symbol"/>
    </w:rPr>
  </w:style>
  <w:style w:type="character" w:customStyle="1" w:styleId="WW8Num53z0">
    <w:name w:val="WW8Num53z0"/>
    <w:rsid w:val="006F43D2"/>
    <w:rPr>
      <w:rFonts w:ascii="Wingdings" w:hAnsi="Wingdings"/>
    </w:rPr>
  </w:style>
  <w:style w:type="character" w:customStyle="1" w:styleId="WW8Num53z1">
    <w:name w:val="WW8Num53z1"/>
    <w:rsid w:val="006F43D2"/>
    <w:rPr>
      <w:rFonts w:ascii="Courier New" w:hAnsi="Courier New"/>
    </w:rPr>
  </w:style>
  <w:style w:type="character" w:customStyle="1" w:styleId="WW8Num53z3">
    <w:name w:val="WW8Num53z3"/>
    <w:rsid w:val="006F43D2"/>
    <w:rPr>
      <w:rFonts w:ascii="Symbol" w:hAnsi="Symbol"/>
    </w:rPr>
  </w:style>
  <w:style w:type="character" w:customStyle="1" w:styleId="WW8Num55z0">
    <w:name w:val="WW8Num55z0"/>
    <w:rsid w:val="006F43D2"/>
    <w:rPr>
      <w:rFonts w:ascii="Symbol" w:hAnsi="Symbol"/>
    </w:rPr>
  </w:style>
  <w:style w:type="character" w:customStyle="1" w:styleId="WW8Num56z0">
    <w:name w:val="WW8Num56z0"/>
    <w:rsid w:val="006F43D2"/>
    <w:rPr>
      <w:rFonts w:ascii="Symbol" w:hAnsi="Symbol"/>
    </w:rPr>
  </w:style>
  <w:style w:type="character" w:customStyle="1" w:styleId="WW8Num59z0">
    <w:name w:val="WW8Num59z0"/>
    <w:rsid w:val="006F43D2"/>
    <w:rPr>
      <w:rFonts w:ascii="Symbol" w:hAnsi="Symbol"/>
    </w:rPr>
  </w:style>
  <w:style w:type="character" w:customStyle="1" w:styleId="WW8Num63z0">
    <w:name w:val="WW8Num63z0"/>
    <w:rsid w:val="006F43D2"/>
    <w:rPr>
      <w:rFonts w:ascii="Symbol" w:hAnsi="Symbol"/>
    </w:rPr>
  </w:style>
  <w:style w:type="character" w:customStyle="1" w:styleId="WW8Num66z0">
    <w:name w:val="WW8Num66z0"/>
    <w:rsid w:val="006F43D2"/>
    <w:rPr>
      <w:rFonts w:ascii="Symbol" w:hAnsi="Symbol"/>
    </w:rPr>
  </w:style>
  <w:style w:type="character" w:customStyle="1" w:styleId="WW8Num69z1">
    <w:name w:val="WW8Num69z1"/>
    <w:rsid w:val="006F43D2"/>
    <w:rPr>
      <w:rFonts w:ascii="Wingdings" w:hAnsi="Wingdings"/>
    </w:rPr>
  </w:style>
  <w:style w:type="character" w:customStyle="1" w:styleId="WW8Num72z0">
    <w:name w:val="WW8Num72z0"/>
    <w:rsid w:val="006F43D2"/>
    <w:rPr>
      <w:rFonts w:ascii="Symbol" w:hAnsi="Symbol"/>
    </w:rPr>
  </w:style>
  <w:style w:type="character" w:customStyle="1" w:styleId="WW8Num72z1">
    <w:name w:val="WW8Num72z1"/>
    <w:rsid w:val="006F43D2"/>
    <w:rPr>
      <w:rFonts w:ascii="Courier New" w:hAnsi="Courier New"/>
    </w:rPr>
  </w:style>
  <w:style w:type="character" w:customStyle="1" w:styleId="WW8Num72z2">
    <w:name w:val="WW8Num72z2"/>
    <w:rsid w:val="006F43D2"/>
    <w:rPr>
      <w:rFonts w:ascii="Wingdings" w:hAnsi="Wingdings"/>
    </w:rPr>
  </w:style>
  <w:style w:type="character" w:customStyle="1" w:styleId="WW8Num74z0">
    <w:name w:val="WW8Num74z0"/>
    <w:rsid w:val="006F43D2"/>
    <w:rPr>
      <w:rFonts w:ascii="Symbol" w:hAnsi="Symbol"/>
    </w:rPr>
  </w:style>
  <w:style w:type="character" w:customStyle="1" w:styleId="WW8Num75z0">
    <w:name w:val="WW8Num75z0"/>
    <w:rsid w:val="006F43D2"/>
    <w:rPr>
      <w:rFonts w:ascii="Wingdings" w:hAnsi="Wingdings"/>
    </w:rPr>
  </w:style>
  <w:style w:type="character" w:customStyle="1" w:styleId="WW8Num75z1">
    <w:name w:val="WW8Num75z1"/>
    <w:rsid w:val="006F43D2"/>
    <w:rPr>
      <w:rFonts w:ascii="Courier New" w:hAnsi="Courier New"/>
    </w:rPr>
  </w:style>
  <w:style w:type="character" w:customStyle="1" w:styleId="WW8Num75z3">
    <w:name w:val="WW8Num75z3"/>
    <w:rsid w:val="006F43D2"/>
    <w:rPr>
      <w:rFonts w:ascii="Symbol" w:hAnsi="Symbol"/>
    </w:rPr>
  </w:style>
  <w:style w:type="character" w:customStyle="1" w:styleId="WW8Num77z0">
    <w:name w:val="WW8Num77z0"/>
    <w:rsid w:val="006F43D2"/>
    <w:rPr>
      <w:rFonts w:ascii="Symbol" w:hAnsi="Symbol"/>
    </w:rPr>
  </w:style>
  <w:style w:type="character" w:customStyle="1" w:styleId="WW8Num78z0">
    <w:name w:val="WW8Num78z0"/>
    <w:rsid w:val="006F43D2"/>
    <w:rPr>
      <w:rFonts w:ascii="Wingdings" w:hAnsi="Wingdings"/>
    </w:rPr>
  </w:style>
  <w:style w:type="character" w:customStyle="1" w:styleId="WW8Num78z1">
    <w:name w:val="WW8Num78z1"/>
    <w:rsid w:val="006F43D2"/>
    <w:rPr>
      <w:rFonts w:ascii="Courier New" w:hAnsi="Courier New"/>
    </w:rPr>
  </w:style>
  <w:style w:type="character" w:customStyle="1" w:styleId="WW8Num78z3">
    <w:name w:val="WW8Num78z3"/>
    <w:rsid w:val="006F43D2"/>
    <w:rPr>
      <w:rFonts w:ascii="Symbol" w:hAnsi="Symbol"/>
    </w:rPr>
  </w:style>
  <w:style w:type="character" w:customStyle="1" w:styleId="WW8Num79z0">
    <w:name w:val="WW8Num79z0"/>
    <w:rsid w:val="006F43D2"/>
    <w:rPr>
      <w:rFonts w:ascii="Symbol" w:hAnsi="Symbol"/>
    </w:rPr>
  </w:style>
  <w:style w:type="character" w:customStyle="1" w:styleId="WW8Num86z0">
    <w:name w:val="WW8Num86z0"/>
    <w:rsid w:val="006F43D2"/>
    <w:rPr>
      <w:rFonts w:ascii="Wingdings" w:hAnsi="Wingdings"/>
    </w:rPr>
  </w:style>
  <w:style w:type="character" w:customStyle="1" w:styleId="WW8Num86z1">
    <w:name w:val="WW8Num86z1"/>
    <w:rsid w:val="006F43D2"/>
    <w:rPr>
      <w:rFonts w:ascii="Courier New" w:hAnsi="Courier New"/>
    </w:rPr>
  </w:style>
  <w:style w:type="character" w:customStyle="1" w:styleId="WW8Num86z3">
    <w:name w:val="WW8Num86z3"/>
    <w:rsid w:val="006F43D2"/>
    <w:rPr>
      <w:rFonts w:ascii="Symbol" w:hAnsi="Symbol"/>
    </w:rPr>
  </w:style>
  <w:style w:type="character" w:customStyle="1" w:styleId="WW8Num87z0">
    <w:name w:val="WW8Num87z0"/>
    <w:rsid w:val="006F43D2"/>
    <w:rPr>
      <w:rFonts w:ascii="Symbol" w:hAnsi="Symbol"/>
    </w:rPr>
  </w:style>
  <w:style w:type="character" w:customStyle="1" w:styleId="WW8Num89z0">
    <w:name w:val="WW8Num89z0"/>
    <w:rsid w:val="006F43D2"/>
    <w:rPr>
      <w:rFonts w:ascii="Symbol" w:hAnsi="Symbol"/>
    </w:rPr>
  </w:style>
  <w:style w:type="character" w:customStyle="1" w:styleId="WW8Num90z0">
    <w:name w:val="WW8Num90z0"/>
    <w:rsid w:val="006F43D2"/>
    <w:rPr>
      <w:rFonts w:ascii="Symbol" w:hAnsi="Symbol"/>
    </w:rPr>
  </w:style>
  <w:style w:type="character" w:customStyle="1" w:styleId="WW8Num92z0">
    <w:name w:val="WW8Num92z0"/>
    <w:rsid w:val="006F43D2"/>
    <w:rPr>
      <w:rFonts w:ascii="Symbol" w:hAnsi="Symbol"/>
    </w:rPr>
  </w:style>
  <w:style w:type="character" w:customStyle="1" w:styleId="WW8Num93z0">
    <w:name w:val="WW8Num93z0"/>
    <w:rsid w:val="006F43D2"/>
    <w:rPr>
      <w:rFonts w:ascii="Wingdings" w:hAnsi="Wingdings"/>
    </w:rPr>
  </w:style>
  <w:style w:type="character" w:customStyle="1" w:styleId="WW8Num93z1">
    <w:name w:val="WW8Num93z1"/>
    <w:rsid w:val="006F43D2"/>
    <w:rPr>
      <w:rFonts w:ascii="Courier New" w:hAnsi="Courier New"/>
    </w:rPr>
  </w:style>
  <w:style w:type="character" w:customStyle="1" w:styleId="WW8Num93z3">
    <w:name w:val="WW8Num93z3"/>
    <w:rsid w:val="006F43D2"/>
    <w:rPr>
      <w:rFonts w:ascii="Symbol" w:hAnsi="Symbol"/>
    </w:rPr>
  </w:style>
  <w:style w:type="character" w:customStyle="1" w:styleId="WW8Num94z0">
    <w:name w:val="WW8Num94z0"/>
    <w:rsid w:val="006F43D2"/>
    <w:rPr>
      <w:rFonts w:ascii="Symbol" w:hAnsi="Symbol"/>
    </w:rPr>
  </w:style>
  <w:style w:type="character" w:customStyle="1" w:styleId="WW8Num97z0">
    <w:name w:val="WW8Num97z0"/>
    <w:rsid w:val="006F43D2"/>
    <w:rPr>
      <w:rFonts w:ascii="Symbol" w:hAnsi="Symbol"/>
    </w:rPr>
  </w:style>
  <w:style w:type="character" w:customStyle="1" w:styleId="WW8Num99z0">
    <w:name w:val="WW8Num99z0"/>
    <w:rsid w:val="006F43D2"/>
    <w:rPr>
      <w:rFonts w:ascii="Symbol" w:hAnsi="Symbol"/>
    </w:rPr>
  </w:style>
  <w:style w:type="character" w:customStyle="1" w:styleId="WW8Num101z0">
    <w:name w:val="WW8Num101z0"/>
    <w:rsid w:val="006F43D2"/>
    <w:rPr>
      <w:rFonts w:ascii="Symbol" w:hAnsi="Symbol"/>
    </w:rPr>
  </w:style>
  <w:style w:type="character" w:customStyle="1" w:styleId="WW8Num104z0">
    <w:name w:val="WW8Num104z0"/>
    <w:rsid w:val="006F43D2"/>
    <w:rPr>
      <w:rFonts w:ascii="Symbol" w:hAnsi="Symbol"/>
    </w:rPr>
  </w:style>
  <w:style w:type="character" w:customStyle="1" w:styleId="WW8Num107z0">
    <w:name w:val="WW8Num107z0"/>
    <w:rsid w:val="006F43D2"/>
    <w:rPr>
      <w:rFonts w:ascii="Symbol" w:hAnsi="Symbol"/>
    </w:rPr>
  </w:style>
  <w:style w:type="character" w:customStyle="1" w:styleId="WW8Num109z0">
    <w:name w:val="WW8Num109z0"/>
    <w:rsid w:val="006F43D2"/>
    <w:rPr>
      <w:rFonts w:ascii="Symbol" w:hAnsi="Symbol"/>
    </w:rPr>
  </w:style>
  <w:style w:type="character" w:customStyle="1" w:styleId="WW8Num112z1">
    <w:name w:val="WW8Num112z1"/>
    <w:rsid w:val="006F43D2"/>
    <w:rPr>
      <w:color w:val="000000"/>
    </w:rPr>
  </w:style>
  <w:style w:type="character" w:customStyle="1" w:styleId="WW8Num114z0">
    <w:name w:val="WW8Num114z0"/>
    <w:rsid w:val="006F43D2"/>
    <w:rPr>
      <w:rFonts w:ascii="Symbol" w:hAnsi="Symbol"/>
    </w:rPr>
  </w:style>
  <w:style w:type="character" w:customStyle="1" w:styleId="WW8Num117z0">
    <w:name w:val="WW8Num117z0"/>
    <w:rsid w:val="006F43D2"/>
    <w:rPr>
      <w:rFonts w:ascii="Symbol" w:hAnsi="Symbol"/>
    </w:rPr>
  </w:style>
  <w:style w:type="character" w:customStyle="1" w:styleId="WW8Num118z0">
    <w:name w:val="WW8Num118z0"/>
    <w:rsid w:val="006F43D2"/>
    <w:rPr>
      <w:rFonts w:ascii="Wingdings" w:hAnsi="Wingdings"/>
    </w:rPr>
  </w:style>
  <w:style w:type="character" w:customStyle="1" w:styleId="WW8Num118z1">
    <w:name w:val="WW8Num118z1"/>
    <w:rsid w:val="006F43D2"/>
    <w:rPr>
      <w:rFonts w:ascii="Courier New" w:hAnsi="Courier New"/>
    </w:rPr>
  </w:style>
  <w:style w:type="character" w:customStyle="1" w:styleId="WW8Num118z3">
    <w:name w:val="WW8Num118z3"/>
    <w:rsid w:val="006F43D2"/>
    <w:rPr>
      <w:rFonts w:ascii="Symbol" w:hAnsi="Symbol"/>
    </w:rPr>
  </w:style>
  <w:style w:type="character" w:customStyle="1" w:styleId="WW8Num120z0">
    <w:name w:val="WW8Num120z0"/>
    <w:rsid w:val="006F43D2"/>
    <w:rPr>
      <w:rFonts w:ascii="Symbol" w:hAnsi="Symbol"/>
    </w:rPr>
  </w:style>
  <w:style w:type="character" w:customStyle="1" w:styleId="WW8Num121z0">
    <w:name w:val="WW8Num121z0"/>
    <w:rsid w:val="006F43D2"/>
    <w:rPr>
      <w:rFonts w:ascii="Symbol" w:hAnsi="Symbol"/>
    </w:rPr>
  </w:style>
  <w:style w:type="character" w:customStyle="1" w:styleId="WW8Num124z0">
    <w:name w:val="WW8Num124z0"/>
    <w:rsid w:val="006F43D2"/>
    <w:rPr>
      <w:rFonts w:ascii="Symbol" w:hAnsi="Symbol"/>
    </w:rPr>
  </w:style>
  <w:style w:type="character" w:customStyle="1" w:styleId="WW8Num125z0">
    <w:name w:val="WW8Num125z0"/>
    <w:rsid w:val="006F43D2"/>
    <w:rPr>
      <w:rFonts w:ascii="Wingdings" w:hAnsi="Wingdings"/>
    </w:rPr>
  </w:style>
  <w:style w:type="character" w:customStyle="1" w:styleId="WW8Num125z1">
    <w:name w:val="WW8Num125z1"/>
    <w:rsid w:val="006F43D2"/>
    <w:rPr>
      <w:rFonts w:ascii="Courier New" w:hAnsi="Courier New"/>
    </w:rPr>
  </w:style>
  <w:style w:type="character" w:customStyle="1" w:styleId="WW8Num125z3">
    <w:name w:val="WW8Num125z3"/>
    <w:rsid w:val="006F43D2"/>
    <w:rPr>
      <w:rFonts w:ascii="Symbol" w:hAnsi="Symbol"/>
    </w:rPr>
  </w:style>
  <w:style w:type="character" w:customStyle="1" w:styleId="WW8Num126z0">
    <w:name w:val="WW8Num126z0"/>
    <w:rsid w:val="006F43D2"/>
    <w:rPr>
      <w:rFonts w:ascii="Symbol" w:hAnsi="Symbol"/>
    </w:rPr>
  </w:style>
  <w:style w:type="character" w:customStyle="1" w:styleId="WW8Num127z0">
    <w:name w:val="WW8Num127z0"/>
    <w:rsid w:val="006F43D2"/>
    <w:rPr>
      <w:rFonts w:ascii="Symbol" w:hAnsi="Symbol"/>
    </w:rPr>
  </w:style>
  <w:style w:type="character" w:customStyle="1" w:styleId="WW8Num130z0">
    <w:name w:val="WW8Num130z0"/>
    <w:rsid w:val="006F43D2"/>
    <w:rPr>
      <w:rFonts w:ascii="Symbol" w:hAnsi="Symbol"/>
    </w:rPr>
  </w:style>
  <w:style w:type="character" w:customStyle="1" w:styleId="WW8Num131z0">
    <w:name w:val="WW8Num131z0"/>
    <w:rsid w:val="006F43D2"/>
    <w:rPr>
      <w:rFonts w:ascii="Symbol" w:hAnsi="Symbol"/>
    </w:rPr>
  </w:style>
  <w:style w:type="character" w:customStyle="1" w:styleId="WW8Num132z0">
    <w:name w:val="WW8Num132z0"/>
    <w:rsid w:val="006F43D2"/>
    <w:rPr>
      <w:rFonts w:ascii="Symbol" w:hAnsi="Symbol"/>
    </w:rPr>
  </w:style>
  <w:style w:type="character" w:customStyle="1" w:styleId="WW8Num134z0">
    <w:name w:val="WW8Num134z0"/>
    <w:rsid w:val="006F43D2"/>
    <w:rPr>
      <w:rFonts w:ascii="Wingdings" w:hAnsi="Wingdings"/>
    </w:rPr>
  </w:style>
  <w:style w:type="character" w:customStyle="1" w:styleId="WW8Num136z0">
    <w:name w:val="WW8Num136z0"/>
    <w:rsid w:val="006F43D2"/>
    <w:rPr>
      <w:rFonts w:ascii="Symbol" w:hAnsi="Symbol"/>
    </w:rPr>
  </w:style>
  <w:style w:type="character" w:customStyle="1" w:styleId="WW8Num139z0">
    <w:name w:val="WW8Num139z0"/>
    <w:rsid w:val="006F43D2"/>
    <w:rPr>
      <w:rFonts w:ascii="Symbol" w:hAnsi="Symbol"/>
    </w:rPr>
  </w:style>
  <w:style w:type="character" w:customStyle="1" w:styleId="WW8Num143z0">
    <w:name w:val="WW8Num143z0"/>
    <w:rsid w:val="006F43D2"/>
    <w:rPr>
      <w:rFonts w:ascii="Symbol" w:hAnsi="Symbol"/>
    </w:rPr>
  </w:style>
  <w:style w:type="character" w:customStyle="1" w:styleId="WW8Num144z0">
    <w:name w:val="WW8Num144z0"/>
    <w:rsid w:val="006F43D2"/>
    <w:rPr>
      <w:rFonts w:ascii="Symbol" w:hAnsi="Symbol"/>
    </w:rPr>
  </w:style>
  <w:style w:type="character" w:customStyle="1" w:styleId="WW8Num145z0">
    <w:name w:val="WW8Num145z0"/>
    <w:rsid w:val="006F43D2"/>
    <w:rPr>
      <w:rFonts w:ascii="Symbol" w:hAnsi="Symbol"/>
    </w:rPr>
  </w:style>
  <w:style w:type="character" w:customStyle="1" w:styleId="WW8Num146z0">
    <w:name w:val="WW8Num146z0"/>
    <w:rsid w:val="006F43D2"/>
    <w:rPr>
      <w:rFonts w:ascii="Symbol" w:hAnsi="Symbol"/>
    </w:rPr>
  </w:style>
  <w:style w:type="character" w:customStyle="1" w:styleId="WW8Num147z0">
    <w:name w:val="WW8Num147z0"/>
    <w:rsid w:val="006F43D2"/>
    <w:rPr>
      <w:rFonts w:ascii="Wingdings" w:hAnsi="Wingdings"/>
    </w:rPr>
  </w:style>
  <w:style w:type="character" w:customStyle="1" w:styleId="WW8Num147z1">
    <w:name w:val="WW8Num147z1"/>
    <w:rsid w:val="006F43D2"/>
    <w:rPr>
      <w:rFonts w:ascii="Courier New" w:hAnsi="Courier New"/>
    </w:rPr>
  </w:style>
  <w:style w:type="character" w:customStyle="1" w:styleId="WW8Num147z3">
    <w:name w:val="WW8Num147z3"/>
    <w:rsid w:val="006F43D2"/>
    <w:rPr>
      <w:rFonts w:ascii="Symbol" w:hAnsi="Symbol"/>
    </w:rPr>
  </w:style>
  <w:style w:type="character" w:customStyle="1" w:styleId="WW8Num150z0">
    <w:name w:val="WW8Num150z0"/>
    <w:rsid w:val="006F43D2"/>
    <w:rPr>
      <w:rFonts w:ascii="Symbol" w:hAnsi="Symbol"/>
    </w:rPr>
  </w:style>
  <w:style w:type="character" w:customStyle="1" w:styleId="WW8Num157z0">
    <w:name w:val="WW8Num157z0"/>
    <w:rsid w:val="006F43D2"/>
    <w:rPr>
      <w:rFonts w:ascii="Symbol" w:hAnsi="Symbol"/>
    </w:rPr>
  </w:style>
  <w:style w:type="character" w:customStyle="1" w:styleId="WW8Num159z0">
    <w:name w:val="WW8Num159z0"/>
    <w:rsid w:val="006F43D2"/>
    <w:rPr>
      <w:rFonts w:ascii="Symbol" w:hAnsi="Symbol"/>
    </w:rPr>
  </w:style>
  <w:style w:type="character" w:customStyle="1" w:styleId="WW8Num160z0">
    <w:name w:val="WW8Num160z0"/>
    <w:rsid w:val="006F43D2"/>
    <w:rPr>
      <w:rFonts w:ascii="Symbol" w:hAnsi="Symbol"/>
    </w:rPr>
  </w:style>
  <w:style w:type="character" w:customStyle="1" w:styleId="WW8Num162z0">
    <w:name w:val="WW8Num162z0"/>
    <w:rsid w:val="006F43D2"/>
    <w:rPr>
      <w:rFonts w:ascii="Symbol" w:hAnsi="Symbol"/>
    </w:rPr>
  </w:style>
  <w:style w:type="character" w:customStyle="1" w:styleId="WW8Num163z0">
    <w:name w:val="WW8Num163z0"/>
    <w:rsid w:val="006F43D2"/>
    <w:rPr>
      <w:rFonts w:ascii="Symbol" w:hAnsi="Symbol"/>
    </w:rPr>
  </w:style>
  <w:style w:type="character" w:customStyle="1" w:styleId="WW8Num164z0">
    <w:name w:val="WW8Num164z0"/>
    <w:rsid w:val="006F43D2"/>
    <w:rPr>
      <w:rFonts w:ascii="Wingdings" w:hAnsi="Wingdings"/>
    </w:rPr>
  </w:style>
  <w:style w:type="character" w:customStyle="1" w:styleId="WW8Num164z1">
    <w:name w:val="WW8Num164z1"/>
    <w:rsid w:val="006F43D2"/>
    <w:rPr>
      <w:rFonts w:ascii="Courier New" w:hAnsi="Courier New"/>
    </w:rPr>
  </w:style>
  <w:style w:type="character" w:customStyle="1" w:styleId="WW8Num164z3">
    <w:name w:val="WW8Num164z3"/>
    <w:rsid w:val="006F43D2"/>
    <w:rPr>
      <w:rFonts w:ascii="Symbol" w:hAnsi="Symbol"/>
    </w:rPr>
  </w:style>
  <w:style w:type="character" w:customStyle="1" w:styleId="WW8Num168z0">
    <w:name w:val="WW8Num168z0"/>
    <w:rsid w:val="006F43D2"/>
    <w:rPr>
      <w:rFonts w:ascii="Symbol" w:hAnsi="Symbol"/>
    </w:rPr>
  </w:style>
  <w:style w:type="character" w:customStyle="1" w:styleId="WW8Num169z0">
    <w:name w:val="WW8Num169z0"/>
    <w:rsid w:val="006F43D2"/>
    <w:rPr>
      <w:rFonts w:ascii="Symbol" w:hAnsi="Symbol"/>
    </w:rPr>
  </w:style>
  <w:style w:type="character" w:customStyle="1" w:styleId="WW8Num170z0">
    <w:name w:val="WW8Num170z0"/>
    <w:rsid w:val="006F43D2"/>
    <w:rPr>
      <w:rFonts w:ascii="Symbol" w:hAnsi="Symbol"/>
    </w:rPr>
  </w:style>
  <w:style w:type="character" w:customStyle="1" w:styleId="WW8Num174z0">
    <w:name w:val="WW8Num174z0"/>
    <w:rsid w:val="006F43D2"/>
    <w:rPr>
      <w:rFonts w:ascii="Symbol" w:hAnsi="Symbol"/>
    </w:rPr>
  </w:style>
  <w:style w:type="character" w:customStyle="1" w:styleId="WW8Num177z0">
    <w:name w:val="WW8Num177z0"/>
    <w:rsid w:val="006F43D2"/>
    <w:rPr>
      <w:rFonts w:ascii="Symbol" w:hAnsi="Symbol"/>
    </w:rPr>
  </w:style>
  <w:style w:type="character" w:customStyle="1" w:styleId="WW8Num178z0">
    <w:name w:val="WW8Num178z0"/>
    <w:rsid w:val="006F43D2"/>
    <w:rPr>
      <w:rFonts w:ascii="Symbol" w:hAnsi="Symbol"/>
    </w:rPr>
  </w:style>
  <w:style w:type="character" w:customStyle="1" w:styleId="WW8Num182z0">
    <w:name w:val="WW8Num182z0"/>
    <w:rsid w:val="006F43D2"/>
    <w:rPr>
      <w:rFonts w:ascii="Symbol" w:hAnsi="Symbol"/>
    </w:rPr>
  </w:style>
  <w:style w:type="character" w:customStyle="1" w:styleId="WW8Num37z0">
    <w:name w:val="WW8Num37z0"/>
    <w:rsid w:val="006F43D2"/>
    <w:rPr>
      <w:rFonts w:ascii="Wingdings" w:hAnsi="Wingdings"/>
    </w:rPr>
  </w:style>
  <w:style w:type="character" w:customStyle="1" w:styleId="WW8Num38z0">
    <w:name w:val="WW8Num38z0"/>
    <w:rsid w:val="006F43D2"/>
    <w:rPr>
      <w:rFonts w:ascii="Wingdings" w:hAnsi="Wingdings"/>
    </w:rPr>
  </w:style>
  <w:style w:type="character" w:customStyle="1" w:styleId="WW8Num40z0">
    <w:name w:val="WW8Num40z0"/>
    <w:rsid w:val="006F43D2"/>
    <w:rPr>
      <w:rFonts w:ascii="Wingdings" w:hAnsi="Wingdings"/>
    </w:rPr>
  </w:style>
  <w:style w:type="character" w:customStyle="1" w:styleId="WW8Num41z0">
    <w:name w:val="WW8Num41z0"/>
    <w:rsid w:val="006F43D2"/>
    <w:rPr>
      <w:rFonts w:ascii="Wingdings" w:hAnsi="Wingdings"/>
    </w:rPr>
  </w:style>
  <w:style w:type="character" w:customStyle="1" w:styleId="WW8Num43z0">
    <w:name w:val="WW8Num43z0"/>
    <w:rsid w:val="006F43D2"/>
    <w:rPr>
      <w:rFonts w:ascii="Wingdings" w:hAnsi="Wingdings"/>
    </w:rPr>
  </w:style>
  <w:style w:type="character" w:customStyle="1" w:styleId="WW8Num20z1">
    <w:name w:val="WW8Num20z1"/>
    <w:rsid w:val="006F43D2"/>
    <w:rPr>
      <w:rFonts w:ascii="Courier New" w:hAnsi="Courier New"/>
    </w:rPr>
  </w:style>
  <w:style w:type="character" w:customStyle="1" w:styleId="WW8Num20z3">
    <w:name w:val="WW8Num20z3"/>
    <w:rsid w:val="006F43D2"/>
    <w:rPr>
      <w:rFonts w:ascii="Symbol" w:hAnsi="Symbol"/>
    </w:rPr>
  </w:style>
  <w:style w:type="character" w:customStyle="1" w:styleId="WW8Num26z3">
    <w:name w:val="WW8Num26z3"/>
    <w:rsid w:val="006F43D2"/>
    <w:rPr>
      <w:rFonts w:ascii="Symbol" w:hAnsi="Symbol"/>
    </w:rPr>
  </w:style>
  <w:style w:type="character" w:customStyle="1" w:styleId="WW8Num33z0">
    <w:name w:val="WW8Num33z0"/>
    <w:rsid w:val="006F43D2"/>
    <w:rPr>
      <w:rFonts w:ascii="Wingdings" w:hAnsi="Wingdings"/>
    </w:rPr>
  </w:style>
  <w:style w:type="character" w:customStyle="1" w:styleId="WW8Num33z3">
    <w:name w:val="WW8Num33z3"/>
    <w:rsid w:val="006F43D2"/>
    <w:rPr>
      <w:rFonts w:ascii="Symbol" w:hAnsi="Symbol"/>
    </w:rPr>
  </w:style>
  <w:style w:type="character" w:customStyle="1" w:styleId="WW8Num33z4">
    <w:name w:val="WW8Num33z4"/>
    <w:rsid w:val="006F43D2"/>
    <w:rPr>
      <w:rFonts w:ascii="Courier New" w:hAnsi="Courier New"/>
    </w:rPr>
  </w:style>
  <w:style w:type="character" w:customStyle="1" w:styleId="WW8Num34z0">
    <w:name w:val="WW8Num34z0"/>
    <w:rsid w:val="006F43D2"/>
    <w:rPr>
      <w:rFonts w:ascii="Wingdings" w:hAnsi="Wingdings"/>
    </w:rPr>
  </w:style>
  <w:style w:type="character" w:customStyle="1" w:styleId="WW8Num34z1">
    <w:name w:val="WW8Num34z1"/>
    <w:rsid w:val="006F43D2"/>
    <w:rPr>
      <w:rFonts w:ascii="Courier New" w:hAnsi="Courier New"/>
    </w:rPr>
  </w:style>
  <w:style w:type="character" w:customStyle="1" w:styleId="WW8Num34z3">
    <w:name w:val="WW8Num34z3"/>
    <w:rsid w:val="006F43D2"/>
    <w:rPr>
      <w:rFonts w:ascii="Symbol" w:hAnsi="Symbol"/>
    </w:rPr>
  </w:style>
  <w:style w:type="character" w:customStyle="1" w:styleId="WW8Num35z0">
    <w:name w:val="WW8Num35z0"/>
    <w:rsid w:val="006F43D2"/>
    <w:rPr>
      <w:rFonts w:ascii="Wingdings" w:hAnsi="Wingdings"/>
    </w:rPr>
  </w:style>
  <w:style w:type="character" w:customStyle="1" w:styleId="WW8Num35z1">
    <w:name w:val="WW8Num35z1"/>
    <w:rsid w:val="006F43D2"/>
    <w:rPr>
      <w:rFonts w:ascii="Courier New" w:hAnsi="Courier New"/>
    </w:rPr>
  </w:style>
  <w:style w:type="character" w:customStyle="1" w:styleId="WW8Num35z3">
    <w:name w:val="WW8Num35z3"/>
    <w:rsid w:val="006F43D2"/>
    <w:rPr>
      <w:rFonts w:ascii="Symbol" w:hAnsi="Symbol"/>
    </w:rPr>
  </w:style>
  <w:style w:type="character" w:customStyle="1" w:styleId="WW8Num36z1">
    <w:name w:val="WW8Num36z1"/>
    <w:rsid w:val="006F43D2"/>
    <w:rPr>
      <w:rFonts w:ascii="Courier New" w:hAnsi="Courier New"/>
    </w:rPr>
  </w:style>
  <w:style w:type="character" w:customStyle="1" w:styleId="WW8Num36z3">
    <w:name w:val="WW8Num36z3"/>
    <w:rsid w:val="006F43D2"/>
    <w:rPr>
      <w:rFonts w:ascii="Symbol" w:hAnsi="Symbol"/>
    </w:rPr>
  </w:style>
  <w:style w:type="character" w:customStyle="1" w:styleId="WW8Num37z1">
    <w:name w:val="WW8Num37z1"/>
    <w:rsid w:val="006F43D2"/>
    <w:rPr>
      <w:rFonts w:ascii="Courier New" w:hAnsi="Courier New"/>
    </w:rPr>
  </w:style>
  <w:style w:type="character" w:customStyle="1" w:styleId="WW8Num37z3">
    <w:name w:val="WW8Num37z3"/>
    <w:rsid w:val="006F43D2"/>
    <w:rPr>
      <w:rFonts w:ascii="Symbol" w:hAnsi="Symbol"/>
    </w:rPr>
  </w:style>
  <w:style w:type="character" w:customStyle="1" w:styleId="WW8Num39z1">
    <w:name w:val="WW8Num39z1"/>
    <w:rsid w:val="006F43D2"/>
    <w:rPr>
      <w:rFonts w:ascii="Times New Roman" w:hAnsi="Times New Roman"/>
    </w:rPr>
  </w:style>
  <w:style w:type="character" w:customStyle="1" w:styleId="WW8Num39z3">
    <w:name w:val="WW8Num39z3"/>
    <w:rsid w:val="006F43D2"/>
    <w:rPr>
      <w:rFonts w:ascii="Symbol" w:hAnsi="Symbol"/>
    </w:rPr>
  </w:style>
  <w:style w:type="character" w:customStyle="1" w:styleId="WW8Num39z4">
    <w:name w:val="WW8Num39z4"/>
    <w:rsid w:val="006F43D2"/>
    <w:rPr>
      <w:rFonts w:ascii="Courier New" w:hAnsi="Courier New"/>
    </w:rPr>
  </w:style>
  <w:style w:type="character" w:customStyle="1" w:styleId="WW8Num42z1">
    <w:name w:val="WW8Num42z1"/>
    <w:rsid w:val="006F43D2"/>
    <w:rPr>
      <w:rFonts w:ascii="Courier New" w:hAnsi="Courier New"/>
    </w:rPr>
  </w:style>
  <w:style w:type="character" w:customStyle="1" w:styleId="WW8Num42z3">
    <w:name w:val="WW8Num42z3"/>
    <w:rsid w:val="006F43D2"/>
    <w:rPr>
      <w:rFonts w:ascii="Symbol" w:hAnsi="Symbol"/>
    </w:rPr>
  </w:style>
  <w:style w:type="character" w:customStyle="1" w:styleId="WW8Num45z0">
    <w:name w:val="WW8Num45z0"/>
    <w:rsid w:val="006F43D2"/>
    <w:rPr>
      <w:rFonts w:ascii="Wingdings" w:hAnsi="Wingdings"/>
    </w:rPr>
  </w:style>
  <w:style w:type="character" w:customStyle="1" w:styleId="WW8Num45z1">
    <w:name w:val="WW8Num45z1"/>
    <w:rsid w:val="006F43D2"/>
    <w:rPr>
      <w:rFonts w:ascii="Courier New" w:hAnsi="Courier New"/>
    </w:rPr>
  </w:style>
  <w:style w:type="character" w:customStyle="1" w:styleId="WW8Num45z3">
    <w:name w:val="WW8Num45z3"/>
    <w:rsid w:val="006F43D2"/>
    <w:rPr>
      <w:rFonts w:ascii="Symbol" w:hAnsi="Symbol"/>
    </w:rPr>
  </w:style>
  <w:style w:type="character" w:customStyle="1" w:styleId="WW8Num46z0">
    <w:name w:val="WW8Num46z0"/>
    <w:rsid w:val="006F43D2"/>
    <w:rPr>
      <w:rFonts w:ascii="Wingdings" w:hAnsi="Wingdings"/>
    </w:rPr>
  </w:style>
  <w:style w:type="character" w:customStyle="1" w:styleId="WW8Num46z1">
    <w:name w:val="WW8Num46z1"/>
    <w:rsid w:val="006F43D2"/>
    <w:rPr>
      <w:rFonts w:ascii="Courier New" w:hAnsi="Courier New"/>
    </w:rPr>
  </w:style>
  <w:style w:type="character" w:customStyle="1" w:styleId="WW8Num46z3">
    <w:name w:val="WW8Num46z3"/>
    <w:rsid w:val="006F43D2"/>
    <w:rPr>
      <w:rFonts w:ascii="Symbol" w:hAnsi="Symbol"/>
    </w:rPr>
  </w:style>
  <w:style w:type="character" w:customStyle="1" w:styleId="WW8Num48z0">
    <w:name w:val="WW8Num48z0"/>
    <w:rsid w:val="006F43D2"/>
    <w:rPr>
      <w:rFonts w:ascii="Wingdings" w:hAnsi="Wingdings"/>
    </w:rPr>
  </w:style>
  <w:style w:type="character" w:customStyle="1" w:styleId="WW8Num48z1">
    <w:name w:val="WW8Num48z1"/>
    <w:rsid w:val="006F43D2"/>
    <w:rPr>
      <w:rFonts w:ascii="Courier New" w:hAnsi="Courier New"/>
    </w:rPr>
  </w:style>
  <w:style w:type="character" w:customStyle="1" w:styleId="WW8Num48z3">
    <w:name w:val="WW8Num48z3"/>
    <w:rsid w:val="006F43D2"/>
    <w:rPr>
      <w:rFonts w:ascii="Symbol" w:hAnsi="Symbol"/>
    </w:rPr>
  </w:style>
  <w:style w:type="character" w:customStyle="1" w:styleId="WW8Num49z0">
    <w:name w:val="WW8Num49z0"/>
    <w:rsid w:val="006F43D2"/>
    <w:rPr>
      <w:rFonts w:ascii="Wingdings" w:hAnsi="Wingdings"/>
    </w:rPr>
  </w:style>
  <w:style w:type="character" w:customStyle="1" w:styleId="WW8Num49z1">
    <w:name w:val="WW8Num49z1"/>
    <w:rsid w:val="006F43D2"/>
    <w:rPr>
      <w:rFonts w:ascii="Courier New" w:hAnsi="Courier New"/>
    </w:rPr>
  </w:style>
  <w:style w:type="character" w:customStyle="1" w:styleId="WW8Num49z3">
    <w:name w:val="WW8Num49z3"/>
    <w:rsid w:val="006F43D2"/>
    <w:rPr>
      <w:rFonts w:ascii="Symbol" w:hAnsi="Symbol"/>
    </w:rPr>
  </w:style>
  <w:style w:type="character" w:customStyle="1" w:styleId="WW8Num50z1">
    <w:name w:val="WW8Num50z1"/>
    <w:rsid w:val="006F43D2"/>
    <w:rPr>
      <w:rFonts w:ascii="Courier New" w:hAnsi="Courier New"/>
    </w:rPr>
  </w:style>
  <w:style w:type="character" w:customStyle="1" w:styleId="WW8Num50z3">
    <w:name w:val="WW8Num50z3"/>
    <w:rsid w:val="006F43D2"/>
    <w:rPr>
      <w:rFonts w:ascii="Symbol" w:hAnsi="Symbol"/>
    </w:rPr>
  </w:style>
  <w:style w:type="character" w:customStyle="1" w:styleId="WW8Num51z1">
    <w:name w:val="WW8Num51z1"/>
    <w:rsid w:val="006F43D2"/>
    <w:rPr>
      <w:rFonts w:ascii="Courier New" w:hAnsi="Courier New"/>
    </w:rPr>
  </w:style>
  <w:style w:type="character" w:customStyle="1" w:styleId="WW8Num51z3">
    <w:name w:val="WW8Num51z3"/>
    <w:rsid w:val="006F43D2"/>
    <w:rPr>
      <w:rFonts w:ascii="Symbol" w:hAnsi="Symbol"/>
    </w:rPr>
  </w:style>
  <w:style w:type="character" w:customStyle="1" w:styleId="WW-">
    <w:name w:val="WW-Основной шрифт абзаца"/>
    <w:rsid w:val="006F43D2"/>
  </w:style>
  <w:style w:type="character" w:customStyle="1" w:styleId="FontStyle1600">
    <w:name w:val="Font Style160"/>
    <w:rsid w:val="006F43D2"/>
    <w:rPr>
      <w:rFonts w:ascii="Bookman Old Style" w:hAnsi="Bookman Old Style"/>
      <w:sz w:val="18"/>
    </w:rPr>
  </w:style>
  <w:style w:type="character" w:customStyle="1" w:styleId="FontStyle116">
    <w:name w:val="Font Style116"/>
    <w:rsid w:val="006F43D2"/>
    <w:rPr>
      <w:rFonts w:ascii="Bookman Old Style" w:hAnsi="Bookman Old Style"/>
      <w:sz w:val="18"/>
    </w:rPr>
  </w:style>
  <w:style w:type="character" w:customStyle="1" w:styleId="FontStyle131">
    <w:name w:val="Font Style131"/>
    <w:rsid w:val="006F43D2"/>
    <w:rPr>
      <w:rFonts w:ascii="Arial" w:hAnsi="Arial"/>
      <w:b/>
      <w:sz w:val="16"/>
    </w:rPr>
  </w:style>
  <w:style w:type="character" w:customStyle="1" w:styleId="FontStyle221">
    <w:name w:val="Font Style221"/>
    <w:rsid w:val="006F43D2"/>
    <w:rPr>
      <w:rFonts w:ascii="Times New Roman" w:hAnsi="Times New Roman"/>
      <w:sz w:val="20"/>
    </w:rPr>
  </w:style>
  <w:style w:type="paragraph" w:customStyle="1" w:styleId="3ffc">
    <w:name w:val="Заголовок оглавления3"/>
    <w:basedOn w:val="11"/>
    <w:next w:val="a3"/>
    <w:rsid w:val="006F43D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6F43D2"/>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6F43D2"/>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6F43D2"/>
    <w:pPr>
      <w:spacing w:before="100" w:beforeAutospacing="1" w:after="100" w:afterAutospacing="1"/>
    </w:pPr>
  </w:style>
  <w:style w:type="character" w:customStyle="1" w:styleId="31f">
    <w:name w:val="Основной текст + Полужирный31"/>
    <w:rsid w:val="006F43D2"/>
    <w:rPr>
      <w:rFonts w:ascii="Microsoft Sans Serif" w:hAnsi="Microsoft Sans Serif"/>
      <w:b/>
      <w:spacing w:val="10"/>
      <w:sz w:val="26"/>
    </w:rPr>
  </w:style>
  <w:style w:type="character" w:customStyle="1" w:styleId="303">
    <w:name w:val="Основной текст + Полужирный30"/>
    <w:rsid w:val="006F43D2"/>
    <w:rPr>
      <w:rFonts w:ascii="Microsoft Sans Serif" w:hAnsi="Microsoft Sans Serif"/>
      <w:b/>
      <w:spacing w:val="10"/>
      <w:sz w:val="26"/>
    </w:rPr>
  </w:style>
  <w:style w:type="character" w:customStyle="1" w:styleId="294">
    <w:name w:val="Основной текст + Полужирный29"/>
    <w:rsid w:val="006F43D2"/>
    <w:rPr>
      <w:rFonts w:ascii="Microsoft Sans Serif" w:hAnsi="Microsoft Sans Serif"/>
      <w:b/>
      <w:spacing w:val="10"/>
      <w:sz w:val="26"/>
    </w:rPr>
  </w:style>
  <w:style w:type="character" w:customStyle="1" w:styleId="282">
    <w:name w:val="Основной текст + Полужирный28"/>
    <w:rsid w:val="006F43D2"/>
    <w:rPr>
      <w:rFonts w:ascii="Microsoft Sans Serif" w:hAnsi="Microsoft Sans Serif"/>
      <w:b/>
      <w:spacing w:val="10"/>
      <w:sz w:val="26"/>
    </w:rPr>
  </w:style>
  <w:style w:type="character" w:customStyle="1" w:styleId="274">
    <w:name w:val="Основной текст + Полужирный27"/>
    <w:rsid w:val="006F43D2"/>
    <w:rPr>
      <w:rFonts w:ascii="Microsoft Sans Serif" w:hAnsi="Microsoft Sans Serif"/>
      <w:b/>
      <w:spacing w:val="10"/>
      <w:sz w:val="26"/>
    </w:rPr>
  </w:style>
  <w:style w:type="character" w:customStyle="1" w:styleId="12pt21">
    <w:name w:val="Основной текст + 12 pt21"/>
    <w:aliases w:val="Курсив31,Интервал 1 pt37"/>
    <w:rsid w:val="006F43D2"/>
    <w:rPr>
      <w:rFonts w:ascii="Microsoft Sans Serif" w:hAnsi="Microsoft Sans Serif"/>
      <w:i/>
      <w:spacing w:val="30"/>
      <w:sz w:val="24"/>
    </w:rPr>
  </w:style>
  <w:style w:type="character" w:customStyle="1" w:styleId="12pt20">
    <w:name w:val="Основной текст + 12 pt20"/>
    <w:aliases w:val="Курсив30,Интервал 1 pt36"/>
    <w:rsid w:val="006F43D2"/>
    <w:rPr>
      <w:rFonts w:ascii="Microsoft Sans Serif" w:hAnsi="Microsoft Sans Serif"/>
      <w:i/>
      <w:spacing w:val="30"/>
      <w:sz w:val="24"/>
    </w:rPr>
  </w:style>
  <w:style w:type="character" w:customStyle="1" w:styleId="12pt19">
    <w:name w:val="Основной текст + 12 pt19"/>
    <w:aliases w:val="Курсив29,Интервал 1 pt35"/>
    <w:rsid w:val="006F43D2"/>
    <w:rPr>
      <w:rFonts w:ascii="Microsoft Sans Serif" w:hAnsi="Microsoft Sans Serif"/>
      <w:i/>
      <w:spacing w:val="30"/>
      <w:sz w:val="24"/>
    </w:rPr>
  </w:style>
  <w:style w:type="character" w:customStyle="1" w:styleId="6f4">
    <w:name w:val="Заголовок №6_"/>
    <w:link w:val="6f5"/>
    <w:locked/>
    <w:rsid w:val="006F43D2"/>
    <w:rPr>
      <w:rFonts w:ascii="Microsoft Sans Serif" w:hAnsi="Microsoft Sans Serif"/>
      <w:b/>
      <w:spacing w:val="10"/>
      <w:sz w:val="26"/>
      <w:shd w:val="clear" w:color="auto" w:fill="FFFFFF"/>
    </w:rPr>
  </w:style>
  <w:style w:type="paragraph" w:customStyle="1" w:styleId="6f5">
    <w:name w:val="Заголовок №6"/>
    <w:basedOn w:val="a3"/>
    <w:link w:val="6f4"/>
    <w:rsid w:val="006F43D2"/>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6F43D2"/>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6F43D2"/>
    <w:rPr>
      <w:rFonts w:ascii="Microsoft Sans Serif" w:hAnsi="Microsoft Sans Serif"/>
      <w:i/>
      <w:spacing w:val="30"/>
      <w:sz w:val="24"/>
    </w:rPr>
  </w:style>
  <w:style w:type="character" w:customStyle="1" w:styleId="12pt17">
    <w:name w:val="Основной текст + 12 pt17"/>
    <w:aliases w:val="Курсив27,Интервал 1 pt33"/>
    <w:rsid w:val="006F43D2"/>
    <w:rPr>
      <w:rFonts w:ascii="Microsoft Sans Serif" w:hAnsi="Microsoft Sans Serif"/>
      <w:i/>
      <w:spacing w:val="30"/>
      <w:sz w:val="24"/>
    </w:rPr>
  </w:style>
  <w:style w:type="character" w:customStyle="1" w:styleId="266">
    <w:name w:val="Основной текст + Полужирный26"/>
    <w:rsid w:val="006F43D2"/>
    <w:rPr>
      <w:rFonts w:ascii="Microsoft Sans Serif" w:hAnsi="Microsoft Sans Serif"/>
      <w:b/>
      <w:spacing w:val="10"/>
      <w:sz w:val="26"/>
    </w:rPr>
  </w:style>
  <w:style w:type="character" w:customStyle="1" w:styleId="25c">
    <w:name w:val="Основной текст + Полужирный25"/>
    <w:rsid w:val="006F43D2"/>
    <w:rPr>
      <w:rFonts w:ascii="Microsoft Sans Serif" w:hAnsi="Microsoft Sans Serif"/>
      <w:b/>
      <w:spacing w:val="10"/>
      <w:sz w:val="26"/>
    </w:rPr>
  </w:style>
  <w:style w:type="character" w:customStyle="1" w:styleId="247">
    <w:name w:val="Основной текст + Полужирный24"/>
    <w:rsid w:val="006F43D2"/>
    <w:rPr>
      <w:rFonts w:ascii="Microsoft Sans Serif" w:hAnsi="Microsoft Sans Serif"/>
      <w:b/>
      <w:spacing w:val="10"/>
      <w:sz w:val="26"/>
    </w:rPr>
  </w:style>
  <w:style w:type="character" w:customStyle="1" w:styleId="12pt16">
    <w:name w:val="Основной текст + 12 pt16"/>
    <w:aliases w:val="Курсив26,Интервал 1 pt32"/>
    <w:rsid w:val="006F43D2"/>
    <w:rPr>
      <w:rFonts w:ascii="Microsoft Sans Serif" w:hAnsi="Microsoft Sans Serif"/>
      <w:i/>
      <w:spacing w:val="30"/>
      <w:sz w:val="24"/>
    </w:rPr>
  </w:style>
  <w:style w:type="character" w:customStyle="1" w:styleId="23c">
    <w:name w:val="Основной текст + Полужирный23"/>
    <w:rsid w:val="006F43D2"/>
    <w:rPr>
      <w:rFonts w:ascii="Microsoft Sans Serif" w:hAnsi="Microsoft Sans Serif"/>
      <w:b/>
      <w:spacing w:val="10"/>
      <w:sz w:val="26"/>
    </w:rPr>
  </w:style>
  <w:style w:type="character" w:customStyle="1" w:styleId="22f0">
    <w:name w:val="Основной текст + Полужирный22"/>
    <w:rsid w:val="006F43D2"/>
    <w:rPr>
      <w:rFonts w:ascii="Microsoft Sans Serif" w:hAnsi="Microsoft Sans Serif"/>
      <w:b/>
      <w:spacing w:val="10"/>
      <w:sz w:val="26"/>
    </w:rPr>
  </w:style>
  <w:style w:type="character" w:customStyle="1" w:styleId="21ff0">
    <w:name w:val="Основной текст + Полужирный21"/>
    <w:rsid w:val="006F43D2"/>
    <w:rPr>
      <w:rFonts w:ascii="Microsoft Sans Serif" w:hAnsi="Microsoft Sans Serif"/>
      <w:b/>
      <w:spacing w:val="10"/>
      <w:sz w:val="26"/>
    </w:rPr>
  </w:style>
  <w:style w:type="character" w:customStyle="1" w:styleId="20a">
    <w:name w:val="Основной текст + Полужирный20"/>
    <w:rsid w:val="006F43D2"/>
    <w:rPr>
      <w:rFonts w:ascii="Microsoft Sans Serif" w:hAnsi="Microsoft Sans Serif"/>
      <w:b/>
      <w:spacing w:val="10"/>
      <w:sz w:val="26"/>
    </w:rPr>
  </w:style>
  <w:style w:type="character" w:customStyle="1" w:styleId="4pt">
    <w:name w:val="Основной текст + Интервал 4 pt"/>
    <w:rsid w:val="006F43D2"/>
    <w:rPr>
      <w:rFonts w:ascii="Microsoft Sans Serif" w:hAnsi="Microsoft Sans Serif"/>
      <w:spacing w:val="80"/>
      <w:sz w:val="26"/>
    </w:rPr>
  </w:style>
  <w:style w:type="character" w:customStyle="1" w:styleId="19a">
    <w:name w:val="Основной текст + Полужирный19"/>
    <w:rsid w:val="006F43D2"/>
    <w:rPr>
      <w:rFonts w:ascii="Microsoft Sans Serif" w:hAnsi="Microsoft Sans Serif"/>
      <w:b/>
      <w:spacing w:val="10"/>
      <w:sz w:val="26"/>
    </w:rPr>
  </w:style>
  <w:style w:type="character" w:customStyle="1" w:styleId="189">
    <w:name w:val="Основной текст + Полужирный18"/>
    <w:rsid w:val="006F43D2"/>
    <w:rPr>
      <w:rFonts w:ascii="Microsoft Sans Serif" w:hAnsi="Microsoft Sans Serif"/>
      <w:b/>
      <w:spacing w:val="10"/>
      <w:sz w:val="26"/>
    </w:rPr>
  </w:style>
  <w:style w:type="character" w:customStyle="1" w:styleId="17a">
    <w:name w:val="Основной текст + Полужирный17"/>
    <w:rsid w:val="006F43D2"/>
    <w:rPr>
      <w:rFonts w:ascii="Microsoft Sans Serif" w:hAnsi="Microsoft Sans Serif"/>
      <w:b/>
      <w:spacing w:val="10"/>
      <w:sz w:val="26"/>
    </w:rPr>
  </w:style>
  <w:style w:type="character" w:customStyle="1" w:styleId="12pt14">
    <w:name w:val="Основной текст + 12 pt14"/>
    <w:aliases w:val="Курсив24,Интервал 1 pt30"/>
    <w:rsid w:val="006F43D2"/>
    <w:rPr>
      <w:rFonts w:ascii="Microsoft Sans Serif" w:hAnsi="Microsoft Sans Serif"/>
      <w:i/>
      <w:spacing w:val="30"/>
      <w:sz w:val="24"/>
    </w:rPr>
  </w:style>
  <w:style w:type="character" w:customStyle="1" w:styleId="16a">
    <w:name w:val="Основной текст + Полужирный16"/>
    <w:rsid w:val="006F43D2"/>
    <w:rPr>
      <w:rFonts w:ascii="Microsoft Sans Serif" w:hAnsi="Microsoft Sans Serif"/>
      <w:b/>
      <w:spacing w:val="10"/>
      <w:sz w:val="26"/>
    </w:rPr>
  </w:style>
  <w:style w:type="character" w:customStyle="1" w:styleId="17b">
    <w:name w:val="Основной текст (17)_"/>
    <w:link w:val="17c"/>
    <w:locked/>
    <w:rsid w:val="006F43D2"/>
    <w:rPr>
      <w:i/>
      <w:spacing w:val="20"/>
      <w:sz w:val="26"/>
      <w:shd w:val="clear" w:color="auto" w:fill="FFFFFF"/>
      <w:lang w:val="en-US"/>
    </w:rPr>
  </w:style>
  <w:style w:type="paragraph" w:customStyle="1" w:styleId="17c">
    <w:name w:val="Основной текст (17)"/>
    <w:basedOn w:val="a3"/>
    <w:link w:val="17b"/>
    <w:rsid w:val="006F43D2"/>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6F43D2"/>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6F43D2"/>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6F43D2"/>
    <w:rPr>
      <w:rFonts w:ascii="Microsoft Sans Serif" w:hAnsi="Microsoft Sans Serif"/>
      <w:i/>
      <w:spacing w:val="30"/>
      <w:sz w:val="24"/>
    </w:rPr>
  </w:style>
  <w:style w:type="character" w:customStyle="1" w:styleId="12pt12">
    <w:name w:val="Основной текст + 12 pt12"/>
    <w:aliases w:val="Курсив21,Интервал 1 pt27"/>
    <w:rsid w:val="006F43D2"/>
    <w:rPr>
      <w:rFonts w:ascii="Microsoft Sans Serif" w:hAnsi="Microsoft Sans Serif"/>
      <w:i/>
      <w:spacing w:val="30"/>
      <w:sz w:val="24"/>
    </w:rPr>
  </w:style>
  <w:style w:type="character" w:customStyle="1" w:styleId="15a">
    <w:name w:val="Основной текст + Полужирный15"/>
    <w:rsid w:val="006F43D2"/>
    <w:rPr>
      <w:rFonts w:ascii="Microsoft Sans Serif" w:hAnsi="Microsoft Sans Serif"/>
      <w:b/>
      <w:spacing w:val="10"/>
      <w:sz w:val="26"/>
    </w:rPr>
  </w:style>
  <w:style w:type="character" w:customStyle="1" w:styleId="2ffffa">
    <w:name w:val="Основной текст + Полужирный2"/>
    <w:rsid w:val="006F43D2"/>
    <w:rPr>
      <w:rFonts w:ascii="Microsoft Sans Serif" w:hAnsi="Microsoft Sans Serif"/>
      <w:b/>
      <w:spacing w:val="10"/>
      <w:sz w:val="26"/>
    </w:rPr>
  </w:style>
  <w:style w:type="character" w:customStyle="1" w:styleId="12pt5">
    <w:name w:val="Основной текст + 12 pt5"/>
    <w:aliases w:val="Курсив5,Интервал 1 pt5"/>
    <w:rsid w:val="006F43D2"/>
    <w:rPr>
      <w:rFonts w:ascii="Microsoft Sans Serif" w:hAnsi="Microsoft Sans Serif"/>
      <w:i/>
      <w:spacing w:val="30"/>
      <w:sz w:val="24"/>
    </w:rPr>
  </w:style>
  <w:style w:type="character" w:customStyle="1" w:styleId="afffffffffffa">
    <w:name w:val="Подпись к картинке_"/>
    <w:link w:val="afffffffffffb"/>
    <w:locked/>
    <w:rsid w:val="006F43D2"/>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6F43D2"/>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6F43D2"/>
    <w:rPr>
      <w:rFonts w:ascii="Microsoft Sans Serif" w:hAnsi="Microsoft Sans Serif"/>
      <w:i/>
      <w:spacing w:val="30"/>
      <w:sz w:val="24"/>
    </w:rPr>
  </w:style>
  <w:style w:type="character" w:customStyle="1" w:styleId="afffffffffffc">
    <w:name w:val="Колонтитул_"/>
    <w:link w:val="afffffffffffd"/>
    <w:locked/>
    <w:rsid w:val="006F43D2"/>
    <w:rPr>
      <w:shd w:val="clear" w:color="auto" w:fill="FFFFFF"/>
    </w:rPr>
  </w:style>
  <w:style w:type="paragraph" w:customStyle="1" w:styleId="afffffffffffd">
    <w:name w:val="Колонтитул"/>
    <w:basedOn w:val="a3"/>
    <w:link w:val="afffffffffffc"/>
    <w:rsid w:val="006F43D2"/>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6F43D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6F43D2"/>
    <w:rPr>
      <w:rFonts w:ascii="Microsoft Sans Serif" w:hAnsi="Microsoft Sans Serif"/>
      <w:i/>
      <w:spacing w:val="30"/>
      <w:sz w:val="24"/>
    </w:rPr>
  </w:style>
  <w:style w:type="character" w:customStyle="1" w:styleId="12pt1">
    <w:name w:val="Основной текст + 12 pt1"/>
    <w:aliases w:val="Курсив1,Интервал 1 pt1"/>
    <w:rsid w:val="006F43D2"/>
    <w:rPr>
      <w:rFonts w:ascii="Microsoft Sans Serif" w:hAnsi="Microsoft Sans Serif"/>
      <w:i/>
      <w:spacing w:val="30"/>
      <w:sz w:val="24"/>
    </w:rPr>
  </w:style>
  <w:style w:type="paragraph" w:customStyle="1" w:styleId="msonospacing0">
    <w:name w:val="msonospacing"/>
    <w:basedOn w:val="a3"/>
    <w:rsid w:val="006F43D2"/>
    <w:pPr>
      <w:spacing w:before="100" w:beforeAutospacing="1" w:after="100" w:afterAutospacing="1"/>
    </w:pPr>
  </w:style>
  <w:style w:type="paragraph" w:customStyle="1" w:styleId="afffffffffffe">
    <w:name w:val="Стиль Обычный (веб)"/>
    <w:basedOn w:val="afff3"/>
    <w:rsid w:val="006F43D2"/>
    <w:pPr>
      <w:spacing w:before="0" w:after="0" w:line="233" w:lineRule="auto"/>
      <w:jc w:val="both"/>
    </w:pPr>
    <w:rPr>
      <w:sz w:val="20"/>
      <w:szCs w:val="20"/>
      <w:lang w:bidi="ar-SA"/>
    </w:rPr>
  </w:style>
  <w:style w:type="character" w:customStyle="1" w:styleId="2ffffb">
    <w:name w:val="Основной текст (2) + Полужирный"/>
    <w:rsid w:val="006F43D2"/>
    <w:rPr>
      <w:rFonts w:ascii="Times New Roman" w:hAnsi="Times New Roman"/>
      <w:b/>
      <w:sz w:val="19"/>
      <w:shd w:val="clear" w:color="auto" w:fill="FFFFFF"/>
    </w:rPr>
  </w:style>
  <w:style w:type="paragraph" w:customStyle="1" w:styleId="pic">
    <w:name w:val="pic"/>
    <w:basedOn w:val="a3"/>
    <w:rsid w:val="006F43D2"/>
    <w:pPr>
      <w:ind w:firstLine="480"/>
    </w:pPr>
  </w:style>
  <w:style w:type="paragraph" w:customStyle="1" w:styleId="wysiwyg-text-align-center">
    <w:name w:val="wysiwyg-text-align-center"/>
    <w:basedOn w:val="a3"/>
    <w:rsid w:val="006F43D2"/>
    <w:pPr>
      <w:spacing w:before="100" w:beforeAutospacing="1" w:after="100" w:afterAutospacing="1"/>
    </w:pPr>
  </w:style>
  <w:style w:type="paragraph" w:customStyle="1" w:styleId="wysiwyg-text-align-right">
    <w:name w:val="wysiwyg-text-align-right"/>
    <w:basedOn w:val="a3"/>
    <w:rsid w:val="006F43D2"/>
    <w:pPr>
      <w:spacing w:before="100" w:beforeAutospacing="1" w:after="100" w:afterAutospacing="1"/>
    </w:pPr>
  </w:style>
  <w:style w:type="character" w:customStyle="1" w:styleId="keyword2">
    <w:name w:val="keyword2"/>
    <w:rsid w:val="006F43D2"/>
  </w:style>
  <w:style w:type="character" w:customStyle="1" w:styleId="c8">
    <w:name w:val="c8"/>
    <w:rsid w:val="006F43D2"/>
  </w:style>
  <w:style w:type="character" w:customStyle="1" w:styleId="FontStyle805">
    <w:name w:val="Font Style805"/>
    <w:rsid w:val="006F43D2"/>
    <w:rPr>
      <w:rFonts w:ascii="Arial Narrow" w:hAnsi="Arial Narrow"/>
      <w:i/>
      <w:sz w:val="12"/>
    </w:rPr>
  </w:style>
  <w:style w:type="character" w:customStyle="1" w:styleId="FontStyle97">
    <w:name w:val="Font Style97"/>
    <w:rsid w:val="006F43D2"/>
    <w:rPr>
      <w:rFonts w:ascii="Times New Roman" w:hAnsi="Times New Roman"/>
      <w:sz w:val="24"/>
    </w:rPr>
  </w:style>
  <w:style w:type="character" w:customStyle="1" w:styleId="FontStyle764">
    <w:name w:val="Font Style764"/>
    <w:rsid w:val="006F43D2"/>
    <w:rPr>
      <w:rFonts w:ascii="Times New Roman" w:hAnsi="Times New Roman"/>
      <w:b/>
      <w:i/>
      <w:sz w:val="20"/>
    </w:rPr>
  </w:style>
  <w:style w:type="paragraph" w:customStyle="1" w:styleId="11fa">
    <w:name w:val="Загол11"/>
    <w:basedOn w:val="10e"/>
    <w:rsid w:val="006F43D2"/>
    <w:rPr>
      <w:sz w:val="22"/>
      <w:szCs w:val="22"/>
    </w:rPr>
  </w:style>
  <w:style w:type="paragraph" w:customStyle="1" w:styleId="10e">
    <w:name w:val="Загол10"/>
    <w:basedOn w:val="9a"/>
    <w:rsid w:val="006F43D2"/>
    <w:rPr>
      <w:caps/>
      <w:color w:val="auto"/>
      <w:sz w:val="20"/>
      <w:szCs w:val="20"/>
    </w:rPr>
  </w:style>
  <w:style w:type="paragraph" w:customStyle="1" w:styleId="9a">
    <w:name w:val="Загол9"/>
    <w:rsid w:val="006F43D2"/>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6F43D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6F43D2"/>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6F43D2"/>
    <w:pPr>
      <w:keepNext/>
      <w:widowControl w:val="0"/>
      <w:jc w:val="center"/>
    </w:pPr>
    <w:rPr>
      <w:b/>
      <w:sz w:val="26"/>
      <w:szCs w:val="20"/>
    </w:rPr>
  </w:style>
  <w:style w:type="paragraph" w:customStyle="1" w:styleId="22f1">
    <w:name w:val="Текст22"/>
    <w:basedOn w:val="a3"/>
    <w:rsid w:val="006F43D2"/>
    <w:rPr>
      <w:rFonts w:ascii="Courier New" w:hAnsi="Courier New"/>
      <w:sz w:val="20"/>
      <w:szCs w:val="20"/>
    </w:rPr>
  </w:style>
  <w:style w:type="paragraph" w:customStyle="1" w:styleId="11fb">
    <w:name w:val="Верхний колонтитул11"/>
    <w:basedOn w:val="a3"/>
    <w:rsid w:val="006F43D2"/>
    <w:pPr>
      <w:tabs>
        <w:tab w:val="center" w:pos="4153"/>
        <w:tab w:val="right" w:pos="8306"/>
      </w:tabs>
    </w:pPr>
    <w:rPr>
      <w:rFonts w:ascii="Arial" w:hAnsi="Arial"/>
      <w:szCs w:val="20"/>
    </w:rPr>
  </w:style>
  <w:style w:type="paragraph" w:customStyle="1" w:styleId="3115">
    <w:name w:val="Заголовок 311"/>
    <w:basedOn w:val="13b"/>
    <w:next w:val="13b"/>
    <w:rsid w:val="006F43D2"/>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6F43D2"/>
    <w:pPr>
      <w:keepNext/>
      <w:widowControl/>
      <w:spacing w:line="240" w:lineRule="auto"/>
      <w:ind w:firstLine="0"/>
      <w:jc w:val="left"/>
    </w:pPr>
    <w:rPr>
      <w:sz w:val="24"/>
    </w:rPr>
  </w:style>
  <w:style w:type="paragraph" w:customStyle="1" w:styleId="11fc">
    <w:name w:val="Без интервала11"/>
    <w:rsid w:val="006F43D2"/>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6F43D2"/>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6F43D2"/>
    <w:pPr>
      <w:widowControl/>
      <w:spacing w:line="240" w:lineRule="auto"/>
      <w:ind w:firstLine="0"/>
    </w:pPr>
    <w:rPr>
      <w:i/>
      <w:sz w:val="26"/>
    </w:rPr>
  </w:style>
  <w:style w:type="paragraph" w:customStyle="1" w:styleId="21ff1">
    <w:name w:val="Цитата21"/>
    <w:basedOn w:val="a3"/>
    <w:rsid w:val="006F43D2"/>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6F4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6F43D2"/>
  </w:style>
  <w:style w:type="character" w:customStyle="1" w:styleId="11fe">
    <w:name w:val="Слабое выделение11"/>
    <w:rsid w:val="006F43D2"/>
    <w:rPr>
      <w:i/>
      <w:color w:val="808080"/>
    </w:rPr>
  </w:style>
  <w:style w:type="character" w:customStyle="1" w:styleId="11ff">
    <w:name w:val="Сильное выделение11"/>
    <w:rsid w:val="006F43D2"/>
    <w:rPr>
      <w:b/>
    </w:rPr>
  </w:style>
  <w:style w:type="character" w:customStyle="1" w:styleId="3520">
    <w:name w:val="Знак Знак352"/>
    <w:locked/>
    <w:rsid w:val="006F43D2"/>
    <w:rPr>
      <w:sz w:val="24"/>
      <w:lang w:val="ru-RU" w:eastAsia="ru-RU"/>
    </w:rPr>
  </w:style>
  <w:style w:type="character" w:customStyle="1" w:styleId="1320">
    <w:name w:val="Знак Знак132"/>
    <w:locked/>
    <w:rsid w:val="006F43D2"/>
    <w:rPr>
      <w:lang w:val="ru-RU" w:eastAsia="ar-SA" w:bidi="ar-SA"/>
    </w:rPr>
  </w:style>
  <w:style w:type="character" w:customStyle="1" w:styleId="1221">
    <w:name w:val="Знак Знак122"/>
    <w:locked/>
    <w:rsid w:val="006F43D2"/>
    <w:rPr>
      <w:sz w:val="28"/>
      <w:lang w:val="ru-RU" w:eastAsia="ru-RU"/>
    </w:rPr>
  </w:style>
  <w:style w:type="character" w:customStyle="1" w:styleId="1124">
    <w:name w:val="Знак Знак112"/>
    <w:locked/>
    <w:rsid w:val="006F43D2"/>
    <w:rPr>
      <w:sz w:val="28"/>
      <w:lang w:val="ru-RU" w:eastAsia="ru-RU"/>
    </w:rPr>
  </w:style>
  <w:style w:type="character" w:customStyle="1" w:styleId="922">
    <w:name w:val="Знак Знак92"/>
    <w:locked/>
    <w:rsid w:val="006F43D2"/>
    <w:rPr>
      <w:rFonts w:ascii="Tahoma" w:hAnsi="Tahoma"/>
      <w:lang w:val="ru-RU" w:eastAsia="ru-RU"/>
    </w:rPr>
  </w:style>
  <w:style w:type="character" w:customStyle="1" w:styleId="4020">
    <w:name w:val="Знак Знак402"/>
    <w:locked/>
    <w:rsid w:val="006F43D2"/>
    <w:rPr>
      <w:rFonts w:ascii="Arial" w:hAnsi="Arial"/>
      <w:b/>
      <w:i/>
      <w:sz w:val="28"/>
      <w:lang w:val="ru-RU" w:eastAsia="zh-CN"/>
    </w:rPr>
  </w:style>
  <w:style w:type="character" w:customStyle="1" w:styleId="3920">
    <w:name w:val="Знак Знак392"/>
    <w:locked/>
    <w:rsid w:val="006F43D2"/>
    <w:rPr>
      <w:b/>
      <w:sz w:val="27"/>
      <w:lang w:val="ru-RU" w:eastAsia="zh-CN"/>
    </w:rPr>
  </w:style>
  <w:style w:type="character" w:customStyle="1" w:styleId="3820">
    <w:name w:val="Знак Знак382"/>
    <w:locked/>
    <w:rsid w:val="006F43D2"/>
    <w:rPr>
      <w:b/>
      <w:sz w:val="28"/>
      <w:lang w:val="ru-RU" w:eastAsia="ru-RU"/>
    </w:rPr>
  </w:style>
  <w:style w:type="character" w:customStyle="1" w:styleId="3720">
    <w:name w:val="Знак Знак372"/>
    <w:locked/>
    <w:rsid w:val="006F43D2"/>
    <w:rPr>
      <w:b/>
      <w:i/>
      <w:sz w:val="26"/>
      <w:lang w:val="ru-RU" w:eastAsia="zh-CN"/>
    </w:rPr>
  </w:style>
  <w:style w:type="character" w:customStyle="1" w:styleId="3620">
    <w:name w:val="Знак Знак362"/>
    <w:locked/>
    <w:rsid w:val="006F43D2"/>
    <w:rPr>
      <w:sz w:val="24"/>
      <w:lang w:val="ru-RU" w:eastAsia="ru-RU"/>
    </w:rPr>
  </w:style>
  <w:style w:type="character" w:customStyle="1" w:styleId="3121">
    <w:name w:val="Знак Знак312"/>
    <w:locked/>
    <w:rsid w:val="006F43D2"/>
    <w:rPr>
      <w:rFonts w:ascii="Courier New" w:hAnsi="Courier New"/>
      <w:lang w:val="ru-RU" w:eastAsia="ru-RU"/>
    </w:rPr>
  </w:style>
  <w:style w:type="character" w:customStyle="1" w:styleId="3420">
    <w:name w:val="Знак Знак342"/>
    <w:locked/>
    <w:rsid w:val="006F43D2"/>
    <w:rPr>
      <w:rFonts w:ascii="Calibri" w:hAnsi="Calibri"/>
      <w:i/>
      <w:sz w:val="24"/>
      <w:lang w:val="ru-RU" w:eastAsia="zh-CN"/>
    </w:rPr>
  </w:style>
  <w:style w:type="character" w:customStyle="1" w:styleId="3220">
    <w:name w:val="Знак Знак322"/>
    <w:locked/>
    <w:rsid w:val="006F43D2"/>
    <w:rPr>
      <w:rFonts w:ascii="Arial" w:hAnsi="Arial"/>
      <w:sz w:val="22"/>
      <w:lang w:val="ru-RU" w:eastAsia="ru-RU"/>
    </w:rPr>
  </w:style>
  <w:style w:type="character" w:customStyle="1" w:styleId="2920">
    <w:name w:val="Знак Знак292"/>
    <w:locked/>
    <w:rsid w:val="006F43D2"/>
    <w:rPr>
      <w:sz w:val="24"/>
      <w:lang w:val="ru-RU" w:eastAsia="zh-CN"/>
    </w:rPr>
  </w:style>
  <w:style w:type="character" w:customStyle="1" w:styleId="2820">
    <w:name w:val="Знак Знак282"/>
    <w:locked/>
    <w:rsid w:val="006F43D2"/>
    <w:rPr>
      <w:sz w:val="24"/>
      <w:lang w:val="ru-RU" w:eastAsia="ru-RU"/>
    </w:rPr>
  </w:style>
  <w:style w:type="character" w:customStyle="1" w:styleId="2720">
    <w:name w:val="Знак Знак272"/>
    <w:locked/>
    <w:rsid w:val="006F43D2"/>
    <w:rPr>
      <w:sz w:val="16"/>
      <w:lang w:val="ru-RU" w:eastAsia="ru-RU"/>
    </w:rPr>
  </w:style>
  <w:style w:type="character" w:customStyle="1" w:styleId="2126">
    <w:name w:val="Знак Знак212"/>
    <w:locked/>
    <w:rsid w:val="006F43D2"/>
    <w:rPr>
      <w:rFonts w:ascii="Tahoma" w:hAnsi="Tahoma"/>
      <w:lang w:val="ru-RU" w:eastAsia="ru-RU"/>
    </w:rPr>
  </w:style>
  <w:style w:type="character" w:customStyle="1" w:styleId="2620">
    <w:name w:val="Знак Знак262"/>
    <w:rsid w:val="006F43D2"/>
    <w:rPr>
      <w:rFonts w:ascii="Cambria" w:hAnsi="Cambria"/>
      <w:b/>
      <w:sz w:val="26"/>
    </w:rPr>
  </w:style>
  <w:style w:type="character" w:customStyle="1" w:styleId="2420">
    <w:name w:val="Знак Знак242"/>
    <w:rsid w:val="006F43D2"/>
    <w:rPr>
      <w:rFonts w:ascii="Times New Roman" w:hAnsi="Times New Roman"/>
      <w:b/>
      <w:i/>
      <w:sz w:val="26"/>
    </w:rPr>
  </w:style>
  <w:style w:type="character" w:customStyle="1" w:styleId="2320">
    <w:name w:val="Знак Знак232"/>
    <w:rsid w:val="006F43D2"/>
    <w:rPr>
      <w:rFonts w:ascii="Times New Roman" w:hAnsi="Times New Roman"/>
      <w:b/>
      <w:sz w:val="22"/>
    </w:rPr>
  </w:style>
  <w:style w:type="character" w:customStyle="1" w:styleId="3130">
    <w:name w:val="Знак Знак313"/>
    <w:locked/>
    <w:rsid w:val="006F43D2"/>
    <w:rPr>
      <w:rFonts w:ascii="PragmaticaCTT" w:hAnsi="PragmaticaCTT"/>
      <w:b/>
      <w:sz w:val="24"/>
      <w:lang w:val="ru-RU" w:eastAsia="ru-RU"/>
    </w:rPr>
  </w:style>
  <w:style w:type="character" w:customStyle="1" w:styleId="2015">
    <w:name w:val="Знак Знак2015"/>
    <w:rsid w:val="006F43D2"/>
    <w:rPr>
      <w:rFonts w:ascii="Arial" w:hAnsi="Arial"/>
      <w:sz w:val="22"/>
    </w:rPr>
  </w:style>
  <w:style w:type="character" w:customStyle="1" w:styleId="font55">
    <w:name w:val="font55"/>
    <w:rsid w:val="006F43D2"/>
  </w:style>
  <w:style w:type="character" w:customStyle="1" w:styleId="WW8Num24z4">
    <w:name w:val="WW8Num24z4"/>
    <w:rsid w:val="006F43D2"/>
  </w:style>
  <w:style w:type="character" w:customStyle="1" w:styleId="WW8Num24z5">
    <w:name w:val="WW8Num24z5"/>
    <w:rsid w:val="006F43D2"/>
  </w:style>
  <w:style w:type="character" w:customStyle="1" w:styleId="WW8Num24z6">
    <w:name w:val="WW8Num24z6"/>
    <w:rsid w:val="006F43D2"/>
  </w:style>
  <w:style w:type="character" w:customStyle="1" w:styleId="WW8Num24z7">
    <w:name w:val="WW8Num24z7"/>
    <w:rsid w:val="006F43D2"/>
  </w:style>
  <w:style w:type="character" w:customStyle="1" w:styleId="WW8Num24z8">
    <w:name w:val="WW8Num24z8"/>
    <w:rsid w:val="006F43D2"/>
  </w:style>
  <w:style w:type="character" w:customStyle="1" w:styleId="WW8Num25z4">
    <w:name w:val="WW8Num25z4"/>
    <w:rsid w:val="006F43D2"/>
  </w:style>
  <w:style w:type="character" w:customStyle="1" w:styleId="WW8Num25z5">
    <w:name w:val="WW8Num25z5"/>
    <w:rsid w:val="006F43D2"/>
  </w:style>
  <w:style w:type="character" w:customStyle="1" w:styleId="WW8Num25z6">
    <w:name w:val="WW8Num25z6"/>
    <w:rsid w:val="006F43D2"/>
  </w:style>
  <w:style w:type="character" w:customStyle="1" w:styleId="WW8Num25z7">
    <w:name w:val="WW8Num25z7"/>
    <w:rsid w:val="006F43D2"/>
  </w:style>
  <w:style w:type="character" w:customStyle="1" w:styleId="WW8Num25z8">
    <w:name w:val="WW8Num25z8"/>
    <w:rsid w:val="006F43D2"/>
  </w:style>
  <w:style w:type="character" w:customStyle="1" w:styleId="WW8Num30z2">
    <w:name w:val="WW8Num30z2"/>
    <w:rsid w:val="006F43D2"/>
  </w:style>
  <w:style w:type="character" w:customStyle="1" w:styleId="WW8Num30z4">
    <w:name w:val="WW8Num30z4"/>
    <w:rsid w:val="006F43D2"/>
  </w:style>
  <w:style w:type="character" w:customStyle="1" w:styleId="WW8Num30z5">
    <w:name w:val="WW8Num30z5"/>
    <w:rsid w:val="006F43D2"/>
  </w:style>
  <w:style w:type="character" w:customStyle="1" w:styleId="WW8Num30z6">
    <w:name w:val="WW8Num30z6"/>
    <w:rsid w:val="006F43D2"/>
  </w:style>
  <w:style w:type="character" w:customStyle="1" w:styleId="WW8Num30z7">
    <w:name w:val="WW8Num30z7"/>
    <w:rsid w:val="006F43D2"/>
  </w:style>
  <w:style w:type="character" w:customStyle="1" w:styleId="WW8Num30z8">
    <w:name w:val="WW8Num30z8"/>
    <w:rsid w:val="006F43D2"/>
  </w:style>
  <w:style w:type="character" w:customStyle="1" w:styleId="WW8Num32z4">
    <w:name w:val="WW8Num32z4"/>
    <w:rsid w:val="006F43D2"/>
  </w:style>
  <w:style w:type="character" w:customStyle="1" w:styleId="WW8Num32z5">
    <w:name w:val="WW8Num32z5"/>
    <w:rsid w:val="006F43D2"/>
  </w:style>
  <w:style w:type="character" w:customStyle="1" w:styleId="WW8Num32z6">
    <w:name w:val="WW8Num32z6"/>
    <w:rsid w:val="006F43D2"/>
  </w:style>
  <w:style w:type="character" w:customStyle="1" w:styleId="WW8Num32z7">
    <w:name w:val="WW8Num32z7"/>
    <w:rsid w:val="006F43D2"/>
  </w:style>
  <w:style w:type="character" w:customStyle="1" w:styleId="WW8Num32z8">
    <w:name w:val="WW8Num32z8"/>
    <w:rsid w:val="006F43D2"/>
  </w:style>
  <w:style w:type="character" w:customStyle="1" w:styleId="WW8Num33z1">
    <w:name w:val="WW8Num33z1"/>
    <w:rsid w:val="006F43D2"/>
  </w:style>
  <w:style w:type="character" w:customStyle="1" w:styleId="WW8Num33z2">
    <w:name w:val="WW8Num33z2"/>
    <w:rsid w:val="006F43D2"/>
  </w:style>
  <w:style w:type="character" w:customStyle="1" w:styleId="WW8Num33z5">
    <w:name w:val="WW8Num33z5"/>
    <w:rsid w:val="006F43D2"/>
  </w:style>
  <w:style w:type="character" w:customStyle="1" w:styleId="WW8Num33z6">
    <w:name w:val="WW8Num33z6"/>
    <w:rsid w:val="006F43D2"/>
  </w:style>
  <w:style w:type="character" w:customStyle="1" w:styleId="WW8Num33z7">
    <w:name w:val="WW8Num33z7"/>
    <w:rsid w:val="006F43D2"/>
  </w:style>
  <w:style w:type="character" w:customStyle="1" w:styleId="WW8Num33z8">
    <w:name w:val="WW8Num33z8"/>
    <w:rsid w:val="006F43D2"/>
  </w:style>
  <w:style w:type="character" w:customStyle="1" w:styleId="WW8Num35z2">
    <w:name w:val="WW8Num35z2"/>
    <w:rsid w:val="006F43D2"/>
  </w:style>
  <w:style w:type="character" w:customStyle="1" w:styleId="WW8Num35z4">
    <w:name w:val="WW8Num35z4"/>
    <w:rsid w:val="006F43D2"/>
  </w:style>
  <w:style w:type="character" w:customStyle="1" w:styleId="WW8Num35z5">
    <w:name w:val="WW8Num35z5"/>
    <w:rsid w:val="006F43D2"/>
  </w:style>
  <w:style w:type="character" w:customStyle="1" w:styleId="WW8Num35z6">
    <w:name w:val="WW8Num35z6"/>
    <w:rsid w:val="006F43D2"/>
  </w:style>
  <w:style w:type="character" w:customStyle="1" w:styleId="WW8Num35z7">
    <w:name w:val="WW8Num35z7"/>
    <w:rsid w:val="006F43D2"/>
  </w:style>
  <w:style w:type="character" w:customStyle="1" w:styleId="WW8Num35z8">
    <w:name w:val="WW8Num35z8"/>
    <w:rsid w:val="006F43D2"/>
  </w:style>
  <w:style w:type="character" w:customStyle="1" w:styleId="WW8Num37z2">
    <w:name w:val="WW8Num37z2"/>
    <w:rsid w:val="006F43D2"/>
  </w:style>
  <w:style w:type="character" w:customStyle="1" w:styleId="WW8Num37z4">
    <w:name w:val="WW8Num37z4"/>
    <w:rsid w:val="006F43D2"/>
  </w:style>
  <w:style w:type="character" w:customStyle="1" w:styleId="WW8Num37z5">
    <w:name w:val="WW8Num37z5"/>
    <w:rsid w:val="006F43D2"/>
  </w:style>
  <w:style w:type="character" w:customStyle="1" w:styleId="WW8Num37z6">
    <w:name w:val="WW8Num37z6"/>
    <w:rsid w:val="006F43D2"/>
  </w:style>
  <w:style w:type="character" w:customStyle="1" w:styleId="WW8Num37z7">
    <w:name w:val="WW8Num37z7"/>
    <w:rsid w:val="006F43D2"/>
  </w:style>
  <w:style w:type="character" w:customStyle="1" w:styleId="WW8Num37z8">
    <w:name w:val="WW8Num37z8"/>
    <w:rsid w:val="006F43D2"/>
  </w:style>
  <w:style w:type="character" w:customStyle="1" w:styleId="WW8Num38z1">
    <w:name w:val="WW8Num38z1"/>
    <w:rsid w:val="006F43D2"/>
  </w:style>
  <w:style w:type="character" w:customStyle="1" w:styleId="WW8Num38z2">
    <w:name w:val="WW8Num38z2"/>
    <w:rsid w:val="006F43D2"/>
  </w:style>
  <w:style w:type="character" w:customStyle="1" w:styleId="WW8Num38z3">
    <w:name w:val="WW8Num38z3"/>
    <w:rsid w:val="006F43D2"/>
  </w:style>
  <w:style w:type="character" w:customStyle="1" w:styleId="WW8Num38z4">
    <w:name w:val="WW8Num38z4"/>
    <w:rsid w:val="006F43D2"/>
  </w:style>
  <w:style w:type="character" w:customStyle="1" w:styleId="WW8Num38z5">
    <w:name w:val="WW8Num38z5"/>
    <w:rsid w:val="006F43D2"/>
  </w:style>
  <w:style w:type="character" w:customStyle="1" w:styleId="WW8Num38z6">
    <w:name w:val="WW8Num38z6"/>
    <w:rsid w:val="006F43D2"/>
  </w:style>
  <w:style w:type="character" w:customStyle="1" w:styleId="WW8Num38z7">
    <w:name w:val="WW8Num38z7"/>
    <w:rsid w:val="006F43D2"/>
  </w:style>
  <w:style w:type="character" w:customStyle="1" w:styleId="WW8Num38z8">
    <w:name w:val="WW8Num38z8"/>
    <w:rsid w:val="006F43D2"/>
  </w:style>
  <w:style w:type="character" w:customStyle="1" w:styleId="WW8Num40z1">
    <w:name w:val="WW8Num40z1"/>
    <w:rsid w:val="006F43D2"/>
    <w:rPr>
      <w:rFonts w:ascii="Courier New" w:hAnsi="Courier New"/>
    </w:rPr>
  </w:style>
  <w:style w:type="character" w:customStyle="1" w:styleId="WW8Num40z2">
    <w:name w:val="WW8Num40z2"/>
    <w:rsid w:val="006F43D2"/>
    <w:rPr>
      <w:rFonts w:ascii="Wingdings" w:hAnsi="Wingdings"/>
    </w:rPr>
  </w:style>
  <w:style w:type="character" w:customStyle="1" w:styleId="WW8Num41z1">
    <w:name w:val="WW8Num41z1"/>
    <w:rsid w:val="006F43D2"/>
  </w:style>
  <w:style w:type="character" w:customStyle="1" w:styleId="WW8Num41z2">
    <w:name w:val="WW8Num41z2"/>
    <w:rsid w:val="006F43D2"/>
  </w:style>
  <w:style w:type="character" w:customStyle="1" w:styleId="WW8Num41z3">
    <w:name w:val="WW8Num41z3"/>
    <w:rsid w:val="006F43D2"/>
  </w:style>
  <w:style w:type="character" w:customStyle="1" w:styleId="WW8Num41z4">
    <w:name w:val="WW8Num41z4"/>
    <w:rsid w:val="006F43D2"/>
  </w:style>
  <w:style w:type="character" w:customStyle="1" w:styleId="WW8Num41z5">
    <w:name w:val="WW8Num41z5"/>
    <w:rsid w:val="006F43D2"/>
  </w:style>
  <w:style w:type="character" w:customStyle="1" w:styleId="WW8Num41z6">
    <w:name w:val="WW8Num41z6"/>
    <w:rsid w:val="006F43D2"/>
  </w:style>
  <w:style w:type="character" w:customStyle="1" w:styleId="WW8Num41z7">
    <w:name w:val="WW8Num41z7"/>
    <w:rsid w:val="006F43D2"/>
  </w:style>
  <w:style w:type="character" w:customStyle="1" w:styleId="WW8Num41z8">
    <w:name w:val="WW8Num41z8"/>
    <w:rsid w:val="006F43D2"/>
  </w:style>
  <w:style w:type="character" w:customStyle="1" w:styleId="WW8Num43z1">
    <w:name w:val="WW8Num43z1"/>
    <w:rsid w:val="006F43D2"/>
  </w:style>
  <w:style w:type="character" w:customStyle="1" w:styleId="WW8Num43z2">
    <w:name w:val="WW8Num43z2"/>
    <w:rsid w:val="006F43D2"/>
  </w:style>
  <w:style w:type="character" w:customStyle="1" w:styleId="WW8Num43z3">
    <w:name w:val="WW8Num43z3"/>
    <w:rsid w:val="006F43D2"/>
  </w:style>
  <w:style w:type="character" w:customStyle="1" w:styleId="WW8Num43z4">
    <w:name w:val="WW8Num43z4"/>
    <w:rsid w:val="006F43D2"/>
  </w:style>
  <w:style w:type="character" w:customStyle="1" w:styleId="WW8Num43z5">
    <w:name w:val="WW8Num43z5"/>
    <w:rsid w:val="006F43D2"/>
  </w:style>
  <w:style w:type="character" w:customStyle="1" w:styleId="WW8Num43z6">
    <w:name w:val="WW8Num43z6"/>
    <w:rsid w:val="006F43D2"/>
  </w:style>
  <w:style w:type="character" w:customStyle="1" w:styleId="WW8Num43z7">
    <w:name w:val="WW8Num43z7"/>
    <w:rsid w:val="006F43D2"/>
  </w:style>
  <w:style w:type="character" w:customStyle="1" w:styleId="WW8Num43z8">
    <w:name w:val="WW8Num43z8"/>
    <w:rsid w:val="006F43D2"/>
  </w:style>
  <w:style w:type="character" w:customStyle="1" w:styleId="WW8Num44z2">
    <w:name w:val="WW8Num44z2"/>
    <w:rsid w:val="006F43D2"/>
    <w:rPr>
      <w:rFonts w:ascii="Wingdings" w:hAnsi="Wingdings"/>
    </w:rPr>
  </w:style>
  <w:style w:type="character" w:customStyle="1" w:styleId="WW8Num46z2">
    <w:name w:val="WW8Num46z2"/>
    <w:rsid w:val="006F43D2"/>
    <w:rPr>
      <w:rFonts w:ascii="Wingdings" w:hAnsi="Wingdings"/>
    </w:rPr>
  </w:style>
  <w:style w:type="character" w:customStyle="1" w:styleId="WW8Num47z2">
    <w:name w:val="WW8Num47z2"/>
    <w:rsid w:val="006F43D2"/>
    <w:rPr>
      <w:rFonts w:ascii="Wingdings" w:hAnsi="Wingdings"/>
    </w:rPr>
  </w:style>
  <w:style w:type="character" w:customStyle="1" w:styleId="WW8NumSt31z0">
    <w:name w:val="WW8NumSt31z0"/>
    <w:rsid w:val="006F43D2"/>
    <w:rPr>
      <w:rFonts w:ascii="Times New Roman" w:hAnsi="Times New Roman"/>
      <w:sz w:val="20"/>
    </w:rPr>
  </w:style>
  <w:style w:type="character" w:customStyle="1" w:styleId="FootnoteCharacters">
    <w:name w:val="Footnote Characters"/>
    <w:rsid w:val="006F43D2"/>
    <w:rPr>
      <w:vertAlign w:val="superscript"/>
    </w:rPr>
  </w:style>
  <w:style w:type="character" w:customStyle="1" w:styleId="1fffffff6">
    <w:name w:val="Знак примечания1"/>
    <w:rsid w:val="006F43D2"/>
    <w:rPr>
      <w:sz w:val="16"/>
    </w:rPr>
  </w:style>
  <w:style w:type="character" w:customStyle="1" w:styleId="EndnoteCharacters">
    <w:name w:val="Endnote Characters"/>
    <w:rsid w:val="006F43D2"/>
    <w:rPr>
      <w:vertAlign w:val="superscript"/>
    </w:rPr>
  </w:style>
  <w:style w:type="paragraph" w:customStyle="1" w:styleId="LO-Normal1">
    <w:name w:val="LO-Normal1"/>
    <w:rsid w:val="006F43D2"/>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6F43D2"/>
    <w:pPr>
      <w:shd w:val="clear" w:color="auto" w:fill="000080"/>
      <w:suppressAutoHyphens/>
    </w:pPr>
    <w:rPr>
      <w:rFonts w:ascii="Tahoma" w:hAnsi="Tahoma" w:cs="Tahoma"/>
      <w:lang w:eastAsia="zh-CN"/>
    </w:rPr>
  </w:style>
  <w:style w:type="paragraph" w:customStyle="1" w:styleId="22f2">
    <w:name w:val="Список 22"/>
    <w:basedOn w:val="a3"/>
    <w:rsid w:val="006F43D2"/>
    <w:pPr>
      <w:suppressAutoHyphens/>
      <w:ind w:left="566" w:hanging="283"/>
    </w:pPr>
    <w:rPr>
      <w:lang w:eastAsia="zh-CN"/>
    </w:rPr>
  </w:style>
  <w:style w:type="paragraph" w:customStyle="1" w:styleId="31f0">
    <w:name w:val="Список 31"/>
    <w:basedOn w:val="a3"/>
    <w:rsid w:val="006F43D2"/>
    <w:pPr>
      <w:suppressAutoHyphens/>
      <w:ind w:left="849" w:hanging="283"/>
    </w:pPr>
    <w:rPr>
      <w:lang w:eastAsia="zh-CN"/>
    </w:rPr>
  </w:style>
  <w:style w:type="paragraph" w:customStyle="1" w:styleId="1fffffff7">
    <w:name w:val="Обычный отступ1"/>
    <w:basedOn w:val="a3"/>
    <w:rsid w:val="006F43D2"/>
    <w:pPr>
      <w:suppressAutoHyphens/>
      <w:ind w:firstLine="720"/>
      <w:jc w:val="both"/>
    </w:pPr>
    <w:rPr>
      <w:sz w:val="28"/>
      <w:szCs w:val="20"/>
      <w:lang w:eastAsia="zh-CN"/>
    </w:rPr>
  </w:style>
  <w:style w:type="paragraph" w:customStyle="1" w:styleId="2ffffd">
    <w:name w:val="Нумерованный список2"/>
    <w:basedOn w:val="a3"/>
    <w:rsid w:val="006F43D2"/>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6F43D2"/>
    <w:pPr>
      <w:suppressAutoHyphens/>
      <w:ind w:firstLine="210"/>
    </w:pPr>
    <w:rPr>
      <w:sz w:val="20"/>
      <w:lang w:eastAsia="zh-CN"/>
    </w:rPr>
  </w:style>
  <w:style w:type="paragraph" w:customStyle="1" w:styleId="21ff2">
    <w:name w:val="Нумерованный список 21"/>
    <w:basedOn w:val="a3"/>
    <w:rsid w:val="006F43D2"/>
    <w:pPr>
      <w:tabs>
        <w:tab w:val="left" w:pos="720"/>
      </w:tabs>
      <w:suppressAutoHyphens/>
      <w:ind w:left="720" w:hanging="360"/>
    </w:pPr>
    <w:rPr>
      <w:lang w:eastAsia="zh-CN"/>
    </w:rPr>
  </w:style>
  <w:style w:type="paragraph" w:customStyle="1" w:styleId="42a">
    <w:name w:val="Список 42"/>
    <w:basedOn w:val="a3"/>
    <w:rsid w:val="006F43D2"/>
    <w:pPr>
      <w:suppressAutoHyphens/>
      <w:ind w:left="1132" w:hanging="283"/>
    </w:pPr>
    <w:rPr>
      <w:lang w:eastAsia="zh-CN"/>
    </w:rPr>
  </w:style>
  <w:style w:type="paragraph" w:customStyle="1" w:styleId="22f3">
    <w:name w:val="Маркированный список 22"/>
    <w:basedOn w:val="a3"/>
    <w:rsid w:val="006F43D2"/>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6F43D2"/>
    <w:pPr>
      <w:tabs>
        <w:tab w:val="left" w:pos="708"/>
      </w:tabs>
      <w:suppressAutoHyphens/>
      <w:jc w:val="both"/>
    </w:pPr>
    <w:rPr>
      <w:bCs/>
      <w:iCs/>
      <w:sz w:val="28"/>
      <w:szCs w:val="28"/>
      <w:lang w:eastAsia="zh-CN"/>
    </w:rPr>
  </w:style>
  <w:style w:type="paragraph" w:customStyle="1" w:styleId="2ffffe">
    <w:name w:val="Текст примечания2"/>
    <w:basedOn w:val="a3"/>
    <w:rsid w:val="006F43D2"/>
    <w:pPr>
      <w:suppressAutoHyphens/>
    </w:pPr>
    <w:rPr>
      <w:sz w:val="20"/>
      <w:szCs w:val="20"/>
      <w:lang w:eastAsia="zh-CN"/>
    </w:rPr>
  </w:style>
  <w:style w:type="paragraph" w:customStyle="1" w:styleId="2fffff">
    <w:name w:val="Название объекта2"/>
    <w:basedOn w:val="a3"/>
    <w:next w:val="a3"/>
    <w:rsid w:val="006F43D2"/>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F43D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6F43D2"/>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6F43D2"/>
    <w:pPr>
      <w:suppressAutoHyphens/>
      <w:ind w:firstLine="210"/>
    </w:pPr>
    <w:rPr>
      <w:rFonts w:cs="PragmaticaCTT"/>
      <w:sz w:val="20"/>
      <w:lang w:eastAsia="zh-CN"/>
    </w:rPr>
  </w:style>
  <w:style w:type="paragraph" w:customStyle="1" w:styleId="WW-Heading">
    <w:name w:val="WW-Heading"/>
    <w:rsid w:val="006F43D2"/>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6F43D2"/>
    <w:pPr>
      <w:suppressAutoHyphens/>
      <w:spacing w:before="280" w:after="280"/>
    </w:pPr>
    <w:rPr>
      <w:lang w:eastAsia="zh-CN"/>
    </w:rPr>
  </w:style>
  <w:style w:type="paragraph" w:customStyle="1" w:styleId="1fffffffa">
    <w:name w:val="Текст макроса1"/>
    <w:rsid w:val="006F43D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6F43D2"/>
    <w:pPr>
      <w:suppressAutoHyphens/>
      <w:ind w:left="720" w:hanging="360"/>
    </w:pPr>
    <w:rPr>
      <w:lang w:eastAsia="zh-CN"/>
    </w:rPr>
  </w:style>
  <w:style w:type="paragraph" w:customStyle="1" w:styleId="WW-TextBody">
    <w:name w:val="WW-Text Body"/>
    <w:basedOn w:val="a3"/>
    <w:rsid w:val="006F43D2"/>
    <w:pPr>
      <w:suppressAutoHyphens/>
      <w:spacing w:after="120"/>
    </w:pPr>
    <w:rPr>
      <w:lang w:val="en-US" w:eastAsia="zh-CN"/>
    </w:rPr>
  </w:style>
  <w:style w:type="paragraph" w:customStyle="1" w:styleId="WW-Heading4">
    <w:name w:val="WW-Heading 4"/>
    <w:basedOn w:val="a3"/>
    <w:next w:val="a3"/>
    <w:rsid w:val="006F43D2"/>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6F43D2"/>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6F43D2"/>
    <w:pPr>
      <w:suppressAutoHyphens/>
      <w:spacing w:after="120"/>
      <w:ind w:left="566"/>
    </w:pPr>
    <w:rPr>
      <w:sz w:val="20"/>
      <w:szCs w:val="20"/>
      <w:lang w:eastAsia="zh-CN"/>
    </w:rPr>
  </w:style>
  <w:style w:type="paragraph" w:customStyle="1" w:styleId="31f2">
    <w:name w:val="Нумерованный список 31"/>
    <w:basedOn w:val="a3"/>
    <w:rsid w:val="006F43D2"/>
    <w:pPr>
      <w:tabs>
        <w:tab w:val="left" w:pos="360"/>
      </w:tabs>
      <w:suppressAutoHyphens/>
      <w:ind w:left="360" w:hanging="360"/>
    </w:pPr>
    <w:rPr>
      <w:lang w:eastAsia="zh-CN"/>
    </w:rPr>
  </w:style>
  <w:style w:type="paragraph" w:customStyle="1" w:styleId="TableContents">
    <w:name w:val="Table Contents"/>
    <w:basedOn w:val="a3"/>
    <w:rsid w:val="006F43D2"/>
    <w:pPr>
      <w:suppressLineNumbers/>
      <w:suppressAutoHyphens/>
    </w:pPr>
    <w:rPr>
      <w:lang w:eastAsia="zh-CN"/>
    </w:rPr>
  </w:style>
  <w:style w:type="paragraph" w:customStyle="1" w:styleId="TableHeading">
    <w:name w:val="Table Heading"/>
    <w:basedOn w:val="TableContents"/>
    <w:rsid w:val="006F43D2"/>
    <w:pPr>
      <w:jc w:val="center"/>
    </w:pPr>
    <w:rPr>
      <w:b/>
      <w:bCs/>
    </w:rPr>
  </w:style>
  <w:style w:type="character" w:customStyle="1" w:styleId="InternetLink">
    <w:name w:val="Internet Link"/>
    <w:rsid w:val="006F43D2"/>
    <w:rPr>
      <w:color w:val="0000FF"/>
      <w:u w:val="single"/>
    </w:rPr>
  </w:style>
  <w:style w:type="character" w:customStyle="1" w:styleId="23d">
    <w:name w:val="Основной текст с отступом 2 Знак3"/>
    <w:rsid w:val="006F43D2"/>
    <w:rPr>
      <w:rFonts w:ascii="Microsoft Sans Serif" w:hAnsi="Microsoft Sans Serif"/>
      <w:b/>
      <w:spacing w:val="10"/>
      <w:sz w:val="26"/>
    </w:rPr>
  </w:style>
  <w:style w:type="character" w:customStyle="1" w:styleId="34b">
    <w:name w:val="Основной текст с отступом 3 Знак4"/>
    <w:locked/>
    <w:rsid w:val="006F43D2"/>
    <w:rPr>
      <w:rFonts w:ascii="Times New Roman" w:hAnsi="Times New Roman"/>
      <w:sz w:val="24"/>
      <w:lang w:val="en-US"/>
    </w:rPr>
  </w:style>
  <w:style w:type="character" w:customStyle="1" w:styleId="ListLabel7">
    <w:name w:val="ListLabel 7"/>
    <w:rsid w:val="006F43D2"/>
  </w:style>
  <w:style w:type="character" w:customStyle="1" w:styleId="ListLabel8">
    <w:name w:val="ListLabel 8"/>
    <w:rsid w:val="006F43D2"/>
  </w:style>
  <w:style w:type="character" w:customStyle="1" w:styleId="ListLabel9">
    <w:name w:val="ListLabel 9"/>
    <w:rsid w:val="006F43D2"/>
  </w:style>
  <w:style w:type="character" w:customStyle="1" w:styleId="ListLabel10">
    <w:name w:val="ListLabel 10"/>
    <w:rsid w:val="006F43D2"/>
  </w:style>
  <w:style w:type="character" w:customStyle="1" w:styleId="ListLabel11">
    <w:name w:val="ListLabel 11"/>
    <w:rsid w:val="006F43D2"/>
  </w:style>
  <w:style w:type="character" w:customStyle="1" w:styleId="ListLabel12">
    <w:name w:val="ListLabel 12"/>
    <w:rsid w:val="006F43D2"/>
  </w:style>
  <w:style w:type="character" w:customStyle="1" w:styleId="ListLabel13">
    <w:name w:val="ListLabel 13"/>
    <w:rsid w:val="006F43D2"/>
  </w:style>
  <w:style w:type="character" w:customStyle="1" w:styleId="ListLabel14">
    <w:name w:val="ListLabel 14"/>
    <w:rsid w:val="006F43D2"/>
  </w:style>
  <w:style w:type="character" w:customStyle="1" w:styleId="ListLabel15">
    <w:name w:val="ListLabel 15"/>
    <w:rsid w:val="006F43D2"/>
  </w:style>
  <w:style w:type="character" w:customStyle="1" w:styleId="ListLabel16">
    <w:name w:val="ListLabel 16"/>
    <w:rsid w:val="006F43D2"/>
  </w:style>
  <w:style w:type="character" w:customStyle="1" w:styleId="ListLabel17">
    <w:name w:val="ListLabel 17"/>
    <w:rsid w:val="006F43D2"/>
  </w:style>
  <w:style w:type="character" w:customStyle="1" w:styleId="ListLabel18">
    <w:name w:val="ListLabel 18"/>
    <w:rsid w:val="006F43D2"/>
  </w:style>
  <w:style w:type="character" w:customStyle="1" w:styleId="ListLabel19">
    <w:name w:val="ListLabel 19"/>
    <w:rsid w:val="006F43D2"/>
  </w:style>
  <w:style w:type="character" w:customStyle="1" w:styleId="ListLabel20">
    <w:name w:val="ListLabel 20"/>
    <w:rsid w:val="006F43D2"/>
  </w:style>
  <w:style w:type="character" w:customStyle="1" w:styleId="ListLabel21">
    <w:name w:val="ListLabel 21"/>
    <w:rsid w:val="006F43D2"/>
  </w:style>
  <w:style w:type="character" w:customStyle="1" w:styleId="ListLabel22">
    <w:name w:val="ListLabel 22"/>
    <w:rsid w:val="006F43D2"/>
  </w:style>
  <w:style w:type="character" w:customStyle="1" w:styleId="ListLabel23">
    <w:name w:val="ListLabel 23"/>
    <w:rsid w:val="006F43D2"/>
  </w:style>
  <w:style w:type="character" w:customStyle="1" w:styleId="ListLabel24">
    <w:name w:val="ListLabel 24"/>
    <w:rsid w:val="006F43D2"/>
  </w:style>
  <w:style w:type="character" w:customStyle="1" w:styleId="ListLabel25">
    <w:name w:val="ListLabel 25"/>
    <w:rsid w:val="006F43D2"/>
  </w:style>
  <w:style w:type="character" w:customStyle="1" w:styleId="ListLabel26">
    <w:name w:val="ListLabel 26"/>
    <w:rsid w:val="006F43D2"/>
  </w:style>
  <w:style w:type="character" w:customStyle="1" w:styleId="ListLabel27">
    <w:name w:val="ListLabel 27"/>
    <w:rsid w:val="006F43D2"/>
  </w:style>
  <w:style w:type="character" w:customStyle="1" w:styleId="ListLabel28">
    <w:name w:val="ListLabel 28"/>
    <w:rsid w:val="006F43D2"/>
  </w:style>
  <w:style w:type="character" w:customStyle="1" w:styleId="ListLabel29">
    <w:name w:val="ListLabel 29"/>
    <w:rsid w:val="006F43D2"/>
  </w:style>
  <w:style w:type="character" w:customStyle="1" w:styleId="ListLabel30">
    <w:name w:val="ListLabel 30"/>
    <w:rsid w:val="006F43D2"/>
  </w:style>
  <w:style w:type="character" w:customStyle="1" w:styleId="ListLabel31">
    <w:name w:val="ListLabel 31"/>
    <w:rsid w:val="006F43D2"/>
  </w:style>
  <w:style w:type="character" w:customStyle="1" w:styleId="ListLabel32">
    <w:name w:val="ListLabel 32"/>
    <w:rsid w:val="006F43D2"/>
  </w:style>
  <w:style w:type="character" w:customStyle="1" w:styleId="ListLabel33">
    <w:name w:val="ListLabel 33"/>
    <w:rsid w:val="006F43D2"/>
  </w:style>
  <w:style w:type="character" w:customStyle="1" w:styleId="ListLabel34">
    <w:name w:val="ListLabel 34"/>
    <w:rsid w:val="006F43D2"/>
    <w:rPr>
      <w:color w:val="00000A"/>
    </w:rPr>
  </w:style>
  <w:style w:type="character" w:customStyle="1" w:styleId="ListLabel35">
    <w:name w:val="ListLabel 35"/>
    <w:rsid w:val="006F43D2"/>
  </w:style>
  <w:style w:type="character" w:customStyle="1" w:styleId="ListLabel36">
    <w:name w:val="ListLabel 36"/>
    <w:rsid w:val="006F43D2"/>
  </w:style>
  <w:style w:type="character" w:customStyle="1" w:styleId="ListLabel37">
    <w:name w:val="ListLabel 37"/>
    <w:rsid w:val="006F43D2"/>
  </w:style>
  <w:style w:type="character" w:customStyle="1" w:styleId="ListLabel38">
    <w:name w:val="ListLabel 38"/>
    <w:rsid w:val="006F43D2"/>
  </w:style>
  <w:style w:type="character" w:customStyle="1" w:styleId="ListLabel39">
    <w:name w:val="ListLabel 39"/>
    <w:rsid w:val="006F43D2"/>
  </w:style>
  <w:style w:type="character" w:customStyle="1" w:styleId="ListLabel40">
    <w:name w:val="ListLabel 40"/>
    <w:rsid w:val="006F43D2"/>
  </w:style>
  <w:style w:type="character" w:customStyle="1" w:styleId="ListLabel41">
    <w:name w:val="ListLabel 41"/>
    <w:rsid w:val="006F43D2"/>
  </w:style>
  <w:style w:type="character" w:customStyle="1" w:styleId="ListLabel42">
    <w:name w:val="ListLabel 42"/>
    <w:rsid w:val="006F43D2"/>
  </w:style>
  <w:style w:type="character" w:customStyle="1" w:styleId="ListLabel43">
    <w:name w:val="ListLabel 43"/>
    <w:rsid w:val="006F43D2"/>
  </w:style>
  <w:style w:type="character" w:customStyle="1" w:styleId="ListLabel44">
    <w:name w:val="ListLabel 44"/>
    <w:rsid w:val="006F43D2"/>
  </w:style>
  <w:style w:type="character" w:customStyle="1" w:styleId="ListLabel45">
    <w:name w:val="ListLabel 45"/>
    <w:rsid w:val="006F43D2"/>
  </w:style>
  <w:style w:type="character" w:customStyle="1" w:styleId="ListLabel46">
    <w:name w:val="ListLabel 46"/>
    <w:rsid w:val="006F43D2"/>
  </w:style>
  <w:style w:type="character" w:customStyle="1" w:styleId="ListLabel47">
    <w:name w:val="ListLabel 47"/>
    <w:rsid w:val="006F43D2"/>
  </w:style>
  <w:style w:type="character" w:customStyle="1" w:styleId="ListLabel48">
    <w:name w:val="ListLabel 48"/>
    <w:rsid w:val="006F43D2"/>
  </w:style>
  <w:style w:type="character" w:customStyle="1" w:styleId="ListLabel49">
    <w:name w:val="ListLabel 49"/>
    <w:rsid w:val="006F43D2"/>
  </w:style>
  <w:style w:type="character" w:customStyle="1" w:styleId="ListLabel50">
    <w:name w:val="ListLabel 50"/>
    <w:rsid w:val="006F43D2"/>
  </w:style>
  <w:style w:type="character" w:customStyle="1" w:styleId="ListLabel51">
    <w:name w:val="ListLabel 51"/>
    <w:rsid w:val="006F43D2"/>
  </w:style>
  <w:style w:type="character" w:customStyle="1" w:styleId="ListLabel52">
    <w:name w:val="ListLabel 52"/>
    <w:rsid w:val="006F43D2"/>
  </w:style>
  <w:style w:type="character" w:customStyle="1" w:styleId="ListLabel53">
    <w:name w:val="ListLabel 53"/>
    <w:rsid w:val="006F43D2"/>
    <w:rPr>
      <w:color w:val="00000A"/>
      <w:position w:val="0"/>
      <w:sz w:val="24"/>
      <w:u w:val="none"/>
      <w:vertAlign w:val="baseline"/>
    </w:rPr>
  </w:style>
  <w:style w:type="character" w:customStyle="1" w:styleId="ListLabel54">
    <w:name w:val="ListLabel 54"/>
    <w:rsid w:val="006F43D2"/>
    <w:rPr>
      <w:position w:val="0"/>
      <w:sz w:val="20"/>
      <w:u w:val="none"/>
      <w:vertAlign w:val="baseline"/>
    </w:rPr>
  </w:style>
  <w:style w:type="character" w:customStyle="1" w:styleId="ListLabel55">
    <w:name w:val="ListLabel 55"/>
    <w:rsid w:val="006F43D2"/>
    <w:rPr>
      <w:position w:val="0"/>
      <w:sz w:val="20"/>
      <w:u w:val="none"/>
      <w:vertAlign w:val="baseline"/>
    </w:rPr>
  </w:style>
  <w:style w:type="character" w:customStyle="1" w:styleId="ListLabel56">
    <w:name w:val="ListLabel 56"/>
    <w:rsid w:val="006F43D2"/>
  </w:style>
  <w:style w:type="character" w:customStyle="1" w:styleId="ListLabel57">
    <w:name w:val="ListLabel 57"/>
    <w:rsid w:val="006F43D2"/>
  </w:style>
  <w:style w:type="character" w:customStyle="1" w:styleId="ListLabel58">
    <w:name w:val="ListLabel 58"/>
    <w:rsid w:val="006F43D2"/>
  </w:style>
  <w:style w:type="character" w:customStyle="1" w:styleId="ListLabel59">
    <w:name w:val="ListLabel 59"/>
    <w:rsid w:val="006F43D2"/>
  </w:style>
  <w:style w:type="character" w:customStyle="1" w:styleId="ListLabel60">
    <w:name w:val="ListLabel 60"/>
    <w:rsid w:val="006F43D2"/>
  </w:style>
  <w:style w:type="character" w:customStyle="1" w:styleId="ListLabel61">
    <w:name w:val="ListLabel 61"/>
    <w:rsid w:val="006F43D2"/>
  </w:style>
  <w:style w:type="character" w:customStyle="1" w:styleId="ListLabel62">
    <w:name w:val="ListLabel 62"/>
    <w:rsid w:val="006F43D2"/>
  </w:style>
  <w:style w:type="character" w:customStyle="1" w:styleId="ListLabel63">
    <w:name w:val="ListLabel 63"/>
    <w:rsid w:val="006F43D2"/>
    <w:rPr>
      <w:sz w:val="24"/>
    </w:rPr>
  </w:style>
  <w:style w:type="character" w:customStyle="1" w:styleId="ListLabel64">
    <w:name w:val="ListLabel 64"/>
    <w:rsid w:val="006F43D2"/>
  </w:style>
  <w:style w:type="character" w:customStyle="1" w:styleId="ListLabel65">
    <w:name w:val="ListLabel 65"/>
    <w:rsid w:val="006F43D2"/>
  </w:style>
  <w:style w:type="character" w:customStyle="1" w:styleId="ListLabel66">
    <w:name w:val="ListLabel 66"/>
    <w:rsid w:val="006F43D2"/>
  </w:style>
  <w:style w:type="character" w:customStyle="1" w:styleId="ListLabel67">
    <w:name w:val="ListLabel 67"/>
    <w:rsid w:val="006F43D2"/>
  </w:style>
  <w:style w:type="character" w:customStyle="1" w:styleId="ListLabel68">
    <w:name w:val="ListLabel 68"/>
    <w:rsid w:val="006F43D2"/>
  </w:style>
  <w:style w:type="character" w:customStyle="1" w:styleId="ListLabel69">
    <w:name w:val="ListLabel 69"/>
    <w:rsid w:val="006F43D2"/>
  </w:style>
  <w:style w:type="character" w:customStyle="1" w:styleId="ListLabel70">
    <w:name w:val="ListLabel 70"/>
    <w:rsid w:val="006F43D2"/>
  </w:style>
  <w:style w:type="character" w:customStyle="1" w:styleId="ListLabel71">
    <w:name w:val="ListLabel 71"/>
    <w:rsid w:val="006F43D2"/>
  </w:style>
  <w:style w:type="character" w:customStyle="1" w:styleId="ListLabel72">
    <w:name w:val="ListLabel 72"/>
    <w:rsid w:val="006F43D2"/>
  </w:style>
  <w:style w:type="character" w:customStyle="1" w:styleId="ListLabel73">
    <w:name w:val="ListLabel 73"/>
    <w:rsid w:val="006F43D2"/>
  </w:style>
  <w:style w:type="character" w:customStyle="1" w:styleId="ListLabel74">
    <w:name w:val="ListLabel 74"/>
    <w:rsid w:val="006F43D2"/>
  </w:style>
  <w:style w:type="character" w:customStyle="1" w:styleId="ListLabel75">
    <w:name w:val="ListLabel 75"/>
    <w:rsid w:val="006F43D2"/>
  </w:style>
  <w:style w:type="character" w:customStyle="1" w:styleId="ListLabel76">
    <w:name w:val="ListLabel 76"/>
    <w:rsid w:val="006F43D2"/>
  </w:style>
  <w:style w:type="character" w:customStyle="1" w:styleId="ListLabel77">
    <w:name w:val="ListLabel 77"/>
    <w:rsid w:val="006F43D2"/>
  </w:style>
  <w:style w:type="character" w:customStyle="1" w:styleId="ListLabel78">
    <w:name w:val="ListLabel 78"/>
    <w:rsid w:val="006F43D2"/>
    <w:rPr>
      <w:sz w:val="24"/>
    </w:rPr>
  </w:style>
  <w:style w:type="character" w:customStyle="1" w:styleId="ListLabel79">
    <w:name w:val="ListLabel 79"/>
    <w:rsid w:val="006F43D2"/>
  </w:style>
  <w:style w:type="character" w:customStyle="1" w:styleId="ListLabel80">
    <w:name w:val="ListLabel 80"/>
    <w:rsid w:val="006F43D2"/>
  </w:style>
  <w:style w:type="character" w:customStyle="1" w:styleId="ListLabel81">
    <w:name w:val="ListLabel 81"/>
    <w:rsid w:val="006F43D2"/>
  </w:style>
  <w:style w:type="character" w:customStyle="1" w:styleId="ListLabel82">
    <w:name w:val="ListLabel 82"/>
    <w:rsid w:val="006F43D2"/>
  </w:style>
  <w:style w:type="character" w:customStyle="1" w:styleId="ListLabel83">
    <w:name w:val="ListLabel 83"/>
    <w:rsid w:val="006F43D2"/>
  </w:style>
  <w:style w:type="character" w:customStyle="1" w:styleId="ListLabel84">
    <w:name w:val="ListLabel 84"/>
    <w:rsid w:val="006F43D2"/>
  </w:style>
  <w:style w:type="character" w:customStyle="1" w:styleId="ListLabel85">
    <w:name w:val="ListLabel 85"/>
    <w:rsid w:val="006F43D2"/>
  </w:style>
  <w:style w:type="character" w:customStyle="1" w:styleId="ListLabel86">
    <w:name w:val="ListLabel 86"/>
    <w:rsid w:val="006F43D2"/>
  </w:style>
  <w:style w:type="character" w:customStyle="1" w:styleId="ListLabel87">
    <w:name w:val="ListLabel 87"/>
    <w:rsid w:val="006F43D2"/>
  </w:style>
  <w:style w:type="character" w:customStyle="1" w:styleId="ListLabel88">
    <w:name w:val="ListLabel 88"/>
    <w:rsid w:val="006F43D2"/>
  </w:style>
  <w:style w:type="character" w:customStyle="1" w:styleId="ListLabel89">
    <w:name w:val="ListLabel 89"/>
    <w:rsid w:val="006F43D2"/>
  </w:style>
  <w:style w:type="character" w:customStyle="1" w:styleId="ListLabel90">
    <w:name w:val="ListLabel 90"/>
    <w:rsid w:val="006F43D2"/>
  </w:style>
  <w:style w:type="character" w:customStyle="1" w:styleId="ListLabel91">
    <w:name w:val="ListLabel 91"/>
    <w:rsid w:val="006F43D2"/>
  </w:style>
  <w:style w:type="character" w:customStyle="1" w:styleId="ListLabel92">
    <w:name w:val="ListLabel 92"/>
    <w:rsid w:val="006F43D2"/>
  </w:style>
  <w:style w:type="character" w:customStyle="1" w:styleId="ListLabel93">
    <w:name w:val="ListLabel 93"/>
    <w:rsid w:val="006F43D2"/>
  </w:style>
  <w:style w:type="character" w:customStyle="1" w:styleId="ListLabel94">
    <w:name w:val="ListLabel 94"/>
    <w:rsid w:val="006F43D2"/>
  </w:style>
  <w:style w:type="character" w:customStyle="1" w:styleId="ListLabel95">
    <w:name w:val="ListLabel 95"/>
    <w:rsid w:val="006F43D2"/>
  </w:style>
  <w:style w:type="character" w:customStyle="1" w:styleId="ListLabel96">
    <w:name w:val="ListLabel 96"/>
    <w:rsid w:val="006F43D2"/>
    <w:rPr>
      <w:sz w:val="24"/>
    </w:rPr>
  </w:style>
  <w:style w:type="character" w:customStyle="1" w:styleId="ListLabel97">
    <w:name w:val="ListLabel 97"/>
    <w:rsid w:val="006F43D2"/>
  </w:style>
  <w:style w:type="character" w:customStyle="1" w:styleId="ListLabel98">
    <w:name w:val="ListLabel 98"/>
    <w:rsid w:val="006F43D2"/>
  </w:style>
  <w:style w:type="character" w:customStyle="1" w:styleId="ListLabel99">
    <w:name w:val="ListLabel 99"/>
    <w:rsid w:val="006F43D2"/>
  </w:style>
  <w:style w:type="character" w:customStyle="1" w:styleId="ListLabel100">
    <w:name w:val="ListLabel 100"/>
    <w:rsid w:val="006F43D2"/>
  </w:style>
  <w:style w:type="character" w:customStyle="1" w:styleId="ListLabel101">
    <w:name w:val="ListLabel 101"/>
    <w:rsid w:val="006F43D2"/>
  </w:style>
  <w:style w:type="character" w:customStyle="1" w:styleId="ListLabel102">
    <w:name w:val="ListLabel 102"/>
    <w:rsid w:val="006F43D2"/>
  </w:style>
  <w:style w:type="character" w:customStyle="1" w:styleId="ListLabel103">
    <w:name w:val="ListLabel 103"/>
    <w:rsid w:val="006F43D2"/>
  </w:style>
  <w:style w:type="character" w:customStyle="1" w:styleId="ListLabel104">
    <w:name w:val="ListLabel 104"/>
    <w:rsid w:val="006F43D2"/>
  </w:style>
  <w:style w:type="character" w:customStyle="1" w:styleId="ListLabel105">
    <w:name w:val="ListLabel 105"/>
    <w:rsid w:val="006F43D2"/>
  </w:style>
  <w:style w:type="character" w:customStyle="1" w:styleId="ListLabel106">
    <w:name w:val="ListLabel 106"/>
    <w:rsid w:val="006F43D2"/>
  </w:style>
  <w:style w:type="character" w:customStyle="1" w:styleId="ListLabel107">
    <w:name w:val="ListLabel 107"/>
    <w:rsid w:val="006F43D2"/>
  </w:style>
  <w:style w:type="character" w:customStyle="1" w:styleId="ListLabel108">
    <w:name w:val="ListLabel 108"/>
    <w:rsid w:val="006F43D2"/>
  </w:style>
  <w:style w:type="character" w:customStyle="1" w:styleId="ListLabel109">
    <w:name w:val="ListLabel 109"/>
    <w:rsid w:val="006F43D2"/>
  </w:style>
  <w:style w:type="character" w:customStyle="1" w:styleId="ListLabel110">
    <w:name w:val="ListLabel 110"/>
    <w:rsid w:val="006F43D2"/>
  </w:style>
  <w:style w:type="character" w:customStyle="1" w:styleId="ListLabel111">
    <w:name w:val="ListLabel 111"/>
    <w:rsid w:val="006F43D2"/>
  </w:style>
  <w:style w:type="character" w:customStyle="1" w:styleId="ListLabel112">
    <w:name w:val="ListLabel 112"/>
    <w:rsid w:val="006F43D2"/>
  </w:style>
  <w:style w:type="character" w:customStyle="1" w:styleId="ListLabel113">
    <w:name w:val="ListLabel 113"/>
    <w:rsid w:val="006F43D2"/>
  </w:style>
  <w:style w:type="character" w:customStyle="1" w:styleId="ListLabel114">
    <w:name w:val="ListLabel 114"/>
    <w:rsid w:val="006F43D2"/>
    <w:rPr>
      <w:sz w:val="24"/>
    </w:rPr>
  </w:style>
  <w:style w:type="character" w:customStyle="1" w:styleId="ListLabel115">
    <w:name w:val="ListLabel 115"/>
    <w:rsid w:val="006F43D2"/>
  </w:style>
  <w:style w:type="character" w:customStyle="1" w:styleId="ListLabel116">
    <w:name w:val="ListLabel 116"/>
    <w:rsid w:val="006F43D2"/>
  </w:style>
  <w:style w:type="character" w:customStyle="1" w:styleId="ListLabel117">
    <w:name w:val="ListLabel 117"/>
    <w:rsid w:val="006F43D2"/>
  </w:style>
  <w:style w:type="character" w:customStyle="1" w:styleId="ListLabel118">
    <w:name w:val="ListLabel 118"/>
    <w:rsid w:val="006F43D2"/>
  </w:style>
  <w:style w:type="character" w:customStyle="1" w:styleId="ListLabel119">
    <w:name w:val="ListLabel 119"/>
    <w:rsid w:val="006F43D2"/>
  </w:style>
  <w:style w:type="character" w:customStyle="1" w:styleId="ListLabel120">
    <w:name w:val="ListLabel 120"/>
    <w:rsid w:val="006F43D2"/>
  </w:style>
  <w:style w:type="character" w:customStyle="1" w:styleId="ListLabel121">
    <w:name w:val="ListLabel 121"/>
    <w:rsid w:val="006F43D2"/>
  </w:style>
  <w:style w:type="character" w:customStyle="1" w:styleId="ListLabel122">
    <w:name w:val="ListLabel 122"/>
    <w:rsid w:val="006F43D2"/>
  </w:style>
  <w:style w:type="character" w:customStyle="1" w:styleId="ListLabel123">
    <w:name w:val="ListLabel 123"/>
    <w:rsid w:val="006F43D2"/>
  </w:style>
  <w:style w:type="character" w:customStyle="1" w:styleId="ListLabel124">
    <w:name w:val="ListLabel 124"/>
    <w:rsid w:val="006F43D2"/>
  </w:style>
  <w:style w:type="character" w:customStyle="1" w:styleId="ListLabel125">
    <w:name w:val="ListLabel 125"/>
    <w:rsid w:val="006F43D2"/>
  </w:style>
  <w:style w:type="character" w:customStyle="1" w:styleId="ListLabel126">
    <w:name w:val="ListLabel 126"/>
    <w:rsid w:val="006F43D2"/>
  </w:style>
  <w:style w:type="character" w:customStyle="1" w:styleId="ListLabel127">
    <w:name w:val="ListLabel 127"/>
    <w:rsid w:val="006F43D2"/>
  </w:style>
  <w:style w:type="character" w:customStyle="1" w:styleId="ListLabel128">
    <w:name w:val="ListLabel 128"/>
    <w:rsid w:val="006F43D2"/>
  </w:style>
  <w:style w:type="character" w:customStyle="1" w:styleId="ListLabel129">
    <w:name w:val="ListLabel 129"/>
    <w:rsid w:val="006F43D2"/>
  </w:style>
  <w:style w:type="character" w:customStyle="1" w:styleId="ListLabel130">
    <w:name w:val="ListLabel 130"/>
    <w:rsid w:val="006F43D2"/>
  </w:style>
  <w:style w:type="character" w:customStyle="1" w:styleId="ListLabel131">
    <w:name w:val="ListLabel 131"/>
    <w:rsid w:val="006F43D2"/>
  </w:style>
  <w:style w:type="character" w:customStyle="1" w:styleId="ListLabel132">
    <w:name w:val="ListLabel 132"/>
    <w:rsid w:val="006F43D2"/>
  </w:style>
  <w:style w:type="character" w:customStyle="1" w:styleId="ListLabel133">
    <w:name w:val="ListLabel 133"/>
    <w:rsid w:val="006F43D2"/>
  </w:style>
  <w:style w:type="character" w:customStyle="1" w:styleId="ListLabel134">
    <w:name w:val="ListLabel 134"/>
    <w:rsid w:val="006F43D2"/>
  </w:style>
  <w:style w:type="character" w:customStyle="1" w:styleId="ListLabel135">
    <w:name w:val="ListLabel 135"/>
    <w:rsid w:val="006F43D2"/>
  </w:style>
  <w:style w:type="character" w:customStyle="1" w:styleId="ListLabel136">
    <w:name w:val="ListLabel 136"/>
    <w:rsid w:val="006F43D2"/>
  </w:style>
  <w:style w:type="character" w:customStyle="1" w:styleId="ListLabel137">
    <w:name w:val="ListLabel 137"/>
    <w:rsid w:val="006F43D2"/>
  </w:style>
  <w:style w:type="character" w:customStyle="1" w:styleId="ListLabel138">
    <w:name w:val="ListLabel 138"/>
    <w:rsid w:val="006F43D2"/>
  </w:style>
  <w:style w:type="character" w:customStyle="1" w:styleId="ListLabel139">
    <w:name w:val="ListLabel 139"/>
    <w:rsid w:val="006F43D2"/>
  </w:style>
  <w:style w:type="character" w:customStyle="1" w:styleId="ListLabel140">
    <w:name w:val="ListLabel 140"/>
    <w:rsid w:val="006F43D2"/>
  </w:style>
  <w:style w:type="character" w:customStyle="1" w:styleId="ListLabel141">
    <w:name w:val="ListLabel 141"/>
    <w:rsid w:val="006F43D2"/>
  </w:style>
  <w:style w:type="character" w:customStyle="1" w:styleId="ListLabel142">
    <w:name w:val="ListLabel 142"/>
    <w:rsid w:val="006F43D2"/>
  </w:style>
  <w:style w:type="character" w:customStyle="1" w:styleId="ListLabel143">
    <w:name w:val="ListLabel 143"/>
    <w:rsid w:val="006F43D2"/>
  </w:style>
  <w:style w:type="character" w:customStyle="1" w:styleId="ListLabel144">
    <w:name w:val="ListLabel 144"/>
    <w:rsid w:val="006F43D2"/>
  </w:style>
  <w:style w:type="character" w:customStyle="1" w:styleId="ListLabel145">
    <w:name w:val="ListLabel 145"/>
    <w:rsid w:val="006F43D2"/>
  </w:style>
  <w:style w:type="character" w:customStyle="1" w:styleId="ListLabel146">
    <w:name w:val="ListLabel 146"/>
    <w:rsid w:val="006F43D2"/>
  </w:style>
  <w:style w:type="character" w:customStyle="1" w:styleId="ListLabel147">
    <w:name w:val="ListLabel 147"/>
    <w:rsid w:val="006F43D2"/>
  </w:style>
  <w:style w:type="character" w:customStyle="1" w:styleId="ListLabel148">
    <w:name w:val="ListLabel 148"/>
    <w:rsid w:val="006F43D2"/>
  </w:style>
  <w:style w:type="character" w:customStyle="1" w:styleId="ListLabel149">
    <w:name w:val="ListLabel 149"/>
    <w:rsid w:val="006F43D2"/>
  </w:style>
  <w:style w:type="character" w:customStyle="1" w:styleId="ListLabel150">
    <w:name w:val="ListLabel 150"/>
    <w:rsid w:val="006F43D2"/>
    <w:rPr>
      <w:sz w:val="24"/>
    </w:rPr>
  </w:style>
  <w:style w:type="character" w:customStyle="1" w:styleId="ListLabel151">
    <w:name w:val="ListLabel 151"/>
    <w:rsid w:val="006F43D2"/>
  </w:style>
  <w:style w:type="character" w:customStyle="1" w:styleId="ListLabel152">
    <w:name w:val="ListLabel 152"/>
    <w:rsid w:val="006F43D2"/>
  </w:style>
  <w:style w:type="character" w:customStyle="1" w:styleId="ListLabel153">
    <w:name w:val="ListLabel 153"/>
    <w:rsid w:val="006F43D2"/>
  </w:style>
  <w:style w:type="character" w:customStyle="1" w:styleId="ListLabel154">
    <w:name w:val="ListLabel 154"/>
    <w:rsid w:val="006F43D2"/>
  </w:style>
  <w:style w:type="character" w:customStyle="1" w:styleId="ListLabel155">
    <w:name w:val="ListLabel 155"/>
    <w:rsid w:val="006F43D2"/>
  </w:style>
  <w:style w:type="character" w:customStyle="1" w:styleId="ListLabel156">
    <w:name w:val="ListLabel 156"/>
    <w:rsid w:val="006F43D2"/>
  </w:style>
  <w:style w:type="character" w:customStyle="1" w:styleId="ListLabel157">
    <w:name w:val="ListLabel 157"/>
    <w:rsid w:val="006F43D2"/>
  </w:style>
  <w:style w:type="character" w:customStyle="1" w:styleId="ListLabel158">
    <w:name w:val="ListLabel 158"/>
    <w:rsid w:val="006F43D2"/>
  </w:style>
  <w:style w:type="character" w:customStyle="1" w:styleId="ListLabel159">
    <w:name w:val="ListLabel 159"/>
    <w:rsid w:val="006F43D2"/>
    <w:rPr>
      <w:sz w:val="24"/>
    </w:rPr>
  </w:style>
  <w:style w:type="character" w:customStyle="1" w:styleId="ListLabel160">
    <w:name w:val="ListLabel 160"/>
    <w:rsid w:val="006F43D2"/>
  </w:style>
  <w:style w:type="character" w:customStyle="1" w:styleId="ListLabel161">
    <w:name w:val="ListLabel 161"/>
    <w:rsid w:val="006F43D2"/>
  </w:style>
  <w:style w:type="character" w:customStyle="1" w:styleId="ListLabel162">
    <w:name w:val="ListLabel 162"/>
    <w:rsid w:val="006F43D2"/>
  </w:style>
  <w:style w:type="character" w:customStyle="1" w:styleId="ListLabel163">
    <w:name w:val="ListLabel 163"/>
    <w:rsid w:val="006F43D2"/>
  </w:style>
  <w:style w:type="character" w:customStyle="1" w:styleId="ListLabel164">
    <w:name w:val="ListLabel 164"/>
    <w:rsid w:val="006F43D2"/>
  </w:style>
  <w:style w:type="character" w:customStyle="1" w:styleId="ListLabel165">
    <w:name w:val="ListLabel 165"/>
    <w:rsid w:val="006F43D2"/>
  </w:style>
  <w:style w:type="character" w:customStyle="1" w:styleId="ListLabel166">
    <w:name w:val="ListLabel 166"/>
    <w:rsid w:val="006F43D2"/>
  </w:style>
  <w:style w:type="character" w:customStyle="1" w:styleId="ListLabel167">
    <w:name w:val="ListLabel 167"/>
    <w:rsid w:val="006F43D2"/>
  </w:style>
  <w:style w:type="character" w:customStyle="1" w:styleId="ListLabel168">
    <w:name w:val="ListLabel 168"/>
    <w:rsid w:val="006F43D2"/>
    <w:rPr>
      <w:sz w:val="24"/>
    </w:rPr>
  </w:style>
  <w:style w:type="character" w:customStyle="1" w:styleId="ListLabel169">
    <w:name w:val="ListLabel 169"/>
    <w:rsid w:val="006F43D2"/>
  </w:style>
  <w:style w:type="character" w:customStyle="1" w:styleId="ListLabel170">
    <w:name w:val="ListLabel 170"/>
    <w:rsid w:val="006F43D2"/>
  </w:style>
  <w:style w:type="character" w:customStyle="1" w:styleId="ListLabel171">
    <w:name w:val="ListLabel 171"/>
    <w:rsid w:val="006F43D2"/>
  </w:style>
  <w:style w:type="character" w:customStyle="1" w:styleId="ListLabel172">
    <w:name w:val="ListLabel 172"/>
    <w:rsid w:val="006F43D2"/>
  </w:style>
  <w:style w:type="character" w:customStyle="1" w:styleId="ListLabel173">
    <w:name w:val="ListLabel 173"/>
    <w:rsid w:val="006F43D2"/>
  </w:style>
  <w:style w:type="character" w:customStyle="1" w:styleId="ListLabel174">
    <w:name w:val="ListLabel 174"/>
    <w:rsid w:val="006F43D2"/>
  </w:style>
  <w:style w:type="character" w:customStyle="1" w:styleId="ListLabel175">
    <w:name w:val="ListLabel 175"/>
    <w:rsid w:val="006F43D2"/>
  </w:style>
  <w:style w:type="character" w:customStyle="1" w:styleId="ListLabel176">
    <w:name w:val="ListLabel 176"/>
    <w:rsid w:val="006F43D2"/>
  </w:style>
  <w:style w:type="character" w:customStyle="1" w:styleId="ListLabel177">
    <w:name w:val="ListLabel 177"/>
    <w:rsid w:val="006F43D2"/>
  </w:style>
  <w:style w:type="character" w:customStyle="1" w:styleId="ListLabel178">
    <w:name w:val="ListLabel 178"/>
    <w:rsid w:val="006F43D2"/>
  </w:style>
  <w:style w:type="character" w:customStyle="1" w:styleId="ListLabel179">
    <w:name w:val="ListLabel 179"/>
    <w:rsid w:val="006F43D2"/>
  </w:style>
  <w:style w:type="character" w:customStyle="1" w:styleId="ListLabel180">
    <w:name w:val="ListLabel 180"/>
    <w:rsid w:val="006F43D2"/>
  </w:style>
  <w:style w:type="character" w:customStyle="1" w:styleId="ListLabel181">
    <w:name w:val="ListLabel 181"/>
    <w:rsid w:val="006F43D2"/>
  </w:style>
  <w:style w:type="character" w:customStyle="1" w:styleId="ListLabel182">
    <w:name w:val="ListLabel 182"/>
    <w:rsid w:val="006F43D2"/>
  </w:style>
  <w:style w:type="character" w:customStyle="1" w:styleId="ListLabel183">
    <w:name w:val="ListLabel 183"/>
    <w:rsid w:val="006F43D2"/>
  </w:style>
  <w:style w:type="character" w:customStyle="1" w:styleId="ListLabel184">
    <w:name w:val="ListLabel 184"/>
    <w:rsid w:val="006F43D2"/>
  </w:style>
  <w:style w:type="character" w:customStyle="1" w:styleId="ListLabel185">
    <w:name w:val="ListLabel 185"/>
    <w:rsid w:val="006F43D2"/>
  </w:style>
  <w:style w:type="character" w:customStyle="1" w:styleId="ListLabel186">
    <w:name w:val="ListLabel 186"/>
    <w:rsid w:val="006F43D2"/>
    <w:rPr>
      <w:sz w:val="20"/>
    </w:rPr>
  </w:style>
  <w:style w:type="character" w:customStyle="1" w:styleId="ListLabel187">
    <w:name w:val="ListLabel 187"/>
    <w:rsid w:val="006F43D2"/>
  </w:style>
  <w:style w:type="character" w:customStyle="1" w:styleId="ListLabel188">
    <w:name w:val="ListLabel 188"/>
    <w:rsid w:val="006F43D2"/>
  </w:style>
  <w:style w:type="character" w:customStyle="1" w:styleId="ListLabel189">
    <w:name w:val="ListLabel 189"/>
    <w:rsid w:val="006F43D2"/>
  </w:style>
  <w:style w:type="character" w:customStyle="1" w:styleId="ListLabel190">
    <w:name w:val="ListLabel 190"/>
    <w:rsid w:val="006F43D2"/>
  </w:style>
  <w:style w:type="character" w:customStyle="1" w:styleId="ListLabel191">
    <w:name w:val="ListLabel 191"/>
    <w:rsid w:val="006F43D2"/>
  </w:style>
  <w:style w:type="character" w:customStyle="1" w:styleId="ListLabel192">
    <w:name w:val="ListLabel 192"/>
    <w:rsid w:val="006F43D2"/>
  </w:style>
  <w:style w:type="character" w:customStyle="1" w:styleId="ListLabel193">
    <w:name w:val="ListLabel 193"/>
    <w:rsid w:val="006F43D2"/>
  </w:style>
  <w:style w:type="character" w:customStyle="1" w:styleId="ListLabel194">
    <w:name w:val="ListLabel 194"/>
    <w:rsid w:val="006F43D2"/>
  </w:style>
  <w:style w:type="character" w:customStyle="1" w:styleId="ListLabel195">
    <w:name w:val="ListLabel 195"/>
    <w:rsid w:val="006F43D2"/>
    <w:rPr>
      <w:sz w:val="20"/>
    </w:rPr>
  </w:style>
  <w:style w:type="character" w:customStyle="1" w:styleId="ListLabel196">
    <w:name w:val="ListLabel 196"/>
    <w:rsid w:val="006F43D2"/>
  </w:style>
  <w:style w:type="character" w:customStyle="1" w:styleId="ListLabel197">
    <w:name w:val="ListLabel 197"/>
    <w:rsid w:val="006F43D2"/>
  </w:style>
  <w:style w:type="character" w:customStyle="1" w:styleId="ListLabel198">
    <w:name w:val="ListLabel 198"/>
    <w:rsid w:val="006F43D2"/>
  </w:style>
  <w:style w:type="character" w:customStyle="1" w:styleId="ListLabel199">
    <w:name w:val="ListLabel 199"/>
    <w:rsid w:val="006F43D2"/>
  </w:style>
  <w:style w:type="character" w:customStyle="1" w:styleId="ListLabel200">
    <w:name w:val="ListLabel 200"/>
    <w:rsid w:val="006F43D2"/>
  </w:style>
  <w:style w:type="character" w:customStyle="1" w:styleId="ListLabel201">
    <w:name w:val="ListLabel 201"/>
    <w:rsid w:val="006F43D2"/>
  </w:style>
  <w:style w:type="character" w:customStyle="1" w:styleId="ListLabel202">
    <w:name w:val="ListLabel 202"/>
    <w:rsid w:val="006F43D2"/>
  </w:style>
  <w:style w:type="character" w:customStyle="1" w:styleId="ListLabel203">
    <w:name w:val="ListLabel 203"/>
    <w:rsid w:val="006F43D2"/>
  </w:style>
  <w:style w:type="character" w:customStyle="1" w:styleId="ListLabel204">
    <w:name w:val="ListLabel 204"/>
    <w:rsid w:val="006F43D2"/>
  </w:style>
  <w:style w:type="character" w:customStyle="1" w:styleId="ListLabel205">
    <w:name w:val="ListLabel 205"/>
    <w:rsid w:val="006F43D2"/>
  </w:style>
  <w:style w:type="character" w:customStyle="1" w:styleId="ListLabel206">
    <w:name w:val="ListLabel 206"/>
    <w:rsid w:val="006F43D2"/>
  </w:style>
  <w:style w:type="character" w:customStyle="1" w:styleId="ListLabel207">
    <w:name w:val="ListLabel 207"/>
    <w:rsid w:val="006F43D2"/>
  </w:style>
  <w:style w:type="character" w:customStyle="1" w:styleId="ListLabel208">
    <w:name w:val="ListLabel 208"/>
    <w:rsid w:val="006F43D2"/>
  </w:style>
  <w:style w:type="character" w:customStyle="1" w:styleId="ListLabel209">
    <w:name w:val="ListLabel 209"/>
    <w:rsid w:val="006F43D2"/>
  </w:style>
  <w:style w:type="character" w:customStyle="1" w:styleId="ListLabel210">
    <w:name w:val="ListLabel 210"/>
    <w:rsid w:val="006F43D2"/>
  </w:style>
  <w:style w:type="character" w:customStyle="1" w:styleId="ListLabel211">
    <w:name w:val="ListLabel 211"/>
    <w:rsid w:val="006F43D2"/>
  </w:style>
  <w:style w:type="character" w:customStyle="1" w:styleId="ListLabel212">
    <w:name w:val="ListLabel 212"/>
    <w:rsid w:val="006F43D2"/>
  </w:style>
  <w:style w:type="character" w:customStyle="1" w:styleId="ListLabel213">
    <w:name w:val="ListLabel 213"/>
    <w:rsid w:val="006F43D2"/>
  </w:style>
  <w:style w:type="character" w:customStyle="1" w:styleId="ListLabel214">
    <w:name w:val="ListLabel 214"/>
    <w:rsid w:val="006F43D2"/>
  </w:style>
  <w:style w:type="character" w:customStyle="1" w:styleId="ListLabel215">
    <w:name w:val="ListLabel 215"/>
    <w:rsid w:val="006F43D2"/>
  </w:style>
  <w:style w:type="character" w:customStyle="1" w:styleId="ListLabel216">
    <w:name w:val="ListLabel 216"/>
    <w:rsid w:val="006F43D2"/>
  </w:style>
  <w:style w:type="character" w:customStyle="1" w:styleId="ListLabel217">
    <w:name w:val="ListLabel 217"/>
    <w:rsid w:val="006F43D2"/>
  </w:style>
  <w:style w:type="character" w:customStyle="1" w:styleId="ListLabel218">
    <w:name w:val="ListLabel 218"/>
    <w:rsid w:val="006F43D2"/>
  </w:style>
  <w:style w:type="character" w:customStyle="1" w:styleId="ListLabel219">
    <w:name w:val="ListLabel 219"/>
    <w:rsid w:val="006F43D2"/>
  </w:style>
  <w:style w:type="character" w:customStyle="1" w:styleId="ListLabel220">
    <w:name w:val="ListLabel 220"/>
    <w:rsid w:val="006F43D2"/>
  </w:style>
  <w:style w:type="character" w:customStyle="1" w:styleId="ListLabel221">
    <w:name w:val="ListLabel 221"/>
    <w:rsid w:val="006F43D2"/>
  </w:style>
  <w:style w:type="character" w:customStyle="1" w:styleId="ListLabel222">
    <w:name w:val="ListLabel 222"/>
    <w:rsid w:val="006F43D2"/>
  </w:style>
  <w:style w:type="character" w:customStyle="1" w:styleId="ListLabel223">
    <w:name w:val="ListLabel 223"/>
    <w:rsid w:val="006F43D2"/>
  </w:style>
  <w:style w:type="character" w:customStyle="1" w:styleId="ListLabel224">
    <w:name w:val="ListLabel 224"/>
    <w:rsid w:val="006F43D2"/>
  </w:style>
  <w:style w:type="character" w:customStyle="1" w:styleId="ListLabel225">
    <w:name w:val="ListLabel 225"/>
    <w:rsid w:val="006F43D2"/>
  </w:style>
  <w:style w:type="character" w:customStyle="1" w:styleId="ListLabel226">
    <w:name w:val="ListLabel 226"/>
    <w:rsid w:val="006F43D2"/>
    <w:rPr>
      <w:b/>
      <w:sz w:val="20"/>
    </w:rPr>
  </w:style>
  <w:style w:type="character" w:customStyle="1" w:styleId="ListLabel227">
    <w:name w:val="ListLabel 227"/>
    <w:rsid w:val="006F43D2"/>
  </w:style>
  <w:style w:type="character" w:customStyle="1" w:styleId="ListLabel228">
    <w:name w:val="ListLabel 228"/>
    <w:rsid w:val="006F43D2"/>
  </w:style>
  <w:style w:type="character" w:customStyle="1" w:styleId="ListLabel229">
    <w:name w:val="ListLabel 229"/>
    <w:rsid w:val="006F43D2"/>
  </w:style>
  <w:style w:type="character" w:customStyle="1" w:styleId="ListLabel230">
    <w:name w:val="ListLabel 230"/>
    <w:rsid w:val="006F43D2"/>
  </w:style>
  <w:style w:type="character" w:customStyle="1" w:styleId="ListLabel231">
    <w:name w:val="ListLabel 231"/>
    <w:rsid w:val="006F43D2"/>
  </w:style>
  <w:style w:type="character" w:customStyle="1" w:styleId="ListLabel232">
    <w:name w:val="ListLabel 232"/>
    <w:rsid w:val="006F43D2"/>
  </w:style>
  <w:style w:type="character" w:customStyle="1" w:styleId="ListLabel233">
    <w:name w:val="ListLabel 233"/>
    <w:rsid w:val="006F43D2"/>
  </w:style>
  <w:style w:type="character" w:customStyle="1" w:styleId="ListLabel234">
    <w:name w:val="ListLabel 234"/>
    <w:rsid w:val="006F43D2"/>
  </w:style>
  <w:style w:type="character" w:customStyle="1" w:styleId="ListLabel235">
    <w:name w:val="ListLabel 235"/>
    <w:rsid w:val="006F43D2"/>
    <w:rPr>
      <w:sz w:val="20"/>
    </w:rPr>
  </w:style>
  <w:style w:type="character" w:customStyle="1" w:styleId="ListLabel236">
    <w:name w:val="ListLabel 236"/>
    <w:rsid w:val="006F43D2"/>
  </w:style>
  <w:style w:type="character" w:customStyle="1" w:styleId="ListLabel237">
    <w:name w:val="ListLabel 237"/>
    <w:rsid w:val="006F43D2"/>
  </w:style>
  <w:style w:type="character" w:customStyle="1" w:styleId="ListLabel238">
    <w:name w:val="ListLabel 238"/>
    <w:rsid w:val="006F43D2"/>
  </w:style>
  <w:style w:type="character" w:customStyle="1" w:styleId="ListLabel239">
    <w:name w:val="ListLabel 239"/>
    <w:rsid w:val="006F43D2"/>
  </w:style>
  <w:style w:type="character" w:customStyle="1" w:styleId="ListLabel240">
    <w:name w:val="ListLabel 240"/>
    <w:rsid w:val="006F43D2"/>
  </w:style>
  <w:style w:type="character" w:customStyle="1" w:styleId="ListLabel241">
    <w:name w:val="ListLabel 241"/>
    <w:rsid w:val="006F43D2"/>
  </w:style>
  <w:style w:type="character" w:customStyle="1" w:styleId="ListLabel242">
    <w:name w:val="ListLabel 242"/>
    <w:rsid w:val="006F43D2"/>
  </w:style>
  <w:style w:type="character" w:customStyle="1" w:styleId="ListLabel243">
    <w:name w:val="ListLabel 243"/>
    <w:rsid w:val="006F43D2"/>
  </w:style>
  <w:style w:type="character" w:customStyle="1" w:styleId="ListLabel244">
    <w:name w:val="ListLabel 244"/>
    <w:rsid w:val="006F43D2"/>
    <w:rPr>
      <w:sz w:val="20"/>
    </w:rPr>
  </w:style>
  <w:style w:type="character" w:customStyle="1" w:styleId="ListLabel245">
    <w:name w:val="ListLabel 245"/>
    <w:rsid w:val="006F43D2"/>
  </w:style>
  <w:style w:type="character" w:customStyle="1" w:styleId="ListLabel246">
    <w:name w:val="ListLabel 246"/>
    <w:rsid w:val="006F43D2"/>
  </w:style>
  <w:style w:type="character" w:customStyle="1" w:styleId="ListLabel247">
    <w:name w:val="ListLabel 247"/>
    <w:rsid w:val="006F43D2"/>
  </w:style>
  <w:style w:type="character" w:customStyle="1" w:styleId="ListLabel248">
    <w:name w:val="ListLabel 248"/>
    <w:rsid w:val="006F43D2"/>
  </w:style>
  <w:style w:type="character" w:customStyle="1" w:styleId="ListLabel249">
    <w:name w:val="ListLabel 249"/>
    <w:rsid w:val="006F43D2"/>
  </w:style>
  <w:style w:type="character" w:customStyle="1" w:styleId="ListLabel250">
    <w:name w:val="ListLabel 250"/>
    <w:rsid w:val="006F43D2"/>
  </w:style>
  <w:style w:type="character" w:customStyle="1" w:styleId="ListLabel251">
    <w:name w:val="ListLabel 251"/>
    <w:rsid w:val="006F43D2"/>
  </w:style>
  <w:style w:type="character" w:customStyle="1" w:styleId="ListLabel252">
    <w:name w:val="ListLabel 252"/>
    <w:rsid w:val="006F43D2"/>
  </w:style>
  <w:style w:type="character" w:customStyle="1" w:styleId="ListLabel253">
    <w:name w:val="ListLabel 253"/>
    <w:rsid w:val="006F43D2"/>
    <w:rPr>
      <w:sz w:val="20"/>
    </w:rPr>
  </w:style>
  <w:style w:type="character" w:customStyle="1" w:styleId="ListLabel254">
    <w:name w:val="ListLabel 254"/>
    <w:rsid w:val="006F43D2"/>
  </w:style>
  <w:style w:type="character" w:customStyle="1" w:styleId="ListLabel255">
    <w:name w:val="ListLabel 255"/>
    <w:rsid w:val="006F43D2"/>
  </w:style>
  <w:style w:type="character" w:customStyle="1" w:styleId="ListLabel256">
    <w:name w:val="ListLabel 256"/>
    <w:rsid w:val="006F43D2"/>
  </w:style>
  <w:style w:type="character" w:customStyle="1" w:styleId="ListLabel257">
    <w:name w:val="ListLabel 257"/>
    <w:rsid w:val="006F43D2"/>
  </w:style>
  <w:style w:type="character" w:customStyle="1" w:styleId="ListLabel258">
    <w:name w:val="ListLabel 258"/>
    <w:rsid w:val="006F43D2"/>
  </w:style>
  <w:style w:type="character" w:customStyle="1" w:styleId="ListLabel259">
    <w:name w:val="ListLabel 259"/>
    <w:rsid w:val="006F43D2"/>
  </w:style>
  <w:style w:type="character" w:customStyle="1" w:styleId="ListLabel260">
    <w:name w:val="ListLabel 260"/>
    <w:rsid w:val="006F43D2"/>
  </w:style>
  <w:style w:type="character" w:customStyle="1" w:styleId="ListLabel261">
    <w:name w:val="ListLabel 261"/>
    <w:rsid w:val="006F43D2"/>
  </w:style>
  <w:style w:type="character" w:customStyle="1" w:styleId="ListLabel262">
    <w:name w:val="ListLabel 262"/>
    <w:rsid w:val="006F43D2"/>
    <w:rPr>
      <w:sz w:val="20"/>
    </w:rPr>
  </w:style>
  <w:style w:type="character" w:customStyle="1" w:styleId="ListLabel263">
    <w:name w:val="ListLabel 263"/>
    <w:rsid w:val="006F43D2"/>
  </w:style>
  <w:style w:type="character" w:customStyle="1" w:styleId="ListLabel264">
    <w:name w:val="ListLabel 264"/>
    <w:rsid w:val="006F43D2"/>
  </w:style>
  <w:style w:type="character" w:customStyle="1" w:styleId="ListLabel265">
    <w:name w:val="ListLabel 265"/>
    <w:rsid w:val="006F43D2"/>
  </w:style>
  <w:style w:type="character" w:customStyle="1" w:styleId="ListLabel266">
    <w:name w:val="ListLabel 266"/>
    <w:rsid w:val="006F43D2"/>
  </w:style>
  <w:style w:type="character" w:customStyle="1" w:styleId="ListLabel267">
    <w:name w:val="ListLabel 267"/>
    <w:rsid w:val="006F43D2"/>
  </w:style>
  <w:style w:type="character" w:customStyle="1" w:styleId="ListLabel268">
    <w:name w:val="ListLabel 268"/>
    <w:rsid w:val="006F43D2"/>
  </w:style>
  <w:style w:type="character" w:customStyle="1" w:styleId="ListLabel269">
    <w:name w:val="ListLabel 269"/>
    <w:rsid w:val="006F43D2"/>
  </w:style>
  <w:style w:type="character" w:customStyle="1" w:styleId="ListLabel270">
    <w:name w:val="ListLabel 270"/>
    <w:rsid w:val="006F43D2"/>
  </w:style>
  <w:style w:type="character" w:customStyle="1" w:styleId="ListLabel271">
    <w:name w:val="ListLabel 271"/>
    <w:rsid w:val="006F43D2"/>
    <w:rPr>
      <w:sz w:val="20"/>
    </w:rPr>
  </w:style>
  <w:style w:type="character" w:customStyle="1" w:styleId="ListLabel272">
    <w:name w:val="ListLabel 272"/>
    <w:rsid w:val="006F43D2"/>
  </w:style>
  <w:style w:type="character" w:customStyle="1" w:styleId="ListLabel273">
    <w:name w:val="ListLabel 273"/>
    <w:rsid w:val="006F43D2"/>
  </w:style>
  <w:style w:type="character" w:customStyle="1" w:styleId="ListLabel274">
    <w:name w:val="ListLabel 274"/>
    <w:rsid w:val="006F43D2"/>
  </w:style>
  <w:style w:type="character" w:customStyle="1" w:styleId="ListLabel275">
    <w:name w:val="ListLabel 275"/>
    <w:rsid w:val="006F43D2"/>
  </w:style>
  <w:style w:type="character" w:customStyle="1" w:styleId="ListLabel276">
    <w:name w:val="ListLabel 276"/>
    <w:rsid w:val="006F43D2"/>
  </w:style>
  <w:style w:type="character" w:customStyle="1" w:styleId="ListLabel277">
    <w:name w:val="ListLabel 277"/>
    <w:rsid w:val="006F43D2"/>
  </w:style>
  <w:style w:type="character" w:customStyle="1" w:styleId="ListLabel278">
    <w:name w:val="ListLabel 278"/>
    <w:rsid w:val="006F43D2"/>
  </w:style>
  <w:style w:type="character" w:customStyle="1" w:styleId="ListLabel279">
    <w:name w:val="ListLabel 279"/>
    <w:rsid w:val="006F43D2"/>
  </w:style>
  <w:style w:type="character" w:customStyle="1" w:styleId="ListLabel280">
    <w:name w:val="ListLabel 280"/>
    <w:rsid w:val="006F43D2"/>
    <w:rPr>
      <w:sz w:val="20"/>
    </w:rPr>
  </w:style>
  <w:style w:type="character" w:customStyle="1" w:styleId="ListLabel281">
    <w:name w:val="ListLabel 281"/>
    <w:rsid w:val="006F43D2"/>
  </w:style>
  <w:style w:type="character" w:customStyle="1" w:styleId="ListLabel282">
    <w:name w:val="ListLabel 282"/>
    <w:rsid w:val="006F43D2"/>
  </w:style>
  <w:style w:type="character" w:customStyle="1" w:styleId="ListLabel283">
    <w:name w:val="ListLabel 283"/>
    <w:rsid w:val="006F43D2"/>
  </w:style>
  <w:style w:type="character" w:customStyle="1" w:styleId="ListLabel284">
    <w:name w:val="ListLabel 284"/>
    <w:rsid w:val="006F43D2"/>
  </w:style>
  <w:style w:type="character" w:customStyle="1" w:styleId="ListLabel285">
    <w:name w:val="ListLabel 285"/>
    <w:rsid w:val="006F43D2"/>
  </w:style>
  <w:style w:type="character" w:customStyle="1" w:styleId="ListLabel286">
    <w:name w:val="ListLabel 286"/>
    <w:rsid w:val="006F43D2"/>
  </w:style>
  <w:style w:type="character" w:customStyle="1" w:styleId="ListLabel287">
    <w:name w:val="ListLabel 287"/>
    <w:rsid w:val="006F43D2"/>
  </w:style>
  <w:style w:type="character" w:customStyle="1" w:styleId="ListLabel288">
    <w:name w:val="ListLabel 288"/>
    <w:rsid w:val="006F43D2"/>
  </w:style>
  <w:style w:type="character" w:customStyle="1" w:styleId="ListLabel289">
    <w:name w:val="ListLabel 289"/>
    <w:rsid w:val="006F43D2"/>
    <w:rPr>
      <w:b/>
      <w:color w:val="00000A"/>
      <w:sz w:val="20"/>
    </w:rPr>
  </w:style>
  <w:style w:type="character" w:customStyle="1" w:styleId="ListLabel290">
    <w:name w:val="ListLabel 290"/>
    <w:rsid w:val="006F43D2"/>
  </w:style>
  <w:style w:type="character" w:customStyle="1" w:styleId="ListLabel291">
    <w:name w:val="ListLabel 291"/>
    <w:rsid w:val="006F43D2"/>
  </w:style>
  <w:style w:type="character" w:customStyle="1" w:styleId="ListLabel292">
    <w:name w:val="ListLabel 292"/>
    <w:rsid w:val="006F43D2"/>
  </w:style>
  <w:style w:type="character" w:customStyle="1" w:styleId="ListLabel293">
    <w:name w:val="ListLabel 293"/>
    <w:rsid w:val="006F43D2"/>
  </w:style>
  <w:style w:type="character" w:customStyle="1" w:styleId="ListLabel294">
    <w:name w:val="ListLabel 294"/>
    <w:rsid w:val="006F43D2"/>
  </w:style>
  <w:style w:type="character" w:customStyle="1" w:styleId="ListLabel295">
    <w:name w:val="ListLabel 295"/>
    <w:rsid w:val="006F43D2"/>
  </w:style>
  <w:style w:type="character" w:customStyle="1" w:styleId="ListLabel296">
    <w:name w:val="ListLabel 296"/>
    <w:rsid w:val="006F43D2"/>
  </w:style>
  <w:style w:type="character" w:customStyle="1" w:styleId="ListLabel297">
    <w:name w:val="ListLabel 297"/>
    <w:rsid w:val="006F43D2"/>
  </w:style>
  <w:style w:type="character" w:customStyle="1" w:styleId="ListLabel298">
    <w:name w:val="ListLabel 298"/>
    <w:rsid w:val="006F43D2"/>
    <w:rPr>
      <w:b/>
      <w:color w:val="00000A"/>
      <w:sz w:val="20"/>
    </w:rPr>
  </w:style>
  <w:style w:type="character" w:customStyle="1" w:styleId="Bullets">
    <w:name w:val="Bullets"/>
    <w:rsid w:val="006F43D2"/>
    <w:rPr>
      <w:rFonts w:ascii="OpenSymbol" w:hAnsi="OpenSymbol"/>
    </w:rPr>
  </w:style>
  <w:style w:type="character" w:customStyle="1" w:styleId="StrongEmphasis">
    <w:name w:val="Strong Emphasis"/>
    <w:rsid w:val="006F43D2"/>
    <w:rPr>
      <w:b/>
    </w:rPr>
  </w:style>
  <w:style w:type="character" w:customStyle="1" w:styleId="ListLabel299">
    <w:name w:val="ListLabel 299"/>
    <w:rsid w:val="006F43D2"/>
    <w:rPr>
      <w:sz w:val="20"/>
    </w:rPr>
  </w:style>
  <w:style w:type="character" w:customStyle="1" w:styleId="ListLabel300">
    <w:name w:val="ListLabel 300"/>
    <w:rsid w:val="006F43D2"/>
  </w:style>
  <w:style w:type="character" w:customStyle="1" w:styleId="ListLabel301">
    <w:name w:val="ListLabel 301"/>
    <w:rsid w:val="006F43D2"/>
  </w:style>
  <w:style w:type="character" w:customStyle="1" w:styleId="ListLabel302">
    <w:name w:val="ListLabel 302"/>
    <w:rsid w:val="006F43D2"/>
  </w:style>
  <w:style w:type="character" w:customStyle="1" w:styleId="ListLabel303">
    <w:name w:val="ListLabel 303"/>
    <w:rsid w:val="006F43D2"/>
  </w:style>
  <w:style w:type="character" w:customStyle="1" w:styleId="ListLabel304">
    <w:name w:val="ListLabel 304"/>
    <w:rsid w:val="006F43D2"/>
  </w:style>
  <w:style w:type="character" w:customStyle="1" w:styleId="ListLabel305">
    <w:name w:val="ListLabel 305"/>
    <w:rsid w:val="006F43D2"/>
  </w:style>
  <w:style w:type="character" w:customStyle="1" w:styleId="ListLabel306">
    <w:name w:val="ListLabel 306"/>
    <w:rsid w:val="006F43D2"/>
  </w:style>
  <w:style w:type="character" w:customStyle="1" w:styleId="ListLabel307">
    <w:name w:val="ListLabel 307"/>
    <w:rsid w:val="006F43D2"/>
  </w:style>
  <w:style w:type="character" w:customStyle="1" w:styleId="ListLabel308">
    <w:name w:val="ListLabel 308"/>
    <w:rsid w:val="006F43D2"/>
    <w:rPr>
      <w:sz w:val="20"/>
    </w:rPr>
  </w:style>
  <w:style w:type="character" w:customStyle="1" w:styleId="ListLabel309">
    <w:name w:val="ListLabel 309"/>
    <w:rsid w:val="006F43D2"/>
    <w:rPr>
      <w:sz w:val="20"/>
    </w:rPr>
  </w:style>
  <w:style w:type="character" w:customStyle="1" w:styleId="ListLabel310">
    <w:name w:val="ListLabel 310"/>
    <w:rsid w:val="006F43D2"/>
  </w:style>
  <w:style w:type="character" w:customStyle="1" w:styleId="ListLabel311">
    <w:name w:val="ListLabel 311"/>
    <w:rsid w:val="006F43D2"/>
  </w:style>
  <w:style w:type="character" w:customStyle="1" w:styleId="ListLabel312">
    <w:name w:val="ListLabel 312"/>
    <w:rsid w:val="006F43D2"/>
  </w:style>
  <w:style w:type="character" w:customStyle="1" w:styleId="ListLabel313">
    <w:name w:val="ListLabel 313"/>
    <w:rsid w:val="006F43D2"/>
  </w:style>
  <w:style w:type="character" w:customStyle="1" w:styleId="ListLabel314">
    <w:name w:val="ListLabel 314"/>
    <w:rsid w:val="006F43D2"/>
  </w:style>
  <w:style w:type="character" w:customStyle="1" w:styleId="ListLabel315">
    <w:name w:val="ListLabel 315"/>
    <w:rsid w:val="006F43D2"/>
  </w:style>
  <w:style w:type="character" w:customStyle="1" w:styleId="ListLabel316">
    <w:name w:val="ListLabel 316"/>
    <w:rsid w:val="006F43D2"/>
  </w:style>
  <w:style w:type="character" w:customStyle="1" w:styleId="ListLabel317">
    <w:name w:val="ListLabel 317"/>
    <w:rsid w:val="006F43D2"/>
  </w:style>
  <w:style w:type="character" w:customStyle="1" w:styleId="ListLabel318">
    <w:name w:val="ListLabel 318"/>
    <w:rsid w:val="006F43D2"/>
    <w:rPr>
      <w:sz w:val="20"/>
    </w:rPr>
  </w:style>
  <w:style w:type="character" w:customStyle="1" w:styleId="ListLabel319">
    <w:name w:val="ListLabel 319"/>
    <w:rsid w:val="006F43D2"/>
  </w:style>
  <w:style w:type="character" w:customStyle="1" w:styleId="ListLabel320">
    <w:name w:val="ListLabel 320"/>
    <w:rsid w:val="006F43D2"/>
  </w:style>
  <w:style w:type="character" w:customStyle="1" w:styleId="ListLabel321">
    <w:name w:val="ListLabel 321"/>
    <w:rsid w:val="006F43D2"/>
  </w:style>
  <w:style w:type="character" w:customStyle="1" w:styleId="ListLabel322">
    <w:name w:val="ListLabel 322"/>
    <w:rsid w:val="006F43D2"/>
  </w:style>
  <w:style w:type="character" w:customStyle="1" w:styleId="ListLabel323">
    <w:name w:val="ListLabel 323"/>
    <w:rsid w:val="006F43D2"/>
  </w:style>
  <w:style w:type="character" w:customStyle="1" w:styleId="ListLabel324">
    <w:name w:val="ListLabel 324"/>
    <w:rsid w:val="006F43D2"/>
  </w:style>
  <w:style w:type="character" w:customStyle="1" w:styleId="ListLabel325">
    <w:name w:val="ListLabel 325"/>
    <w:rsid w:val="006F43D2"/>
  </w:style>
  <w:style w:type="character" w:customStyle="1" w:styleId="ListLabel326">
    <w:name w:val="ListLabel 326"/>
    <w:rsid w:val="006F43D2"/>
  </w:style>
  <w:style w:type="character" w:customStyle="1" w:styleId="ListLabel327">
    <w:name w:val="ListLabel 327"/>
    <w:rsid w:val="006F43D2"/>
    <w:rPr>
      <w:b/>
      <w:sz w:val="20"/>
    </w:rPr>
  </w:style>
  <w:style w:type="character" w:customStyle="1" w:styleId="ListLabel328">
    <w:name w:val="ListLabel 328"/>
    <w:rsid w:val="006F43D2"/>
  </w:style>
  <w:style w:type="character" w:customStyle="1" w:styleId="ListLabel329">
    <w:name w:val="ListLabel 329"/>
    <w:rsid w:val="006F43D2"/>
  </w:style>
  <w:style w:type="character" w:customStyle="1" w:styleId="ListLabel330">
    <w:name w:val="ListLabel 330"/>
    <w:rsid w:val="006F43D2"/>
  </w:style>
  <w:style w:type="character" w:customStyle="1" w:styleId="ListLabel331">
    <w:name w:val="ListLabel 331"/>
    <w:rsid w:val="006F43D2"/>
  </w:style>
  <w:style w:type="character" w:customStyle="1" w:styleId="ListLabel332">
    <w:name w:val="ListLabel 332"/>
    <w:rsid w:val="006F43D2"/>
  </w:style>
  <w:style w:type="character" w:customStyle="1" w:styleId="ListLabel333">
    <w:name w:val="ListLabel 333"/>
    <w:rsid w:val="006F43D2"/>
  </w:style>
  <w:style w:type="character" w:customStyle="1" w:styleId="ListLabel334">
    <w:name w:val="ListLabel 334"/>
    <w:rsid w:val="006F43D2"/>
  </w:style>
  <w:style w:type="character" w:customStyle="1" w:styleId="ListLabel335">
    <w:name w:val="ListLabel 335"/>
    <w:rsid w:val="006F43D2"/>
  </w:style>
  <w:style w:type="character" w:customStyle="1" w:styleId="ListLabel336">
    <w:name w:val="ListLabel 336"/>
    <w:rsid w:val="006F43D2"/>
    <w:rPr>
      <w:sz w:val="20"/>
    </w:rPr>
  </w:style>
  <w:style w:type="character" w:customStyle="1" w:styleId="ListLabel337">
    <w:name w:val="ListLabel 337"/>
    <w:rsid w:val="006F43D2"/>
  </w:style>
  <w:style w:type="character" w:customStyle="1" w:styleId="ListLabel338">
    <w:name w:val="ListLabel 338"/>
    <w:rsid w:val="006F43D2"/>
  </w:style>
  <w:style w:type="character" w:customStyle="1" w:styleId="ListLabel339">
    <w:name w:val="ListLabel 339"/>
    <w:rsid w:val="006F43D2"/>
  </w:style>
  <w:style w:type="character" w:customStyle="1" w:styleId="ListLabel340">
    <w:name w:val="ListLabel 340"/>
    <w:rsid w:val="006F43D2"/>
  </w:style>
  <w:style w:type="character" w:customStyle="1" w:styleId="ListLabel341">
    <w:name w:val="ListLabel 341"/>
    <w:rsid w:val="006F43D2"/>
  </w:style>
  <w:style w:type="character" w:customStyle="1" w:styleId="ListLabel342">
    <w:name w:val="ListLabel 342"/>
    <w:rsid w:val="006F43D2"/>
  </w:style>
  <w:style w:type="character" w:customStyle="1" w:styleId="ListLabel343">
    <w:name w:val="ListLabel 343"/>
    <w:rsid w:val="006F43D2"/>
  </w:style>
  <w:style w:type="character" w:customStyle="1" w:styleId="ListLabel344">
    <w:name w:val="ListLabel 344"/>
    <w:rsid w:val="006F43D2"/>
  </w:style>
  <w:style w:type="character" w:customStyle="1" w:styleId="ListLabel345">
    <w:name w:val="ListLabel 345"/>
    <w:rsid w:val="006F43D2"/>
    <w:rPr>
      <w:sz w:val="20"/>
    </w:rPr>
  </w:style>
  <w:style w:type="character" w:customStyle="1" w:styleId="ListLabel346">
    <w:name w:val="ListLabel 346"/>
    <w:rsid w:val="006F43D2"/>
  </w:style>
  <w:style w:type="character" w:customStyle="1" w:styleId="ListLabel347">
    <w:name w:val="ListLabel 347"/>
    <w:rsid w:val="006F43D2"/>
  </w:style>
  <w:style w:type="character" w:customStyle="1" w:styleId="ListLabel348">
    <w:name w:val="ListLabel 348"/>
    <w:rsid w:val="006F43D2"/>
  </w:style>
  <w:style w:type="character" w:customStyle="1" w:styleId="ListLabel349">
    <w:name w:val="ListLabel 349"/>
    <w:rsid w:val="006F43D2"/>
  </w:style>
  <w:style w:type="character" w:customStyle="1" w:styleId="ListLabel350">
    <w:name w:val="ListLabel 350"/>
    <w:rsid w:val="006F43D2"/>
  </w:style>
  <w:style w:type="character" w:customStyle="1" w:styleId="ListLabel351">
    <w:name w:val="ListLabel 351"/>
    <w:rsid w:val="006F43D2"/>
  </w:style>
  <w:style w:type="character" w:customStyle="1" w:styleId="ListLabel352">
    <w:name w:val="ListLabel 352"/>
    <w:rsid w:val="006F43D2"/>
  </w:style>
  <w:style w:type="character" w:customStyle="1" w:styleId="ListLabel353">
    <w:name w:val="ListLabel 353"/>
    <w:rsid w:val="006F43D2"/>
  </w:style>
  <w:style w:type="character" w:customStyle="1" w:styleId="ListLabel354">
    <w:name w:val="ListLabel 354"/>
    <w:rsid w:val="006F43D2"/>
    <w:rPr>
      <w:sz w:val="20"/>
    </w:rPr>
  </w:style>
  <w:style w:type="character" w:customStyle="1" w:styleId="ListLabel355">
    <w:name w:val="ListLabel 355"/>
    <w:rsid w:val="006F43D2"/>
  </w:style>
  <w:style w:type="character" w:customStyle="1" w:styleId="ListLabel356">
    <w:name w:val="ListLabel 356"/>
    <w:rsid w:val="006F43D2"/>
  </w:style>
  <w:style w:type="character" w:customStyle="1" w:styleId="ListLabel357">
    <w:name w:val="ListLabel 357"/>
    <w:rsid w:val="006F43D2"/>
  </w:style>
  <w:style w:type="character" w:customStyle="1" w:styleId="ListLabel358">
    <w:name w:val="ListLabel 358"/>
    <w:rsid w:val="006F43D2"/>
  </w:style>
  <w:style w:type="character" w:customStyle="1" w:styleId="ListLabel359">
    <w:name w:val="ListLabel 359"/>
    <w:rsid w:val="006F43D2"/>
  </w:style>
  <w:style w:type="character" w:customStyle="1" w:styleId="ListLabel360">
    <w:name w:val="ListLabel 360"/>
    <w:rsid w:val="006F43D2"/>
  </w:style>
  <w:style w:type="character" w:customStyle="1" w:styleId="ListLabel361">
    <w:name w:val="ListLabel 361"/>
    <w:rsid w:val="006F43D2"/>
  </w:style>
  <w:style w:type="character" w:customStyle="1" w:styleId="ListLabel362">
    <w:name w:val="ListLabel 362"/>
    <w:rsid w:val="006F43D2"/>
  </w:style>
  <w:style w:type="character" w:customStyle="1" w:styleId="ListLabel363">
    <w:name w:val="ListLabel 363"/>
    <w:rsid w:val="006F43D2"/>
    <w:rPr>
      <w:sz w:val="20"/>
    </w:rPr>
  </w:style>
  <w:style w:type="character" w:customStyle="1" w:styleId="ListLabel364">
    <w:name w:val="ListLabel 364"/>
    <w:rsid w:val="006F43D2"/>
  </w:style>
  <w:style w:type="character" w:customStyle="1" w:styleId="ListLabel365">
    <w:name w:val="ListLabel 365"/>
    <w:rsid w:val="006F43D2"/>
  </w:style>
  <w:style w:type="character" w:customStyle="1" w:styleId="ListLabel366">
    <w:name w:val="ListLabel 366"/>
    <w:rsid w:val="006F43D2"/>
  </w:style>
  <w:style w:type="character" w:customStyle="1" w:styleId="ListLabel367">
    <w:name w:val="ListLabel 367"/>
    <w:rsid w:val="006F43D2"/>
  </w:style>
  <w:style w:type="character" w:customStyle="1" w:styleId="ListLabel368">
    <w:name w:val="ListLabel 368"/>
    <w:rsid w:val="006F43D2"/>
  </w:style>
  <w:style w:type="character" w:customStyle="1" w:styleId="ListLabel369">
    <w:name w:val="ListLabel 369"/>
    <w:rsid w:val="006F43D2"/>
  </w:style>
  <w:style w:type="character" w:customStyle="1" w:styleId="ListLabel370">
    <w:name w:val="ListLabel 370"/>
    <w:rsid w:val="006F43D2"/>
  </w:style>
  <w:style w:type="character" w:customStyle="1" w:styleId="ListLabel371">
    <w:name w:val="ListLabel 371"/>
    <w:rsid w:val="006F43D2"/>
  </w:style>
  <w:style w:type="character" w:customStyle="1" w:styleId="ListLabel372">
    <w:name w:val="ListLabel 372"/>
    <w:rsid w:val="006F43D2"/>
    <w:rPr>
      <w:sz w:val="20"/>
    </w:rPr>
  </w:style>
  <w:style w:type="character" w:customStyle="1" w:styleId="ListLabel373">
    <w:name w:val="ListLabel 373"/>
    <w:rsid w:val="006F43D2"/>
  </w:style>
  <w:style w:type="character" w:customStyle="1" w:styleId="ListLabel374">
    <w:name w:val="ListLabel 374"/>
    <w:rsid w:val="006F43D2"/>
  </w:style>
  <w:style w:type="character" w:customStyle="1" w:styleId="ListLabel375">
    <w:name w:val="ListLabel 375"/>
    <w:rsid w:val="006F43D2"/>
  </w:style>
  <w:style w:type="character" w:customStyle="1" w:styleId="ListLabel376">
    <w:name w:val="ListLabel 376"/>
    <w:rsid w:val="006F43D2"/>
  </w:style>
  <w:style w:type="character" w:customStyle="1" w:styleId="ListLabel377">
    <w:name w:val="ListLabel 377"/>
    <w:rsid w:val="006F43D2"/>
  </w:style>
  <w:style w:type="character" w:customStyle="1" w:styleId="ListLabel378">
    <w:name w:val="ListLabel 378"/>
    <w:rsid w:val="006F43D2"/>
  </w:style>
  <w:style w:type="character" w:customStyle="1" w:styleId="ListLabel379">
    <w:name w:val="ListLabel 379"/>
    <w:rsid w:val="006F43D2"/>
  </w:style>
  <w:style w:type="character" w:customStyle="1" w:styleId="ListLabel380">
    <w:name w:val="ListLabel 380"/>
    <w:rsid w:val="006F43D2"/>
  </w:style>
  <w:style w:type="character" w:customStyle="1" w:styleId="ListLabel381">
    <w:name w:val="ListLabel 381"/>
    <w:rsid w:val="006F43D2"/>
    <w:rPr>
      <w:b/>
      <w:color w:val="00000A"/>
      <w:sz w:val="20"/>
    </w:rPr>
  </w:style>
  <w:style w:type="character" w:customStyle="1" w:styleId="ListLabel382">
    <w:name w:val="ListLabel 382"/>
    <w:rsid w:val="006F43D2"/>
  </w:style>
  <w:style w:type="character" w:customStyle="1" w:styleId="ListLabel383">
    <w:name w:val="ListLabel 383"/>
    <w:rsid w:val="006F43D2"/>
  </w:style>
  <w:style w:type="character" w:customStyle="1" w:styleId="ListLabel384">
    <w:name w:val="ListLabel 384"/>
    <w:rsid w:val="006F43D2"/>
  </w:style>
  <w:style w:type="character" w:customStyle="1" w:styleId="ListLabel385">
    <w:name w:val="ListLabel 385"/>
    <w:rsid w:val="006F43D2"/>
  </w:style>
  <w:style w:type="character" w:customStyle="1" w:styleId="ListLabel386">
    <w:name w:val="ListLabel 386"/>
    <w:rsid w:val="006F43D2"/>
  </w:style>
  <w:style w:type="character" w:customStyle="1" w:styleId="ListLabel387">
    <w:name w:val="ListLabel 387"/>
    <w:rsid w:val="006F43D2"/>
  </w:style>
  <w:style w:type="character" w:customStyle="1" w:styleId="ListLabel388">
    <w:name w:val="ListLabel 388"/>
    <w:rsid w:val="006F43D2"/>
  </w:style>
  <w:style w:type="character" w:customStyle="1" w:styleId="ListLabel389">
    <w:name w:val="ListLabel 389"/>
    <w:rsid w:val="006F43D2"/>
  </w:style>
  <w:style w:type="character" w:customStyle="1" w:styleId="ListLabel390">
    <w:name w:val="ListLabel 390"/>
    <w:rsid w:val="006F43D2"/>
    <w:rPr>
      <w:b/>
      <w:color w:val="00000A"/>
      <w:sz w:val="20"/>
    </w:rPr>
  </w:style>
  <w:style w:type="character" w:customStyle="1" w:styleId="ListLabel391">
    <w:name w:val="ListLabel 391"/>
    <w:rsid w:val="006F43D2"/>
  </w:style>
  <w:style w:type="character" w:customStyle="1" w:styleId="ListLabel392">
    <w:name w:val="ListLabel 392"/>
    <w:rsid w:val="006F43D2"/>
  </w:style>
  <w:style w:type="character" w:customStyle="1" w:styleId="ListLabel393">
    <w:name w:val="ListLabel 393"/>
    <w:rsid w:val="006F43D2"/>
  </w:style>
  <w:style w:type="character" w:customStyle="1" w:styleId="ListLabel394">
    <w:name w:val="ListLabel 394"/>
    <w:rsid w:val="006F43D2"/>
  </w:style>
  <w:style w:type="character" w:customStyle="1" w:styleId="ListLabel395">
    <w:name w:val="ListLabel 395"/>
    <w:rsid w:val="006F43D2"/>
  </w:style>
  <w:style w:type="character" w:customStyle="1" w:styleId="ListLabel396">
    <w:name w:val="ListLabel 396"/>
    <w:rsid w:val="006F43D2"/>
  </w:style>
  <w:style w:type="character" w:customStyle="1" w:styleId="ListLabel397">
    <w:name w:val="ListLabel 397"/>
    <w:rsid w:val="006F43D2"/>
  </w:style>
  <w:style w:type="character" w:customStyle="1" w:styleId="ListLabel398">
    <w:name w:val="ListLabel 398"/>
    <w:rsid w:val="006F43D2"/>
  </w:style>
  <w:style w:type="paragraph" w:customStyle="1" w:styleId="Caption1">
    <w:name w:val="Caption1"/>
    <w:basedOn w:val="a3"/>
    <w:rsid w:val="006F43D2"/>
    <w:pPr>
      <w:suppressLineNumbers/>
      <w:spacing w:before="120" w:after="120"/>
    </w:pPr>
    <w:rPr>
      <w:rFonts w:cs="FreeSans"/>
      <w:i/>
      <w:iCs/>
      <w:color w:val="00000A"/>
    </w:rPr>
  </w:style>
  <w:style w:type="paragraph" w:customStyle="1" w:styleId="Footer1">
    <w:name w:val="Footer1"/>
    <w:basedOn w:val="a3"/>
    <w:rsid w:val="006F43D2"/>
    <w:pPr>
      <w:tabs>
        <w:tab w:val="center" w:pos="4677"/>
        <w:tab w:val="right" w:pos="9355"/>
      </w:tabs>
    </w:pPr>
    <w:rPr>
      <w:color w:val="00000A"/>
    </w:rPr>
  </w:style>
  <w:style w:type="paragraph" w:customStyle="1" w:styleId="Header2">
    <w:name w:val="Header2"/>
    <w:basedOn w:val="a3"/>
    <w:rsid w:val="006F43D2"/>
    <w:pPr>
      <w:tabs>
        <w:tab w:val="center" w:pos="4677"/>
        <w:tab w:val="right" w:pos="9355"/>
      </w:tabs>
    </w:pPr>
    <w:rPr>
      <w:color w:val="00000A"/>
    </w:rPr>
  </w:style>
  <w:style w:type="paragraph" w:customStyle="1" w:styleId="TOC11">
    <w:name w:val="TOC 11"/>
    <w:basedOn w:val="a3"/>
    <w:rsid w:val="006F43D2"/>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6F43D2"/>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6F43D2"/>
    <w:pPr>
      <w:ind w:left="238"/>
    </w:pPr>
    <w:rPr>
      <w:color w:val="00000A"/>
    </w:rPr>
  </w:style>
  <w:style w:type="paragraph" w:customStyle="1" w:styleId="1fffffffc">
    <w:name w:val="ͮ𬠫1"/>
    <w:rsid w:val="006F43D2"/>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6F43D2"/>
    <w:pPr>
      <w:ind w:left="480"/>
    </w:pPr>
    <w:rPr>
      <w:color w:val="00000A"/>
    </w:rPr>
  </w:style>
  <w:style w:type="paragraph" w:customStyle="1" w:styleId="TOC41">
    <w:name w:val="TOC 41"/>
    <w:basedOn w:val="a3"/>
    <w:rsid w:val="006F43D2"/>
    <w:pPr>
      <w:widowControl w:val="0"/>
      <w:tabs>
        <w:tab w:val="left" w:pos="502"/>
        <w:tab w:val="left" w:pos="3330"/>
      </w:tabs>
      <w:ind w:left="502" w:hanging="720"/>
    </w:pPr>
    <w:rPr>
      <w:color w:val="00000A"/>
    </w:rPr>
  </w:style>
  <w:style w:type="paragraph" w:customStyle="1" w:styleId="TOC51">
    <w:name w:val="TOC 51"/>
    <w:basedOn w:val="a3"/>
    <w:rsid w:val="006F43D2"/>
    <w:pPr>
      <w:spacing w:after="100" w:line="276" w:lineRule="auto"/>
      <w:ind w:left="880"/>
    </w:pPr>
    <w:rPr>
      <w:rFonts w:ascii="Calibri" w:hAnsi="Calibri"/>
      <w:color w:val="00000A"/>
      <w:sz w:val="22"/>
      <w:szCs w:val="22"/>
    </w:rPr>
  </w:style>
  <w:style w:type="paragraph" w:customStyle="1" w:styleId="TOC61">
    <w:name w:val="TOC 61"/>
    <w:basedOn w:val="a3"/>
    <w:rsid w:val="006F43D2"/>
    <w:pPr>
      <w:spacing w:after="100" w:line="276" w:lineRule="auto"/>
      <w:ind w:left="1100"/>
    </w:pPr>
    <w:rPr>
      <w:rFonts w:ascii="Calibri" w:hAnsi="Calibri"/>
      <w:color w:val="00000A"/>
      <w:sz w:val="22"/>
      <w:szCs w:val="22"/>
    </w:rPr>
  </w:style>
  <w:style w:type="paragraph" w:customStyle="1" w:styleId="TOC71">
    <w:name w:val="TOC 71"/>
    <w:basedOn w:val="a3"/>
    <w:rsid w:val="006F43D2"/>
    <w:pPr>
      <w:spacing w:after="100" w:line="276" w:lineRule="auto"/>
      <w:ind w:left="1320"/>
    </w:pPr>
    <w:rPr>
      <w:rFonts w:ascii="Calibri" w:hAnsi="Calibri"/>
      <w:color w:val="00000A"/>
      <w:sz w:val="22"/>
      <w:szCs w:val="22"/>
    </w:rPr>
  </w:style>
  <w:style w:type="paragraph" w:customStyle="1" w:styleId="TOC81">
    <w:name w:val="TOC 81"/>
    <w:basedOn w:val="a3"/>
    <w:rsid w:val="006F43D2"/>
    <w:pPr>
      <w:spacing w:after="100" w:line="276" w:lineRule="auto"/>
      <w:ind w:left="1540"/>
    </w:pPr>
    <w:rPr>
      <w:rFonts w:ascii="Calibri" w:hAnsi="Calibri"/>
      <w:color w:val="00000A"/>
      <w:sz w:val="22"/>
      <w:szCs w:val="22"/>
    </w:rPr>
  </w:style>
  <w:style w:type="paragraph" w:customStyle="1" w:styleId="TOC91">
    <w:name w:val="TOC 91"/>
    <w:basedOn w:val="a3"/>
    <w:rsid w:val="006F43D2"/>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6F43D2"/>
    <w:rPr>
      <w:color w:val="00000A"/>
    </w:rPr>
  </w:style>
  <w:style w:type="paragraph" w:customStyle="1" w:styleId="9b">
    <w:name w:val="Стиль9"/>
    <w:rsid w:val="006F43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6F43D2"/>
    <w:rPr>
      <w:sz w:val="16"/>
    </w:rPr>
  </w:style>
  <w:style w:type="paragraph" w:customStyle="1" w:styleId="7f0">
    <w:name w:val="Знак7"/>
    <w:basedOn w:val="a3"/>
    <w:rsid w:val="006F43D2"/>
    <w:pPr>
      <w:spacing w:after="160" w:line="240" w:lineRule="exact"/>
    </w:pPr>
    <w:rPr>
      <w:rFonts w:ascii="Verdana" w:hAnsi="Verdana"/>
      <w:sz w:val="20"/>
      <w:szCs w:val="20"/>
      <w:lang w:val="en-US" w:eastAsia="en-US"/>
    </w:rPr>
  </w:style>
  <w:style w:type="character" w:customStyle="1" w:styleId="6230">
    <w:name w:val="Знак Знак623"/>
    <w:rsid w:val="006F43D2"/>
    <w:rPr>
      <w:rFonts w:ascii="Cambria" w:hAnsi="Cambria"/>
      <w:b/>
      <w:kern w:val="1"/>
      <w:sz w:val="32"/>
      <w:lang w:val="ru-RU" w:eastAsia="ar-SA" w:bidi="ar-SA"/>
    </w:rPr>
  </w:style>
  <w:style w:type="paragraph" w:customStyle="1" w:styleId="TOCHeading1">
    <w:name w:val="TOC Heading1"/>
    <w:basedOn w:val="11"/>
    <w:next w:val="a3"/>
    <w:rsid w:val="006F43D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6F43D2"/>
    <w:rPr>
      <w:i/>
      <w:color w:val="000000"/>
      <w:sz w:val="24"/>
    </w:rPr>
  </w:style>
  <w:style w:type="character" w:customStyle="1" w:styleId="IntenseQuoteChar5">
    <w:name w:val="Intense Quote Char5"/>
    <w:locked/>
    <w:rsid w:val="006F43D2"/>
    <w:rPr>
      <w:b/>
      <w:i/>
      <w:color w:val="4F81BD"/>
      <w:sz w:val="24"/>
    </w:rPr>
  </w:style>
  <w:style w:type="paragraph" w:customStyle="1" w:styleId="11ff0">
    <w:name w:val="Знак Знак Знак Знак Знак Знак Знак Знак Знак Знак Знак Знак Знак11"/>
    <w:basedOn w:val="a3"/>
    <w:rsid w:val="006F43D2"/>
    <w:pPr>
      <w:spacing w:after="160" w:line="240" w:lineRule="exact"/>
    </w:pPr>
    <w:rPr>
      <w:rFonts w:ascii="Verdana" w:hAnsi="Verdana"/>
      <w:lang w:val="en-US" w:eastAsia="en-US"/>
    </w:rPr>
  </w:style>
  <w:style w:type="paragraph" w:customStyle="1" w:styleId="BodyText221">
    <w:name w:val="Body Text 221"/>
    <w:basedOn w:val="a3"/>
    <w:rsid w:val="006F43D2"/>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6F43D2"/>
    <w:pPr>
      <w:suppressAutoHyphens/>
      <w:ind w:firstLine="454"/>
    </w:pPr>
    <w:rPr>
      <w:b/>
      <w:caps/>
      <w:lang w:eastAsia="zh-CN"/>
    </w:rPr>
  </w:style>
  <w:style w:type="paragraph" w:customStyle="1" w:styleId="Heading212">
    <w:name w:val="Heading 212"/>
    <w:basedOn w:val="a3"/>
    <w:next w:val="a3"/>
    <w:rsid w:val="006F43D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6F43D2"/>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6F43D2"/>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6F43D2"/>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6F43D2"/>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6F43D2"/>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6F43D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6F43D2"/>
    <w:rPr>
      <w:rFonts w:ascii="Cambria" w:hAnsi="Cambria"/>
      <w:b/>
      <w:i/>
      <w:sz w:val="28"/>
    </w:rPr>
  </w:style>
  <w:style w:type="character" w:customStyle="1" w:styleId="7110">
    <w:name w:val="Знак Знак711"/>
    <w:rsid w:val="006F43D2"/>
    <w:rPr>
      <w:sz w:val="16"/>
      <w:lang w:val="ru-RU" w:eastAsia="ru-RU"/>
    </w:rPr>
  </w:style>
  <w:style w:type="character" w:customStyle="1" w:styleId="1890">
    <w:name w:val="Знак Знак189"/>
    <w:rsid w:val="006F43D2"/>
    <w:rPr>
      <w:rFonts w:ascii="Courier New" w:hAnsi="Courier New"/>
    </w:rPr>
  </w:style>
  <w:style w:type="character" w:customStyle="1" w:styleId="931">
    <w:name w:val="Знак Знак93"/>
    <w:locked/>
    <w:rsid w:val="006F43D2"/>
    <w:rPr>
      <w:rFonts w:ascii="Tahoma" w:hAnsi="Tahoma"/>
      <w:lang w:val="ru-RU" w:eastAsia="ru-RU"/>
    </w:rPr>
  </w:style>
  <w:style w:type="character" w:customStyle="1" w:styleId="1330">
    <w:name w:val="Знак Знак133"/>
    <w:locked/>
    <w:rsid w:val="006F43D2"/>
    <w:rPr>
      <w:lang w:val="ru-RU" w:eastAsia="ar-SA" w:bidi="ar-SA"/>
    </w:rPr>
  </w:style>
  <w:style w:type="character" w:customStyle="1" w:styleId="1133">
    <w:name w:val="Знак Знак113"/>
    <w:locked/>
    <w:rsid w:val="006F43D2"/>
    <w:rPr>
      <w:sz w:val="28"/>
      <w:lang w:val="ru-RU" w:eastAsia="ru-RU"/>
    </w:rPr>
  </w:style>
  <w:style w:type="character" w:customStyle="1" w:styleId="1192">
    <w:name w:val="Знак1 Знак Знак19"/>
    <w:locked/>
    <w:rsid w:val="006F43D2"/>
    <w:rPr>
      <w:rFonts w:ascii="Times New Roman" w:hAnsi="Times New Roman"/>
      <w:sz w:val="24"/>
      <w:lang w:eastAsia="ru-RU"/>
    </w:rPr>
  </w:style>
  <w:style w:type="character" w:customStyle="1" w:styleId="694">
    <w:name w:val="Знак6 Знак Знак9"/>
    <w:rsid w:val="006F43D2"/>
    <w:rPr>
      <w:sz w:val="24"/>
      <w:lang w:val="ru-RU" w:eastAsia="ru-RU"/>
    </w:rPr>
  </w:style>
  <w:style w:type="character" w:customStyle="1" w:styleId="QuoteChar6">
    <w:name w:val="Quote Char6"/>
    <w:locked/>
    <w:rsid w:val="006F43D2"/>
    <w:rPr>
      <w:rFonts w:ascii="Times New Roman" w:hAnsi="Times New Roman"/>
      <w:i/>
      <w:color w:val="000000"/>
      <w:sz w:val="24"/>
    </w:rPr>
  </w:style>
  <w:style w:type="character" w:customStyle="1" w:styleId="IntenseQuoteChar6">
    <w:name w:val="Intense Quote Char6"/>
    <w:locked/>
    <w:rsid w:val="006F43D2"/>
    <w:rPr>
      <w:rFonts w:ascii="Times New Roman" w:hAnsi="Times New Roman"/>
      <w:b/>
      <w:i/>
      <w:color w:val="4F81BD"/>
      <w:sz w:val="24"/>
    </w:rPr>
  </w:style>
  <w:style w:type="character" w:customStyle="1" w:styleId="821">
    <w:name w:val="Знак Знак82"/>
    <w:locked/>
    <w:rsid w:val="006F43D2"/>
    <w:rPr>
      <w:rFonts w:ascii="Arial" w:hAnsi="Arial"/>
      <w:sz w:val="24"/>
      <w:lang w:val="ru-RU" w:eastAsia="ru-RU"/>
    </w:rPr>
  </w:style>
  <w:style w:type="character" w:customStyle="1" w:styleId="2012">
    <w:name w:val="Знак Знак2012"/>
    <w:rsid w:val="006F43D2"/>
    <w:rPr>
      <w:rFonts w:ascii="Arial" w:hAnsi="Arial"/>
      <w:sz w:val="22"/>
    </w:rPr>
  </w:style>
  <w:style w:type="character" w:customStyle="1" w:styleId="2014">
    <w:name w:val="Знак Знак2014"/>
    <w:rsid w:val="006F43D2"/>
    <w:rPr>
      <w:rFonts w:ascii="Arial" w:hAnsi="Arial"/>
      <w:sz w:val="22"/>
    </w:rPr>
  </w:style>
  <w:style w:type="paragraph" w:customStyle="1" w:styleId="89">
    <w:name w:val="Абзац списка8"/>
    <w:basedOn w:val="a3"/>
    <w:rsid w:val="006F43D2"/>
    <w:pPr>
      <w:spacing w:after="200" w:line="276" w:lineRule="auto"/>
      <w:ind w:left="720"/>
    </w:pPr>
    <w:rPr>
      <w:rFonts w:ascii="Calibri" w:hAnsi="Calibri"/>
      <w:sz w:val="22"/>
      <w:szCs w:val="22"/>
      <w:lang w:eastAsia="en-US"/>
    </w:rPr>
  </w:style>
  <w:style w:type="paragraph" w:customStyle="1" w:styleId="14a">
    <w:name w:val="Обычный14"/>
    <w:rsid w:val="006F43D2"/>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6F43D2"/>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6F43D2"/>
    <w:pPr>
      <w:keepNext/>
      <w:widowControl/>
      <w:snapToGrid/>
      <w:ind w:left="0" w:firstLine="0"/>
      <w:outlineLvl w:val="2"/>
    </w:pPr>
    <w:rPr>
      <w:sz w:val="24"/>
    </w:rPr>
  </w:style>
  <w:style w:type="paragraph" w:customStyle="1" w:styleId="8a">
    <w:name w:val="Основной текст8"/>
    <w:basedOn w:val="14a"/>
    <w:rsid w:val="006F43D2"/>
    <w:pPr>
      <w:widowControl/>
      <w:snapToGrid/>
      <w:spacing w:line="360" w:lineRule="auto"/>
      <w:ind w:left="0" w:firstLine="0"/>
    </w:pPr>
    <w:rPr>
      <w:sz w:val="24"/>
    </w:rPr>
  </w:style>
  <w:style w:type="numbering" w:customStyle="1" w:styleId="224">
    <w:name w:val="Стиль Стиль нумерованный + многоуровневый224"/>
    <w:rsid w:val="006F43D2"/>
    <w:pPr>
      <w:numPr>
        <w:numId w:val="29"/>
      </w:numPr>
    </w:pPr>
  </w:style>
  <w:style w:type="paragraph" w:styleId="affe">
    <w:name w:val="Title"/>
    <w:basedOn w:val="a3"/>
    <w:next w:val="a3"/>
    <w:link w:val="54"/>
    <w:qFormat/>
    <w:rsid w:val="006F43D2"/>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6F43D2"/>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268305">
      <w:bodyDiv w:val="1"/>
      <w:marLeft w:val="0"/>
      <w:marRight w:val="0"/>
      <w:marTop w:val="0"/>
      <w:marBottom w:val="0"/>
      <w:divBdr>
        <w:top w:val="none" w:sz="0" w:space="0" w:color="auto"/>
        <w:left w:val="none" w:sz="0" w:space="0" w:color="auto"/>
        <w:bottom w:val="none" w:sz="0" w:space="0" w:color="auto"/>
        <w:right w:val="none" w:sz="0" w:space="0" w:color="auto"/>
      </w:divBdr>
    </w:div>
    <w:div w:id="739517651">
      <w:bodyDiv w:val="1"/>
      <w:marLeft w:val="0"/>
      <w:marRight w:val="0"/>
      <w:marTop w:val="0"/>
      <w:marBottom w:val="0"/>
      <w:divBdr>
        <w:top w:val="none" w:sz="0" w:space="0" w:color="auto"/>
        <w:left w:val="none" w:sz="0" w:space="0" w:color="auto"/>
        <w:bottom w:val="none" w:sz="0" w:space="0" w:color="auto"/>
        <w:right w:val="none" w:sz="0" w:space="0" w:color="auto"/>
      </w:divBdr>
    </w:div>
    <w:div w:id="991102135">
      <w:bodyDiv w:val="1"/>
      <w:marLeft w:val="0"/>
      <w:marRight w:val="0"/>
      <w:marTop w:val="0"/>
      <w:marBottom w:val="0"/>
      <w:divBdr>
        <w:top w:val="none" w:sz="0" w:space="0" w:color="auto"/>
        <w:left w:val="none" w:sz="0" w:space="0" w:color="auto"/>
        <w:bottom w:val="none" w:sz="0" w:space="0" w:color="auto"/>
        <w:right w:val="none" w:sz="0" w:space="0" w:color="auto"/>
      </w:divBdr>
    </w:div>
    <w:div w:id="1673796388">
      <w:bodyDiv w:val="1"/>
      <w:marLeft w:val="0"/>
      <w:marRight w:val="0"/>
      <w:marTop w:val="0"/>
      <w:marBottom w:val="0"/>
      <w:divBdr>
        <w:top w:val="none" w:sz="0" w:space="0" w:color="auto"/>
        <w:left w:val="none" w:sz="0" w:space="0" w:color="auto"/>
        <w:bottom w:val="none" w:sz="0" w:space="0" w:color="auto"/>
        <w:right w:val="none" w:sz="0" w:space="0" w:color="auto"/>
      </w:divBdr>
    </w:div>
    <w:div w:id="194467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ueber.de"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udygerman.ru/"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4111</Words>
  <Characters>23435</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20</cp:revision>
  <cp:lastPrinted>2023-01-25T12:34:00Z</cp:lastPrinted>
  <dcterms:created xsi:type="dcterms:W3CDTF">2022-01-28T08:51:00Z</dcterms:created>
  <dcterms:modified xsi:type="dcterms:W3CDTF">2023-04-24T16:00:00Z</dcterms:modified>
</cp:coreProperties>
</file>